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08C5" w:rsidRDefault="007008C5">
      <w:pPr>
        <w:pStyle w:val="a3"/>
        <w:spacing w:before="4"/>
        <w:rPr>
          <w:sz w:val="17"/>
        </w:rPr>
      </w:pPr>
    </w:p>
    <w:p w:rsidR="007008C5" w:rsidRDefault="00D34D94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 </w:t>
      </w:r>
      <w:bookmarkStart w:id="0" w:name="_Hlk211344168"/>
      <w:r>
        <w:rPr>
          <w:rFonts w:eastAsia="Arial Unicode MS"/>
          <w:b/>
          <w:color w:val="000000"/>
        </w:rPr>
        <w:t>МИНИСТЕРСТВО ОБРАЗОВАНИЯ И НАУКИ РД</w:t>
      </w:r>
    </w:p>
    <w:p w:rsidR="007008C5" w:rsidRDefault="00D34D94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ГОСУДАРСТВЕННОЕ БЮДЖЕТНОЕ ПРОФЕССИОНАЛЬНОЕ </w:t>
      </w:r>
    </w:p>
    <w:p w:rsidR="007008C5" w:rsidRDefault="00D34D94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ОБРАЗОВАТЕЛЬНОЕ УЧРЕЖДЕНИЕ  </w:t>
      </w:r>
    </w:p>
    <w:p w:rsidR="007008C5" w:rsidRDefault="00D34D94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>«ТЕХНИЧЕСКИЙ КОЛЛЕДЖ ИМЕНИ Р.Н.АШУРАЛИЕВА»</w:t>
      </w:r>
    </w:p>
    <w:bookmarkEnd w:id="0"/>
    <w:p w:rsidR="007008C5" w:rsidRDefault="007008C5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p w:rsidR="007008C5" w:rsidRDefault="007008C5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56"/>
      </w:tblGrid>
      <w:tr w:rsidR="007008C5">
        <w:trPr>
          <w:trHeight w:val="2976"/>
        </w:trPr>
        <w:tc>
          <w:tcPr>
            <w:tcW w:w="4656" w:type="dxa"/>
          </w:tcPr>
          <w:p w:rsidR="007008C5" w:rsidRDefault="00D34D94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6"/>
              <w:jc w:val="both"/>
              <w:rPr>
                <w:rFonts w:eastAsia="Arial Unicode MS"/>
                <w:color w:val="000000"/>
              </w:rPr>
            </w:pPr>
            <w:r>
              <w:t xml:space="preserve"> </w:t>
            </w:r>
            <w:r>
              <w:rPr>
                <w:rFonts w:eastAsia="Arial Unicode MS"/>
                <w:color w:val="000000"/>
              </w:rPr>
              <w:t xml:space="preserve">                   ОДОБРЕНО</w:t>
            </w:r>
          </w:p>
          <w:p w:rsidR="007008C5" w:rsidRDefault="00D34D94">
            <w:pPr>
              <w:tabs>
                <w:tab w:val="left" w:leader="underscore" w:pos="1819"/>
                <w:tab w:val="left" w:leader="underscore" w:pos="3437"/>
              </w:tabs>
              <w:adjustRightInd w:val="0"/>
              <w:spacing w:before="120"/>
              <w:ind w:left="576"/>
              <w:jc w:val="both"/>
            </w:pPr>
            <w:r>
              <w:rPr>
                <w:rFonts w:eastAsia="Arial Unicode MS"/>
                <w:color w:val="000000"/>
              </w:rPr>
              <w:t>предметной (цикловой) комиссией УГС 11.00.00 «Электроника, радиотехника и системы связи», 25.00.00 «Аэронавигация и эксплуатация авиационной и ракетно-космической техники».</w:t>
            </w:r>
          </w:p>
          <w:p w:rsidR="007008C5" w:rsidRDefault="00D34D94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ascii="Aptos" w:eastAsia="Aptos" w:hAnsi="Aptos"/>
                <w:noProof/>
                <w:lang w:eastAsia="ru-RU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530860</wp:posOffset>
                  </wp:positionH>
                  <wp:positionV relativeFrom="paragraph">
                    <wp:posOffset>267970</wp:posOffset>
                  </wp:positionV>
                  <wp:extent cx="1126490" cy="638810"/>
                  <wp:effectExtent l="0" t="0" r="16510" b="8890"/>
                  <wp:wrapNone/>
                  <wp:docPr id="2" name="Рисунок 1" descr="Подпись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Подпись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638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Протокол № _</w:t>
            </w:r>
            <w:r>
              <w:rPr>
                <w:u w:val="single"/>
              </w:rPr>
              <w:t>8</w:t>
            </w:r>
            <w:r>
              <w:t>_от 30 апреля 2025 г.</w:t>
            </w:r>
            <w:r>
              <w:rPr>
                <w:rFonts w:eastAsia="Arial Unicode MS"/>
                <w:color w:val="000000"/>
              </w:rPr>
              <w:t xml:space="preserve"> Председатель П(Ц)К</w:t>
            </w:r>
          </w:p>
          <w:p w:rsidR="007008C5" w:rsidRDefault="007008C5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</w:p>
          <w:p w:rsidR="007008C5" w:rsidRDefault="00D34D94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</w:rPr>
              <w:t xml:space="preserve">_________________      </w:t>
            </w:r>
            <w:r>
              <w:rPr>
                <w:rFonts w:eastAsia="Arial Unicode MS"/>
                <w:color w:val="000000"/>
                <w:u w:val="single"/>
              </w:rPr>
              <w:t>Джалилов Ш.А</w:t>
            </w:r>
          </w:p>
          <w:p w:rsidR="007008C5" w:rsidRDefault="00D34D94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 w:firstLine="709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  <w:sz w:val="18"/>
              </w:rPr>
              <w:t>Подпись</w:t>
            </w:r>
            <w:r>
              <w:rPr>
                <w:rFonts w:eastAsia="Arial Unicode MS"/>
                <w:color w:val="000000"/>
              </w:rPr>
              <w:t xml:space="preserve">                           </w:t>
            </w:r>
          </w:p>
        </w:tc>
      </w:tr>
    </w:tbl>
    <w:p w:rsidR="007008C5" w:rsidRDefault="007008C5">
      <w:pPr>
        <w:keepNext/>
        <w:keepLines/>
        <w:jc w:val="both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7008C5" w:rsidRDefault="007008C5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7008C5" w:rsidRDefault="007008C5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7008C5" w:rsidRDefault="007008C5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7008C5" w:rsidRPr="001752F6" w:rsidRDefault="001752F6" w:rsidP="001752F6">
      <w:pPr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t>Фонд оценочных средств дисциплины</w:t>
      </w:r>
      <w:bookmarkStart w:id="1" w:name="_GoBack"/>
      <w:bookmarkEnd w:id="1"/>
    </w:p>
    <w:p w:rsidR="007008C5" w:rsidRDefault="00D34D94">
      <w:pPr>
        <w:keepNext/>
        <w:keepLines/>
        <w:jc w:val="center"/>
        <w:outlineLvl w:val="3"/>
        <w:rPr>
          <w:b/>
          <w:sz w:val="28"/>
          <w:szCs w:val="28"/>
          <w:u w:val="single"/>
        </w:rPr>
      </w:pPr>
      <w:r>
        <w:rPr>
          <w:b/>
          <w:sz w:val="24"/>
          <w:szCs w:val="24"/>
        </w:rPr>
        <w:t xml:space="preserve">   </w:t>
      </w:r>
      <w:r>
        <w:rPr>
          <w:b/>
          <w:sz w:val="28"/>
          <w:szCs w:val="28"/>
        </w:rPr>
        <w:t>ОП.02 Электротехника</w:t>
      </w:r>
    </w:p>
    <w:p w:rsidR="007008C5" w:rsidRDefault="007008C5">
      <w:pPr>
        <w:keepNext/>
        <w:keepLines/>
        <w:jc w:val="center"/>
        <w:outlineLvl w:val="3"/>
        <w:rPr>
          <w:b/>
          <w:sz w:val="28"/>
          <w:szCs w:val="28"/>
          <w:u w:val="single"/>
        </w:rPr>
      </w:pPr>
    </w:p>
    <w:p w:rsidR="007008C5" w:rsidRDefault="00D34D94">
      <w:pPr>
        <w:keepNext/>
        <w:keepLines/>
        <w:ind w:right="-427"/>
        <w:jc w:val="center"/>
        <w:outlineLvl w:val="3"/>
        <w:rPr>
          <w:rFonts w:eastAsia="Arial Unicode MS"/>
          <w:color w:val="000000"/>
        </w:rPr>
      </w:pPr>
      <w:bookmarkStart w:id="2" w:name="_Hlk173405768"/>
      <w:r>
        <w:rPr>
          <w:rFonts w:eastAsia="Arial Unicode MS"/>
          <w:color w:val="000000"/>
        </w:rPr>
        <w:t xml:space="preserve">Специальность: </w:t>
      </w:r>
      <w:bookmarkEnd w:id="2"/>
      <w:r>
        <w:rPr>
          <w:b/>
          <w:sz w:val="24"/>
          <w:szCs w:val="24"/>
        </w:rPr>
        <w:t>11.02.16 Монтаж, техническое обслуживание и ремонт электронных приборов и устройств</w:t>
      </w:r>
    </w:p>
    <w:p w:rsidR="007008C5" w:rsidRDefault="007008C5">
      <w:pPr>
        <w:keepNext/>
        <w:keepLines/>
        <w:outlineLvl w:val="3"/>
        <w:rPr>
          <w:rFonts w:eastAsia="Arial Unicode MS"/>
          <w:color w:val="000000"/>
          <w:szCs w:val="20"/>
        </w:rPr>
      </w:pPr>
    </w:p>
    <w:p w:rsidR="007008C5" w:rsidRDefault="007008C5">
      <w:pPr>
        <w:keepNext/>
        <w:keepLines/>
        <w:jc w:val="center"/>
        <w:outlineLvl w:val="3"/>
        <w:rPr>
          <w:rFonts w:eastAsia="Arial Unicode MS"/>
          <w:color w:val="000000"/>
          <w:szCs w:val="20"/>
          <w:u w:val="single"/>
        </w:rPr>
      </w:pPr>
    </w:p>
    <w:p w:rsidR="007008C5" w:rsidRDefault="00D34D9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Квалификация выпускника</w:t>
      </w:r>
    </w:p>
    <w:p w:rsidR="007008C5" w:rsidRDefault="00D34D94">
      <w:pPr>
        <w:jc w:val="center"/>
        <w:rPr>
          <w:sz w:val="24"/>
          <w:szCs w:val="24"/>
        </w:rPr>
      </w:pPr>
      <w:r>
        <w:rPr>
          <w:sz w:val="24"/>
          <w:szCs w:val="24"/>
        </w:rPr>
        <w:t>Специалист по электронным приборам и устройствам</w:t>
      </w:r>
    </w:p>
    <w:p w:rsidR="007008C5" w:rsidRDefault="007008C5">
      <w:pPr>
        <w:keepNext/>
        <w:keepLines/>
        <w:jc w:val="center"/>
        <w:outlineLvl w:val="3"/>
        <w:rPr>
          <w:rFonts w:eastAsia="Arial Unicode MS"/>
          <w:color w:val="000000"/>
        </w:rPr>
      </w:pPr>
    </w:p>
    <w:p w:rsidR="007008C5" w:rsidRDefault="007008C5">
      <w:pPr>
        <w:keepNext/>
        <w:keepLines/>
        <w:outlineLvl w:val="3"/>
        <w:rPr>
          <w:rFonts w:eastAsia="Arial Unicode MS"/>
          <w:color w:val="000000"/>
        </w:rPr>
      </w:pPr>
    </w:p>
    <w:p w:rsidR="007008C5" w:rsidRDefault="007008C5">
      <w:pPr>
        <w:keepNext/>
        <w:keepLines/>
        <w:outlineLvl w:val="3"/>
        <w:rPr>
          <w:rFonts w:eastAsia="Arial Unicode MS"/>
          <w:color w:val="000000"/>
        </w:rPr>
      </w:pPr>
    </w:p>
    <w:p w:rsidR="007008C5" w:rsidRDefault="007008C5">
      <w:pPr>
        <w:keepNext/>
        <w:keepLines/>
        <w:outlineLvl w:val="3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  <w:sz w:val="28"/>
          <w:szCs w:val="28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7008C5" w:rsidRDefault="007008C5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7008C5" w:rsidRDefault="00D34D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/>
          <w:color w:val="000000"/>
        </w:rPr>
      </w:pPr>
      <w:r>
        <w:rPr>
          <w:bCs/>
          <w:sz w:val="28"/>
          <w:szCs w:val="28"/>
        </w:rPr>
        <w:t xml:space="preserve">Махачкала – 2025 г. </w:t>
      </w:r>
      <w:r>
        <w:rPr>
          <w:b/>
          <w:color w:val="000000"/>
        </w:rPr>
        <w:t xml:space="preserve"> </w:t>
      </w:r>
    </w:p>
    <w:p w:rsidR="007008C5" w:rsidRDefault="00D34D94">
      <w:pPr>
        <w:spacing w:line="259" w:lineRule="auto"/>
        <w:rPr>
          <w:color w:val="000000"/>
          <w:sz w:val="20"/>
        </w:rPr>
      </w:pPr>
      <w:r>
        <w:rPr>
          <w:color w:val="000000"/>
          <w:sz w:val="20"/>
        </w:rPr>
        <w:t xml:space="preserve"> </w:t>
      </w:r>
    </w:p>
    <w:p w:rsidR="007008C5" w:rsidRDefault="00D34D94">
      <w:pPr>
        <w:spacing w:after="160" w:line="278" w:lineRule="auto"/>
        <w:rPr>
          <w:color w:val="000000"/>
          <w:sz w:val="20"/>
        </w:rPr>
      </w:pPr>
      <w:r>
        <w:rPr>
          <w:color w:val="000000"/>
          <w:sz w:val="20"/>
        </w:rPr>
        <w:br w:type="page"/>
      </w:r>
    </w:p>
    <w:p w:rsidR="007008C5" w:rsidRDefault="007008C5">
      <w:pPr>
        <w:pStyle w:val="a3"/>
        <w:rPr>
          <w:sz w:val="17"/>
        </w:rPr>
        <w:sectPr w:rsidR="007008C5" w:rsidSect="001752F6">
          <w:type w:val="continuous"/>
          <w:pgSz w:w="11900" w:h="16830"/>
          <w:pgMar w:top="284" w:right="1700" w:bottom="280" w:left="1700" w:header="720" w:footer="720" w:gutter="0"/>
          <w:cols w:space="720"/>
        </w:sectPr>
      </w:pPr>
    </w:p>
    <w:p w:rsidR="007008C5" w:rsidRDefault="00D34D94">
      <w:pPr>
        <w:pStyle w:val="2"/>
        <w:spacing w:before="72"/>
        <w:ind w:left="0"/>
        <w:jc w:val="center"/>
      </w:pPr>
      <w:r>
        <w:rPr>
          <w:spacing w:val="-2"/>
        </w:rPr>
        <w:lastRenderedPageBreak/>
        <w:t>СОДЕРЖАНИЕ</w:t>
      </w:r>
    </w:p>
    <w:p w:rsidR="007008C5" w:rsidRDefault="007008C5">
      <w:pPr>
        <w:pStyle w:val="a3"/>
        <w:spacing w:before="100"/>
        <w:rPr>
          <w:b/>
          <w:sz w:val="20"/>
        </w:rPr>
      </w:pPr>
    </w:p>
    <w:tbl>
      <w:tblPr>
        <w:tblW w:w="0" w:type="auto"/>
        <w:tblInd w:w="80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0"/>
        <w:gridCol w:w="792"/>
      </w:tblGrid>
      <w:tr w:rsidR="007008C5">
        <w:trPr>
          <w:trHeight w:val="474"/>
        </w:trPr>
        <w:tc>
          <w:tcPr>
            <w:tcW w:w="7680" w:type="dxa"/>
          </w:tcPr>
          <w:p w:rsidR="007008C5" w:rsidRDefault="00D34D94">
            <w:pPr>
              <w:pStyle w:val="TableParagraph"/>
              <w:spacing w:line="271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z w:val="24"/>
              </w:rPr>
              <w:t>ПАСПОРТ ФОНДА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СРЕДСТВ</w:t>
            </w:r>
          </w:p>
        </w:tc>
        <w:tc>
          <w:tcPr>
            <w:tcW w:w="792" w:type="dxa"/>
          </w:tcPr>
          <w:p w:rsidR="007008C5" w:rsidRDefault="00D34D94">
            <w:pPr>
              <w:pStyle w:val="TableParagraph"/>
              <w:spacing w:line="311" w:lineRule="exact"/>
              <w:ind w:right="120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</w:tr>
      <w:tr w:rsidR="007008C5">
        <w:trPr>
          <w:trHeight w:val="1129"/>
        </w:trPr>
        <w:tc>
          <w:tcPr>
            <w:tcW w:w="7680" w:type="dxa"/>
          </w:tcPr>
          <w:p w:rsidR="007008C5" w:rsidRDefault="00D34D94">
            <w:pPr>
              <w:pStyle w:val="TableParagraph"/>
              <w:tabs>
                <w:tab w:val="left" w:pos="2214"/>
                <w:tab w:val="left" w:pos="6077"/>
              </w:tabs>
              <w:spacing w:before="157"/>
              <w:ind w:left="410" w:hanging="360"/>
              <w:rPr>
                <w:b/>
                <w:sz w:val="24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79"/>
                <w:sz w:val="28"/>
              </w:rPr>
              <w:t xml:space="preserve"> </w:t>
            </w:r>
            <w:r>
              <w:rPr>
                <w:b/>
                <w:spacing w:val="-2"/>
                <w:sz w:val="24"/>
              </w:rPr>
              <w:t>КОМПЛЕКТ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КОНТРОЛЬНО-ОЦЕНОЧНЫХ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СРЕДСТВ</w:t>
            </w:r>
          </w:p>
          <w:p w:rsidR="007008C5" w:rsidRDefault="00D34D94">
            <w:pPr>
              <w:pStyle w:val="TableParagraph"/>
              <w:tabs>
                <w:tab w:val="left" w:pos="1317"/>
              </w:tabs>
              <w:spacing w:line="316" w:lineRule="exact"/>
              <w:ind w:left="410" w:right="45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ДЛЯ</w:t>
            </w:r>
            <w:r>
              <w:rPr>
                <w:b/>
                <w:sz w:val="24"/>
              </w:rPr>
              <w:tab/>
              <w:t>ТЕКУЩЕГО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УСПЕВАЕМОСТИ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ПО УЧЕБНОЙ ДИСЦИПЛИНЕ</w:t>
            </w:r>
          </w:p>
        </w:tc>
        <w:tc>
          <w:tcPr>
            <w:tcW w:w="792" w:type="dxa"/>
          </w:tcPr>
          <w:p w:rsidR="007008C5" w:rsidRDefault="00D34D94">
            <w:pPr>
              <w:pStyle w:val="TableParagraph"/>
              <w:spacing w:before="152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</w:tr>
      <w:tr w:rsidR="007008C5">
        <w:trPr>
          <w:trHeight w:val="952"/>
        </w:trPr>
        <w:tc>
          <w:tcPr>
            <w:tcW w:w="7680" w:type="dxa"/>
          </w:tcPr>
          <w:p w:rsidR="007008C5" w:rsidRDefault="00D34D94">
            <w:pPr>
              <w:pStyle w:val="TableParagraph"/>
              <w:tabs>
                <w:tab w:val="left" w:pos="2213"/>
                <w:tab w:val="left" w:pos="6075"/>
              </w:tabs>
              <w:spacing w:before="18"/>
              <w:ind w:left="410" w:hanging="36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pacing w:val="-2"/>
                <w:sz w:val="24"/>
              </w:rPr>
              <w:t>КОМПЛЕКТ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КОНТРОЛЬНО-ОЦЕНОЧНЫХ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СРЕДСТВ</w:t>
            </w:r>
          </w:p>
          <w:p w:rsidR="007008C5" w:rsidRDefault="00D34D94">
            <w:pPr>
              <w:pStyle w:val="TableParagraph"/>
              <w:tabs>
                <w:tab w:val="left" w:pos="1153"/>
              </w:tabs>
              <w:spacing w:before="9" w:line="310" w:lineRule="atLeast"/>
              <w:ind w:left="410" w:right="45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ДЛЯ</w:t>
            </w:r>
            <w:r>
              <w:rPr>
                <w:b/>
                <w:sz w:val="24"/>
              </w:rPr>
              <w:tab/>
              <w:t>ПРОМЕЖУТОЧНОЙ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ДИСЦИПЛИНЕ</w:t>
            </w:r>
          </w:p>
        </w:tc>
        <w:tc>
          <w:tcPr>
            <w:tcW w:w="792" w:type="dxa"/>
          </w:tcPr>
          <w:p w:rsidR="007008C5" w:rsidRDefault="00D34D94">
            <w:pPr>
              <w:pStyle w:val="TableParagraph"/>
              <w:spacing w:before="11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21</w:t>
            </w:r>
          </w:p>
        </w:tc>
      </w:tr>
      <w:tr w:rsidR="007008C5">
        <w:trPr>
          <w:trHeight w:val="610"/>
        </w:trPr>
        <w:tc>
          <w:tcPr>
            <w:tcW w:w="7680" w:type="dxa"/>
          </w:tcPr>
          <w:p w:rsidR="007008C5" w:rsidRDefault="00D34D94">
            <w:pPr>
              <w:pStyle w:val="TableParagraph"/>
              <w:tabs>
                <w:tab w:val="left" w:pos="4788"/>
                <w:tab w:val="left" w:pos="6700"/>
              </w:tabs>
              <w:spacing w:before="18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z w:val="24"/>
              </w:rPr>
              <w:t>КОНТРОЛЬНО-</w:t>
            </w:r>
            <w:r>
              <w:rPr>
                <w:b/>
                <w:spacing w:val="-2"/>
                <w:sz w:val="24"/>
              </w:rPr>
              <w:t>ИЗМЕРИТЕЛЬНЫЕ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МАТЕРИАЛЫ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ДЛЯ</w:t>
            </w:r>
          </w:p>
          <w:p w:rsidR="007008C5" w:rsidRDefault="00D34D94">
            <w:pPr>
              <w:pStyle w:val="TableParagraph"/>
              <w:spacing w:before="40" w:line="256" w:lineRule="exact"/>
              <w:ind w:left="410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ОСТАТОЧНЫХ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ЗНАНИЙ</w:t>
            </w:r>
          </w:p>
        </w:tc>
        <w:tc>
          <w:tcPr>
            <w:tcW w:w="792" w:type="dxa"/>
          </w:tcPr>
          <w:p w:rsidR="007008C5" w:rsidRDefault="00D34D94">
            <w:pPr>
              <w:pStyle w:val="TableParagraph"/>
              <w:spacing w:before="11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25</w:t>
            </w:r>
          </w:p>
        </w:tc>
      </w:tr>
    </w:tbl>
    <w:p w:rsidR="007008C5" w:rsidRDefault="007008C5">
      <w:pPr>
        <w:pStyle w:val="TableParagraph"/>
        <w:jc w:val="right"/>
        <w:rPr>
          <w:sz w:val="28"/>
        </w:rPr>
        <w:sectPr w:rsidR="007008C5">
          <w:pgSz w:w="11910" w:h="16840"/>
          <w:pgMar w:top="1040" w:right="283" w:bottom="280" w:left="566" w:header="720" w:footer="720" w:gutter="0"/>
          <w:cols w:space="720"/>
        </w:sectPr>
      </w:pPr>
    </w:p>
    <w:p w:rsidR="007008C5" w:rsidRDefault="00D34D94">
      <w:pPr>
        <w:pStyle w:val="a4"/>
        <w:numPr>
          <w:ilvl w:val="0"/>
          <w:numId w:val="1"/>
        </w:numPr>
        <w:tabs>
          <w:tab w:val="left" w:pos="1554"/>
        </w:tabs>
        <w:spacing w:before="72"/>
        <w:ind w:left="1554" w:hanging="279"/>
        <w:jc w:val="both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ФОНДА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СРЕДСТВ</w:t>
      </w:r>
    </w:p>
    <w:p w:rsidR="007008C5" w:rsidRDefault="00D34D94">
      <w:pPr>
        <w:pStyle w:val="a4"/>
        <w:numPr>
          <w:ilvl w:val="1"/>
          <w:numId w:val="1"/>
        </w:numPr>
        <w:tabs>
          <w:tab w:val="left" w:pos="2051"/>
        </w:tabs>
        <w:spacing w:before="319" w:line="322" w:lineRule="exact"/>
        <w:ind w:left="2051" w:hanging="776"/>
        <w:jc w:val="both"/>
        <w:rPr>
          <w:sz w:val="28"/>
        </w:rPr>
      </w:pPr>
      <w:r>
        <w:rPr>
          <w:sz w:val="28"/>
        </w:rPr>
        <w:t>Назначение,</w:t>
      </w:r>
      <w:r>
        <w:rPr>
          <w:spacing w:val="-10"/>
          <w:sz w:val="28"/>
        </w:rPr>
        <w:t xml:space="preserve"> </w:t>
      </w:r>
      <w:r>
        <w:rPr>
          <w:sz w:val="28"/>
        </w:rPr>
        <w:t>цель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-4"/>
          <w:sz w:val="28"/>
        </w:rPr>
        <w:t xml:space="preserve"> </w:t>
      </w:r>
      <w:r>
        <w:rPr>
          <w:sz w:val="28"/>
        </w:rPr>
        <w:t>фонда</w:t>
      </w:r>
      <w:r>
        <w:rPr>
          <w:spacing w:val="-6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средств</w:t>
      </w:r>
    </w:p>
    <w:p w:rsidR="007008C5" w:rsidRDefault="00D34D94">
      <w:pPr>
        <w:pStyle w:val="a3"/>
        <w:ind w:left="566" w:right="565" w:firstLine="708"/>
        <w:jc w:val="both"/>
      </w:pPr>
      <w:r>
        <w:t>Фонд оценочных средств (далее - ФОС) по учебной дисциплине представ- ляет собой комплект методических и контрольных измерительных материалов, оценочных средств, предназначенных</w:t>
      </w:r>
      <w:r>
        <w:rPr>
          <w:spacing w:val="40"/>
        </w:rPr>
        <w:t xml:space="preserve"> </w:t>
      </w:r>
      <w:r>
        <w:t>для аттестации обучающихся на соответ- ствие их персональных достижений поэтапным требованиям программы подго- товки специалистов среднего звена по специальности (текущий контроль успева- емости и промежуточная аттестация).</w:t>
      </w:r>
    </w:p>
    <w:p w:rsidR="007008C5" w:rsidRDefault="00D34D94">
      <w:pPr>
        <w:pStyle w:val="a3"/>
        <w:ind w:left="566" w:right="563" w:firstLine="708"/>
        <w:jc w:val="both"/>
      </w:pPr>
      <w:r>
        <w:t>Фонд оценочных средств по дисциплине ОП.2 «Электротехника», разрабо- тан согласно требованиям ФГОС СПО и является неотъемлемой частью реализа- ции</w:t>
      </w:r>
      <w:r>
        <w:rPr>
          <w:spacing w:val="80"/>
          <w:w w:val="150"/>
        </w:rPr>
        <w:t xml:space="preserve"> </w:t>
      </w:r>
      <w:r>
        <w:t>программы</w:t>
      </w:r>
      <w:r>
        <w:rPr>
          <w:spacing w:val="80"/>
          <w:w w:val="150"/>
        </w:rPr>
        <w:t xml:space="preserve"> </w:t>
      </w:r>
      <w:r>
        <w:t>подготовки</w:t>
      </w:r>
      <w:r>
        <w:rPr>
          <w:spacing w:val="80"/>
          <w:w w:val="150"/>
        </w:rPr>
        <w:t xml:space="preserve"> </w:t>
      </w:r>
      <w:r>
        <w:t>специалистов</w:t>
      </w:r>
      <w:r>
        <w:rPr>
          <w:spacing w:val="80"/>
          <w:w w:val="150"/>
        </w:rPr>
        <w:t xml:space="preserve"> </w:t>
      </w:r>
      <w:r>
        <w:t>среднего</w:t>
      </w:r>
      <w:r>
        <w:rPr>
          <w:spacing w:val="80"/>
          <w:w w:val="150"/>
        </w:rPr>
        <w:t xml:space="preserve"> </w:t>
      </w:r>
      <w:r>
        <w:t>звена</w:t>
      </w:r>
      <w:r>
        <w:rPr>
          <w:spacing w:val="80"/>
          <w:w w:val="150"/>
        </w:rPr>
        <w:t xml:space="preserve"> </w:t>
      </w:r>
      <w:r>
        <w:t>по</w:t>
      </w:r>
      <w:r>
        <w:rPr>
          <w:spacing w:val="80"/>
          <w:w w:val="150"/>
        </w:rPr>
        <w:t xml:space="preserve"> </w:t>
      </w:r>
      <w:r>
        <w:t>специальности</w:t>
      </w:r>
    </w:p>
    <w:p w:rsidR="007008C5" w:rsidRDefault="00D34D94">
      <w:pPr>
        <w:pStyle w:val="a3"/>
        <w:spacing w:line="242" w:lineRule="auto"/>
        <w:ind w:left="566" w:right="571"/>
        <w:jc w:val="both"/>
      </w:pPr>
      <w:r>
        <w:t xml:space="preserve">11.02.16 «Монтаж, техническое обслуживание и ремонт электронных приборов и </w:t>
      </w:r>
      <w:r>
        <w:rPr>
          <w:spacing w:val="-2"/>
        </w:rPr>
        <w:t>устройств».</w:t>
      </w:r>
    </w:p>
    <w:p w:rsidR="007008C5" w:rsidRDefault="00D34D94">
      <w:pPr>
        <w:pStyle w:val="a3"/>
        <w:ind w:left="566" w:right="563" w:firstLine="708"/>
        <w:jc w:val="both"/>
      </w:pPr>
      <w:r>
        <w:t>Целью фонда оценочных средств является установление соответствия уров- ня</w:t>
      </w:r>
      <w:r>
        <w:rPr>
          <w:spacing w:val="6"/>
        </w:rPr>
        <w:t xml:space="preserve"> </w:t>
      </w:r>
      <w:r>
        <w:t>подготовки</w:t>
      </w:r>
      <w:r>
        <w:rPr>
          <w:spacing w:val="9"/>
        </w:rPr>
        <w:t xml:space="preserve"> </w:t>
      </w:r>
      <w:r>
        <w:t>обучающихся</w:t>
      </w:r>
      <w:r>
        <w:rPr>
          <w:spacing w:val="9"/>
        </w:rPr>
        <w:t xml:space="preserve"> </w:t>
      </w:r>
      <w:r>
        <w:t>требованиям</w:t>
      </w:r>
      <w:r>
        <w:rPr>
          <w:spacing w:val="9"/>
        </w:rPr>
        <w:t xml:space="preserve"> </w:t>
      </w:r>
      <w:r>
        <w:t>ФГОС</w:t>
      </w:r>
      <w:r>
        <w:rPr>
          <w:spacing w:val="7"/>
        </w:rPr>
        <w:t xml:space="preserve"> </w:t>
      </w:r>
      <w:r>
        <w:t>СПО</w:t>
      </w:r>
      <w:r>
        <w:rPr>
          <w:spacing w:val="7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специальности</w:t>
      </w:r>
      <w:r>
        <w:rPr>
          <w:spacing w:val="14"/>
        </w:rPr>
        <w:t xml:space="preserve"> </w:t>
      </w:r>
      <w:r>
        <w:rPr>
          <w:spacing w:val="-2"/>
        </w:rPr>
        <w:t>11.02.16</w:t>
      </w:r>
    </w:p>
    <w:p w:rsidR="007008C5" w:rsidRDefault="00D34D94">
      <w:pPr>
        <w:pStyle w:val="a3"/>
        <w:ind w:left="566" w:right="567"/>
        <w:jc w:val="both"/>
      </w:pPr>
      <w:r>
        <w:t xml:space="preserve">«Монтаж, техническое обслуживание и ремонт электронных приборов и </w:t>
      </w:r>
      <w:r>
        <w:rPr>
          <w:spacing w:val="-2"/>
        </w:rPr>
        <w:t>устройств».</w:t>
      </w:r>
    </w:p>
    <w:p w:rsidR="007008C5" w:rsidRDefault="00D34D94">
      <w:pPr>
        <w:pStyle w:val="a3"/>
        <w:spacing w:line="321" w:lineRule="exact"/>
        <w:ind w:left="1275"/>
        <w:jc w:val="both"/>
      </w:pPr>
      <w:r>
        <w:t>Задачи</w:t>
      </w:r>
      <w:r>
        <w:rPr>
          <w:spacing w:val="-5"/>
        </w:rPr>
        <w:t xml:space="preserve"> </w:t>
      </w:r>
      <w:r>
        <w:rPr>
          <w:spacing w:val="-4"/>
        </w:rPr>
        <w:t>ФОС: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1"/>
        </w:tabs>
        <w:ind w:right="562" w:firstLine="708"/>
        <w:jc w:val="both"/>
        <w:rPr>
          <w:sz w:val="28"/>
        </w:rPr>
      </w:pPr>
      <w:r>
        <w:rPr>
          <w:sz w:val="28"/>
        </w:rPr>
        <w:t>контроль и управление процессом приобретения обучающимися не- обходимых знаний, умений, практического опыта и освоения компетенций, опре- деленных ФГОС СПО;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3"/>
        </w:tabs>
        <w:ind w:right="564" w:firstLine="708"/>
        <w:rPr>
          <w:sz w:val="28"/>
        </w:rPr>
      </w:pPr>
      <w:r>
        <w:rPr>
          <w:sz w:val="28"/>
        </w:rPr>
        <w:t>контроль и управление достижением целей программы, определенных как набор общих и профессиональных компетенций;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3"/>
        </w:tabs>
        <w:ind w:left="1983"/>
        <w:rPr>
          <w:sz w:val="28"/>
        </w:rPr>
      </w:pPr>
      <w:r>
        <w:rPr>
          <w:sz w:val="28"/>
        </w:rPr>
        <w:t>оценка</w:t>
      </w:r>
      <w:r>
        <w:rPr>
          <w:spacing w:val="-8"/>
          <w:sz w:val="28"/>
        </w:rPr>
        <w:t xml:space="preserve"> </w:t>
      </w:r>
      <w:r>
        <w:rPr>
          <w:sz w:val="28"/>
        </w:rPr>
        <w:t>достижений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8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выделением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3"/>
        </w:tabs>
        <w:ind w:right="571" w:firstLine="708"/>
        <w:rPr>
          <w:sz w:val="28"/>
        </w:rPr>
      </w:pPr>
      <w:r>
        <w:rPr>
          <w:sz w:val="28"/>
        </w:rPr>
        <w:t>положительных</w:t>
      </w:r>
      <w:r>
        <w:rPr>
          <w:spacing w:val="33"/>
          <w:sz w:val="28"/>
        </w:rPr>
        <w:t xml:space="preserve"> </w:t>
      </w:r>
      <w:r>
        <w:rPr>
          <w:sz w:val="28"/>
        </w:rPr>
        <w:t>/</w:t>
      </w:r>
      <w:r>
        <w:rPr>
          <w:spacing w:val="35"/>
          <w:sz w:val="28"/>
        </w:rPr>
        <w:t xml:space="preserve"> </w:t>
      </w:r>
      <w:r>
        <w:rPr>
          <w:sz w:val="28"/>
        </w:rPr>
        <w:t>отрицательных</w:t>
      </w:r>
      <w:r>
        <w:rPr>
          <w:spacing w:val="35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sz w:val="28"/>
        </w:rPr>
        <w:t>планирование преду- преждающих / корректирующих мероприятий;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1"/>
        </w:tabs>
        <w:ind w:right="561" w:firstLine="708"/>
        <w:jc w:val="both"/>
        <w:rPr>
          <w:sz w:val="28"/>
        </w:rPr>
      </w:pPr>
      <w:r>
        <w:rPr>
          <w:sz w:val="28"/>
        </w:rPr>
        <w:t>обеспечение соответствия результатов обучения задачам будущей профессиональной деятельности через совершенствование традиционных и внед- рение инновационных методов обучения;</w:t>
      </w:r>
    </w:p>
    <w:p w:rsidR="007008C5" w:rsidRDefault="00D34D94">
      <w:pPr>
        <w:pStyle w:val="a4"/>
        <w:numPr>
          <w:ilvl w:val="0"/>
          <w:numId w:val="2"/>
        </w:numPr>
        <w:tabs>
          <w:tab w:val="left" w:pos="1981"/>
        </w:tabs>
        <w:ind w:right="560" w:firstLine="708"/>
        <w:jc w:val="both"/>
        <w:rPr>
          <w:sz w:val="28"/>
        </w:rPr>
      </w:pPr>
      <w:r>
        <w:rPr>
          <w:sz w:val="28"/>
        </w:rPr>
        <w:t>достижение такого уровня контроля и управления качеством образо- вания, который обеспечил бы признание квалификаций выпускников работодате- лями отрасли.</w:t>
      </w:r>
    </w:p>
    <w:p w:rsidR="007008C5" w:rsidRDefault="00D34D94">
      <w:pPr>
        <w:pStyle w:val="a3"/>
        <w:ind w:left="566" w:right="562" w:firstLine="708"/>
        <w:jc w:val="both"/>
      </w:pPr>
      <w:r>
        <w:t>Фонд оценочных средств включает в себя контрольно-оценочные средства (задания и критерии их оценки, а также описания форм и процедур) для проведе- ния текущего контроля успеваемости и промежуточной аттестации (определения качества освоения обучающимися результатов освоения учебной дисциплины (умений, знаний, практического опыта, ПК и ОК).</w:t>
      </w:r>
    </w:p>
    <w:p w:rsidR="007008C5" w:rsidRDefault="00D34D94">
      <w:pPr>
        <w:pStyle w:val="a3"/>
        <w:ind w:left="566" w:right="562" w:firstLine="708"/>
        <w:jc w:val="both"/>
      </w:pPr>
      <w:r>
        <w:t>ФОС обеспечивает поэтапную (текущий контроль) и интегральную (проме- жуточная аттестация) оценку умений и знаний обучающихся, приобретаемых при обучении по учебной дисциплине, направленных на формирование компетенций.</w:t>
      </w:r>
    </w:p>
    <w:p w:rsidR="007008C5" w:rsidRDefault="00D34D94">
      <w:pPr>
        <w:pStyle w:val="a3"/>
        <w:spacing w:line="321" w:lineRule="exact"/>
        <w:ind w:left="1275"/>
        <w:jc w:val="both"/>
      </w:pPr>
      <w:r>
        <w:t>Формой</w:t>
      </w:r>
      <w:r>
        <w:rPr>
          <w:spacing w:val="22"/>
        </w:rPr>
        <w:t xml:space="preserve"> </w:t>
      </w:r>
      <w:r>
        <w:t>промежуточной</w:t>
      </w:r>
      <w:r>
        <w:rPr>
          <w:spacing w:val="23"/>
        </w:rPr>
        <w:t xml:space="preserve"> </w:t>
      </w:r>
      <w:r>
        <w:t>аттестации</w:t>
      </w:r>
      <w:r>
        <w:rPr>
          <w:spacing w:val="22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учебной</w:t>
      </w:r>
      <w:r>
        <w:rPr>
          <w:spacing w:val="22"/>
        </w:rPr>
        <w:t xml:space="preserve"> </w:t>
      </w:r>
      <w:r>
        <w:t>дисциплине</w:t>
      </w:r>
      <w:r>
        <w:rPr>
          <w:spacing w:val="24"/>
        </w:rPr>
        <w:t xml:space="preserve"> </w:t>
      </w:r>
      <w:r>
        <w:t>является</w:t>
      </w:r>
      <w:r>
        <w:rPr>
          <w:spacing w:val="34"/>
        </w:rPr>
        <w:t xml:space="preserve"> </w:t>
      </w:r>
      <w:r>
        <w:rPr>
          <w:spacing w:val="-2"/>
        </w:rPr>
        <w:t>экза-</w:t>
      </w:r>
    </w:p>
    <w:p w:rsidR="007008C5" w:rsidRDefault="00D34D94">
      <w:pPr>
        <w:pStyle w:val="a3"/>
        <w:spacing w:line="313" w:lineRule="exact"/>
        <w:ind w:left="566"/>
      </w:pPr>
      <w:r>
        <w:rPr>
          <w:spacing w:val="-4"/>
        </w:rPr>
        <w:t>мен.</w:t>
      </w:r>
    </w:p>
    <w:p w:rsidR="007008C5" w:rsidRDefault="007008C5">
      <w:pPr>
        <w:pStyle w:val="a3"/>
        <w:spacing w:line="313" w:lineRule="exact"/>
        <w:sectPr w:rsidR="007008C5">
          <w:pgSz w:w="11910" w:h="16840"/>
          <w:pgMar w:top="1040" w:right="283" w:bottom="280" w:left="566" w:header="720" w:footer="720" w:gutter="0"/>
          <w:cols w:space="720"/>
        </w:sectPr>
      </w:pPr>
    </w:p>
    <w:p w:rsidR="007008C5" w:rsidRDefault="00D34D94">
      <w:pPr>
        <w:pStyle w:val="2"/>
        <w:numPr>
          <w:ilvl w:val="1"/>
          <w:numId w:val="1"/>
        </w:numPr>
        <w:tabs>
          <w:tab w:val="left" w:pos="1226"/>
          <w:tab w:val="left" w:pos="2945"/>
          <w:tab w:val="left" w:pos="4336"/>
          <w:tab w:val="left" w:pos="5595"/>
          <w:tab w:val="left" w:pos="7446"/>
          <w:tab w:val="left" w:pos="8332"/>
        </w:tabs>
        <w:spacing w:before="72" w:line="242" w:lineRule="auto"/>
        <w:ind w:left="566" w:right="562" w:firstLine="0"/>
      </w:pPr>
      <w:r>
        <w:rPr>
          <w:spacing w:val="-2"/>
        </w:rPr>
        <w:lastRenderedPageBreak/>
        <w:t>Результаты</w:t>
      </w:r>
      <w:r>
        <w:tab/>
      </w:r>
      <w:r>
        <w:rPr>
          <w:spacing w:val="-2"/>
        </w:rPr>
        <w:t>освоения</w:t>
      </w:r>
      <w:r>
        <w:tab/>
      </w:r>
      <w:r>
        <w:rPr>
          <w:spacing w:val="-2"/>
        </w:rPr>
        <w:t>учебной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4"/>
        </w:rPr>
        <w:t>ОП.2</w:t>
      </w:r>
      <w:r>
        <w:tab/>
      </w:r>
      <w:r>
        <w:rPr>
          <w:spacing w:val="-2"/>
        </w:rPr>
        <w:t xml:space="preserve">Электротехника, </w:t>
      </w:r>
      <w:r>
        <w:t>подлежащие проверке</w:t>
      </w:r>
    </w:p>
    <w:p w:rsidR="007008C5" w:rsidRDefault="00D34D94">
      <w:pPr>
        <w:spacing w:before="312" w:line="242" w:lineRule="auto"/>
        <w:ind w:left="566" w:right="564" w:firstLine="708"/>
        <w:jc w:val="both"/>
        <w:rPr>
          <w:b/>
          <w:i/>
          <w:sz w:val="28"/>
        </w:rPr>
      </w:pPr>
      <w:r>
        <w:rPr>
          <w:sz w:val="28"/>
        </w:rPr>
        <w:t xml:space="preserve">В результате аттестации по учебной дисциплине </w:t>
      </w:r>
      <w:r>
        <w:rPr>
          <w:b/>
          <w:sz w:val="28"/>
        </w:rPr>
        <w:t xml:space="preserve">ОП.2 «Электротехника», осуществляется комплексная проверка предусмотренных ФГОС СПО по специальности и рабочей программой </w:t>
      </w:r>
      <w:r>
        <w:rPr>
          <w:sz w:val="28"/>
        </w:rPr>
        <w:t>следую</w:t>
      </w:r>
      <w:r>
        <w:rPr>
          <w:b/>
          <w:sz w:val="28"/>
        </w:rPr>
        <w:t xml:space="preserve">щих умений </w:t>
      </w:r>
      <w:r>
        <w:rPr>
          <w:b/>
          <w:i/>
          <w:sz w:val="28"/>
        </w:rPr>
        <w:t>и знаний, практического опыта, а также динамика формирования компетенций: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7008C5">
        <w:trPr>
          <w:trHeight w:val="1286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37" w:lineRule="auto"/>
              <w:ind w:left="312" w:right="230" w:hanging="7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 xml:space="preserve">Коды и наименования результатов обучения </w:t>
            </w:r>
            <w:r>
              <w:rPr>
                <w:sz w:val="28"/>
              </w:rPr>
              <w:t>(умения,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знания,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практиче-</w:t>
            </w:r>
          </w:p>
          <w:p w:rsidR="007008C5" w:rsidRDefault="00D34D94">
            <w:pPr>
              <w:pStyle w:val="TableParagraph"/>
              <w:spacing w:line="313" w:lineRule="exact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ский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опыт</w:t>
            </w:r>
            <w:r>
              <w:rPr>
                <w:color w:val="FF0000"/>
                <w:sz w:val="28"/>
              </w:rPr>
              <w:t>,</w:t>
            </w:r>
            <w:r>
              <w:rPr>
                <w:color w:val="FF0000"/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компетенции)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300" w:right="81" w:firstLine="441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 xml:space="preserve">Показатели </w:t>
            </w:r>
            <w:r>
              <w:rPr>
                <w:b/>
                <w:sz w:val="28"/>
              </w:rPr>
              <w:t>оценки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результата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83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Формы и методы кон- троля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оценки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результа- тов обучения</w:t>
            </w:r>
          </w:p>
        </w:tc>
      </w:tr>
      <w:tr w:rsidR="007008C5">
        <w:trPr>
          <w:trHeight w:val="323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Умения</w:t>
            </w:r>
          </w:p>
        </w:tc>
        <w:tc>
          <w:tcPr>
            <w:tcW w:w="2976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</w:tr>
      <w:tr w:rsidR="007008C5">
        <w:trPr>
          <w:trHeight w:val="2714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выбирать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 xml:space="preserve">рас- чета электрических схем и параметров электронных </w:t>
            </w:r>
            <w:r>
              <w:rPr>
                <w:spacing w:val="-2"/>
                <w:sz w:val="28"/>
              </w:rPr>
              <w:t>устройств</w:t>
            </w:r>
          </w:p>
          <w:p w:rsidR="007008C5" w:rsidRDefault="00D34D94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5"/>
                <w:sz w:val="24"/>
              </w:rPr>
              <w:t>9,</w:t>
            </w:r>
          </w:p>
          <w:p w:rsidR="007008C5" w:rsidRDefault="00D34D94">
            <w:pPr>
              <w:pStyle w:val="TableParagraph"/>
              <w:spacing w:before="43"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91" w:firstLine="69"/>
              <w:jc w:val="both"/>
              <w:rPr>
                <w:sz w:val="28"/>
              </w:rPr>
            </w:pPr>
            <w:r>
              <w:rPr>
                <w:sz w:val="28"/>
              </w:rPr>
              <w:t>Рационально прово- дить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расчет,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используя нужные законы.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numPr>
                <w:ilvl w:val="0"/>
                <w:numId w:val="3"/>
              </w:numPr>
              <w:tabs>
                <w:tab w:val="left" w:pos="336"/>
              </w:tabs>
              <w:ind w:right="89" w:firstLine="0"/>
              <w:jc w:val="both"/>
              <w:rPr>
                <w:sz w:val="28"/>
              </w:rPr>
            </w:pPr>
            <w:r>
              <w:rPr>
                <w:sz w:val="28"/>
              </w:rPr>
              <w:t>наблюдение за ходом вы- полнение и защита практи- ческих работ №</w:t>
            </w:r>
          </w:p>
          <w:p w:rsidR="007008C5" w:rsidRDefault="00D34D9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1-</w:t>
            </w:r>
            <w:r>
              <w:rPr>
                <w:spacing w:val="-5"/>
                <w:sz w:val="28"/>
              </w:rPr>
              <w:t>3,</w:t>
            </w:r>
          </w:p>
          <w:p w:rsidR="007008C5" w:rsidRDefault="00D34D94">
            <w:pPr>
              <w:pStyle w:val="TableParagraph"/>
              <w:numPr>
                <w:ilvl w:val="0"/>
                <w:numId w:val="3"/>
              </w:numPr>
              <w:tabs>
                <w:tab w:val="left" w:pos="273"/>
              </w:tabs>
              <w:ind w:left="273" w:hanging="162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spacing w:line="322" w:lineRule="exact"/>
              <w:ind w:left="180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2714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 w:right="178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рассчитывать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 xml:space="preserve">парамет- ры и элементы электриче- ских и электронных </w:t>
            </w:r>
            <w:r>
              <w:rPr>
                <w:spacing w:val="-2"/>
                <w:sz w:val="28"/>
              </w:rPr>
              <w:t>устройств</w:t>
            </w:r>
          </w:p>
          <w:p w:rsidR="007008C5" w:rsidRDefault="00D34D94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5"/>
                <w:sz w:val="24"/>
              </w:rPr>
              <w:t>9,</w:t>
            </w:r>
          </w:p>
          <w:p w:rsidR="007008C5" w:rsidRDefault="00D34D94">
            <w:pPr>
              <w:pStyle w:val="TableParagraph"/>
              <w:spacing w:before="43"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8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законы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особенности расчета цепей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1-3, 5;</w:t>
            </w:r>
          </w:p>
          <w:p w:rsidR="007008C5" w:rsidRDefault="00D34D9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2711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 3 - определять основные параметры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электрических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ве- личин по временным и век- торным диаграммам</w:t>
            </w:r>
          </w:p>
          <w:p w:rsidR="007008C5" w:rsidRDefault="00D34D94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7008C5" w:rsidRDefault="00D34D9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10"/>
                <w:sz w:val="24"/>
              </w:rPr>
              <w:t>9</w:t>
            </w:r>
          </w:p>
          <w:p w:rsidR="007008C5" w:rsidRDefault="00D34D94">
            <w:pPr>
              <w:pStyle w:val="TableParagraph"/>
              <w:spacing w:before="43"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89" w:firstLine="69"/>
              <w:jc w:val="both"/>
              <w:rPr>
                <w:sz w:val="28"/>
              </w:rPr>
            </w:pPr>
            <w:r>
              <w:rPr>
                <w:sz w:val="28"/>
              </w:rPr>
              <w:t>- расчет и обоснова- ние основных пара- метров и характери- стик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элементов элек- трических цепей по опытным данным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6 -8,</w:t>
            </w:r>
          </w:p>
          <w:p w:rsidR="007008C5" w:rsidRDefault="00D34D9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  <w:r>
              <w:rPr>
                <w:spacing w:val="-2"/>
                <w:sz w:val="28"/>
              </w:rPr>
              <w:t xml:space="preserve"> задач,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1289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>У 4 -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про- стые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электростатические </w:t>
            </w:r>
            <w:r>
              <w:rPr>
                <w:i/>
                <w:spacing w:val="-4"/>
                <w:sz w:val="28"/>
              </w:rPr>
              <w:t>цепи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spacing w:line="322" w:lineRule="exact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- нахождение общей емкости, заряда , напряжения в электро- статической цепи.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13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numPr>
                <w:ilvl w:val="0"/>
                <w:numId w:val="4"/>
              </w:numPr>
              <w:tabs>
                <w:tab w:val="left" w:pos="273"/>
              </w:tabs>
              <w:spacing w:line="322" w:lineRule="exact"/>
              <w:ind w:left="273" w:hanging="162"/>
              <w:rPr>
                <w:sz w:val="28"/>
              </w:rPr>
            </w:pPr>
            <w:r>
              <w:rPr>
                <w:sz w:val="28"/>
              </w:rPr>
              <w:t>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numPr>
                <w:ilvl w:val="0"/>
                <w:numId w:val="4"/>
              </w:numPr>
              <w:tabs>
                <w:tab w:val="left" w:pos="273"/>
              </w:tabs>
              <w:ind w:left="273" w:hanging="162"/>
              <w:rPr>
                <w:sz w:val="28"/>
              </w:rPr>
            </w:pP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966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42" w:lineRule="auto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маг- нитную цепь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tabs>
                <w:tab w:val="left" w:pos="535"/>
                <w:tab w:val="left" w:pos="2456"/>
              </w:tabs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использовать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для</w:t>
            </w:r>
          </w:p>
          <w:p w:rsidR="007008C5" w:rsidRDefault="00D34D94">
            <w:pPr>
              <w:pStyle w:val="TableParagraph"/>
              <w:tabs>
                <w:tab w:val="left" w:pos="1288"/>
                <w:tab w:val="left" w:pos="1937"/>
                <w:tab w:val="left" w:pos="2511"/>
              </w:tabs>
              <w:spacing w:line="322" w:lineRule="exact"/>
              <w:ind w:left="108" w:right="90"/>
              <w:rPr>
                <w:sz w:val="28"/>
              </w:rPr>
            </w:pPr>
            <w:r>
              <w:rPr>
                <w:spacing w:val="-2"/>
                <w:sz w:val="28"/>
              </w:rPr>
              <w:t>расчета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нужные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ха- </w:t>
            </w:r>
            <w:r>
              <w:rPr>
                <w:spacing w:val="-2"/>
                <w:sz w:val="28"/>
              </w:rPr>
              <w:t>рактеристики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магнит-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10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spacing w:line="313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экзамен</w:t>
            </w:r>
          </w:p>
        </w:tc>
      </w:tr>
    </w:tbl>
    <w:p w:rsidR="007008C5" w:rsidRDefault="007008C5">
      <w:pPr>
        <w:pStyle w:val="TableParagraph"/>
        <w:spacing w:line="313" w:lineRule="exact"/>
        <w:rPr>
          <w:sz w:val="28"/>
        </w:rPr>
        <w:sectPr w:rsidR="007008C5">
          <w:pgSz w:w="11910" w:h="16840"/>
          <w:pgMar w:top="1040" w:right="283" w:bottom="1220" w:left="566" w:header="720" w:footer="720" w:gutter="0"/>
          <w:cols w:space="720"/>
        </w:sect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7008C5">
        <w:trPr>
          <w:trHeight w:val="323"/>
        </w:trPr>
        <w:tc>
          <w:tcPr>
            <w:tcW w:w="3795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поля</w:t>
            </w:r>
          </w:p>
        </w:tc>
        <w:tc>
          <w:tcPr>
            <w:tcW w:w="3687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</w:tr>
      <w:tr w:rsidR="007008C5">
        <w:trPr>
          <w:trHeight w:val="3818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 xml:space="preserve">У 6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пара- метры</w:t>
            </w:r>
            <w:r>
              <w:rPr>
                <w:i/>
                <w:spacing w:val="-17"/>
                <w:sz w:val="28"/>
              </w:rPr>
              <w:t xml:space="preserve"> </w:t>
            </w:r>
            <w:r>
              <w:rPr>
                <w:i/>
                <w:sz w:val="28"/>
              </w:rPr>
              <w:t>электр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>ической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цепи символическим методом;</w:t>
            </w:r>
          </w:p>
          <w:p w:rsidR="007008C5" w:rsidRDefault="00D34D94">
            <w:pPr>
              <w:pStyle w:val="TableParagraph"/>
              <w:ind w:left="107" w:right="178" w:firstLine="60"/>
              <w:rPr>
                <w:sz w:val="28"/>
              </w:rPr>
            </w:pPr>
            <w:r>
              <w:rPr>
                <w:sz w:val="28"/>
              </w:rPr>
              <w:t>З 3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-методы расчета элек- трической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цепи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переменного тока символическим ме- </w:t>
            </w:r>
            <w:r>
              <w:rPr>
                <w:spacing w:val="-2"/>
                <w:sz w:val="28"/>
              </w:rPr>
              <w:t>тодом</w:t>
            </w:r>
          </w:p>
          <w:p w:rsidR="007008C5" w:rsidRDefault="00D34D94">
            <w:pPr>
              <w:pStyle w:val="TableParagraph"/>
              <w:spacing w:before="269"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 2,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3,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4,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5,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6,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7,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8,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ОК </w:t>
            </w:r>
            <w:r>
              <w:rPr>
                <w:i/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ПК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90"/>
              <w:jc w:val="both"/>
              <w:rPr>
                <w:sz w:val="28"/>
              </w:rPr>
            </w:pPr>
            <w:r>
              <w:rPr>
                <w:sz w:val="28"/>
              </w:rPr>
              <w:t xml:space="preserve">записывать и исполь- зовать параметры це- пей переменного тока комплекс-ными чис- лами и </w:t>
            </w:r>
            <w:r>
              <w:rPr>
                <w:sz w:val="24"/>
              </w:rPr>
              <w:t>п</w:t>
            </w:r>
            <w:r>
              <w:rPr>
                <w:sz w:val="28"/>
              </w:rPr>
              <w:t>роводить аналогию составления записи алгоритмов решения задач в цепях постоянного и пере- менного тока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прак- тической работы № 3,</w:t>
            </w:r>
          </w:p>
          <w:p w:rsidR="007008C5" w:rsidRDefault="00D34D9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3542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 7 -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элек- трические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цепи</w:t>
            </w:r>
            <w:r>
              <w:rPr>
                <w:i/>
                <w:spacing w:val="-8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>о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взаимо- </w:t>
            </w:r>
            <w:r>
              <w:rPr>
                <w:i/>
                <w:spacing w:val="-2"/>
                <w:sz w:val="28"/>
              </w:rPr>
              <w:t>индуктивностью</w:t>
            </w:r>
          </w:p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З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4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–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теорию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электрических цепей со </w:t>
            </w:r>
            <w:r>
              <w:rPr>
                <w:i/>
                <w:spacing w:val="-2"/>
                <w:sz w:val="28"/>
              </w:rPr>
              <w:t>взаимоиндуктивностью</w:t>
            </w:r>
          </w:p>
          <w:p w:rsidR="007008C5" w:rsidRDefault="007008C5">
            <w:pPr>
              <w:pStyle w:val="TableParagraph"/>
              <w:spacing w:before="314"/>
              <w:rPr>
                <w:b/>
                <w:i/>
                <w:sz w:val="28"/>
              </w:rPr>
            </w:pP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 2,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3,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4,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5,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6,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7,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8,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ОК </w:t>
            </w:r>
            <w:r>
              <w:rPr>
                <w:i/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spacing w:line="311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ПК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tabs>
                <w:tab w:val="left" w:pos="458"/>
                <w:tab w:val="left" w:pos="1251"/>
                <w:tab w:val="left" w:pos="1491"/>
                <w:tab w:val="left" w:pos="1735"/>
                <w:tab w:val="left" w:pos="1802"/>
                <w:tab w:val="left" w:pos="2196"/>
              </w:tabs>
              <w:ind w:left="108" w:right="89"/>
              <w:rPr>
                <w:sz w:val="28"/>
              </w:rPr>
            </w:pPr>
            <w:r>
              <w:rPr>
                <w:sz w:val="28"/>
              </w:rPr>
              <w:t>определять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одноимен- ные концы и виды со- </w:t>
            </w:r>
            <w:r>
              <w:rPr>
                <w:spacing w:val="-2"/>
                <w:sz w:val="28"/>
              </w:rPr>
              <w:t>единения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обмоток, обосновать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какие </w:t>
            </w:r>
            <w:r>
              <w:rPr>
                <w:spacing w:val="-2"/>
                <w:sz w:val="28"/>
              </w:rPr>
              <w:t>электромагнитные процессы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происходят </w:t>
            </w:r>
            <w:r>
              <w:rPr>
                <w:spacing w:val="-10"/>
                <w:sz w:val="28"/>
              </w:rPr>
              <w:t>в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цепи</w:t>
            </w:r>
            <w:r>
              <w:rPr>
                <w:sz w:val="28"/>
              </w:rPr>
              <w:tab/>
            </w:r>
            <w:r>
              <w:rPr>
                <w:spacing w:val="-6"/>
                <w:sz w:val="28"/>
              </w:rPr>
              <w:t>со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взаимной индуктивностью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лабо- раторной работы № 9,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3539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 w:right="178"/>
              <w:rPr>
                <w:i/>
                <w:sz w:val="28"/>
              </w:rPr>
            </w:pPr>
            <w:r>
              <w:rPr>
                <w:i/>
                <w:sz w:val="28"/>
              </w:rPr>
              <w:t>У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8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настраивать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>контуры в резонанс, определять ос- новные особенности резо- нанса и практически приме- нять на практике</w:t>
            </w:r>
          </w:p>
          <w:p w:rsidR="007008C5" w:rsidRDefault="00D34D94">
            <w:pPr>
              <w:pStyle w:val="TableParagraph"/>
              <w:ind w:left="107" w:right="178"/>
              <w:rPr>
                <w:sz w:val="28"/>
              </w:rPr>
            </w:pPr>
            <w:r>
              <w:rPr>
                <w:i/>
                <w:sz w:val="28"/>
              </w:rPr>
              <w:t>З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5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условия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получения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резо- нанса в кон-турах и его практическое применение </w:t>
            </w:r>
            <w:r>
              <w:rPr>
                <w:sz w:val="28"/>
              </w:rPr>
              <w:t>ОК 1, ОК 2, ОК 3, ОК 4, ОК</w:t>
            </w:r>
          </w:p>
          <w:p w:rsidR="007008C5" w:rsidRDefault="00D34D94">
            <w:pPr>
              <w:pStyle w:val="TableParagraph"/>
              <w:spacing w:line="320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анализируя опытные и расчетные данные определять особенно- сти резонанса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4"/>
              </w:rPr>
              <w:t>и п</w:t>
            </w:r>
            <w:r>
              <w:rPr>
                <w:sz w:val="28"/>
              </w:rPr>
              <w:t>ри каких условиях в це- пях переменного тока наступает резонанс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10 – 11,</w:t>
            </w:r>
          </w:p>
          <w:p w:rsidR="007008C5" w:rsidRDefault="00D34D9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2899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 9 -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элек- трические</w:t>
            </w:r>
            <w:r>
              <w:rPr>
                <w:i/>
                <w:spacing w:val="-13"/>
                <w:sz w:val="28"/>
              </w:rPr>
              <w:t xml:space="preserve"> </w:t>
            </w:r>
            <w:r>
              <w:rPr>
                <w:i/>
                <w:sz w:val="28"/>
              </w:rPr>
              <w:t>цепи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1"/>
                <w:sz w:val="28"/>
              </w:rPr>
              <w:t xml:space="preserve"> </w:t>
            </w:r>
            <w:r>
              <w:rPr>
                <w:i/>
                <w:sz w:val="28"/>
              </w:rPr>
              <w:t>несинусои- дальным током</w:t>
            </w:r>
          </w:p>
          <w:p w:rsidR="007008C5" w:rsidRDefault="00D34D94">
            <w:pPr>
              <w:pStyle w:val="TableParagraph"/>
              <w:ind w:left="107" w:firstLine="69"/>
              <w:rPr>
                <w:i/>
                <w:sz w:val="28"/>
              </w:rPr>
            </w:pPr>
            <w:r>
              <w:rPr>
                <w:i/>
                <w:sz w:val="28"/>
              </w:rPr>
              <w:t>З 6 – правила расчета элек- трических</w:t>
            </w:r>
            <w:r>
              <w:rPr>
                <w:i/>
                <w:spacing w:val="-14"/>
                <w:sz w:val="28"/>
              </w:rPr>
              <w:t xml:space="preserve"> </w:t>
            </w:r>
            <w:r>
              <w:rPr>
                <w:i/>
                <w:sz w:val="28"/>
              </w:rPr>
              <w:t>це-пей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несинусо- идальным напряжением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 xml:space="preserve">анализировать неси- нусоидальную перио- дически изменяющую функцию и обяснить причины изменения величины полного со- противления при рас- </w:t>
            </w:r>
            <w:r>
              <w:rPr>
                <w:spacing w:val="-4"/>
                <w:sz w:val="28"/>
              </w:rPr>
              <w:t>чете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прак- тической работы №4,</w:t>
            </w:r>
          </w:p>
          <w:p w:rsidR="007008C5" w:rsidRDefault="00D34D9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323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304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10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анализировать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pacing w:val="-4"/>
                <w:sz w:val="28"/>
              </w:rPr>
              <w:t>пере-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tabs>
                <w:tab w:val="left" w:pos="1939"/>
              </w:tabs>
              <w:spacing w:line="304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особенности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измене-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04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69"/>
                <w:sz w:val="28"/>
              </w:rPr>
              <w:t xml:space="preserve"> </w:t>
            </w:r>
            <w:r>
              <w:rPr>
                <w:sz w:val="28"/>
              </w:rPr>
              <w:t>выполнение</w:t>
            </w:r>
            <w:r>
              <w:rPr>
                <w:spacing w:val="6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7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ла-</w:t>
            </w:r>
          </w:p>
        </w:tc>
      </w:tr>
    </w:tbl>
    <w:p w:rsidR="007008C5" w:rsidRDefault="007008C5">
      <w:pPr>
        <w:pStyle w:val="TableParagraph"/>
        <w:spacing w:line="304" w:lineRule="exact"/>
        <w:rPr>
          <w:sz w:val="28"/>
        </w:rPr>
        <w:sectPr w:rsidR="007008C5">
          <w:type w:val="continuous"/>
          <w:pgSz w:w="11910" w:h="16840"/>
          <w:pgMar w:top="1100" w:right="283" w:bottom="280" w:left="566" w:header="720" w:footer="720" w:gutter="0"/>
          <w:cols w:space="720"/>
        </w:sect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7008C5">
        <w:trPr>
          <w:trHeight w:val="2255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ходной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процесс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цепях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ре- активными элементами</w:t>
            </w:r>
          </w:p>
          <w:p w:rsidR="007008C5" w:rsidRDefault="00D34D94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З 7 – влияние переходных процессов в це-пях с реак- тивными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элементами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ре- жим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работы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pacing w:val="-2"/>
                <w:sz w:val="28"/>
              </w:rPr>
              <w:t>электрической</w:t>
            </w:r>
          </w:p>
          <w:p w:rsidR="007008C5" w:rsidRDefault="00D34D94">
            <w:pPr>
              <w:pStyle w:val="TableParagraph"/>
              <w:spacing w:line="308" w:lineRule="exact"/>
              <w:ind w:left="107"/>
              <w:rPr>
                <w:i/>
                <w:sz w:val="28"/>
              </w:rPr>
            </w:pPr>
            <w:r>
              <w:rPr>
                <w:i/>
                <w:spacing w:val="-2"/>
                <w:sz w:val="28"/>
              </w:rPr>
              <w:t>цепи.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91"/>
              <w:jc w:val="both"/>
              <w:rPr>
                <w:sz w:val="28"/>
              </w:rPr>
            </w:pPr>
            <w:r>
              <w:rPr>
                <w:sz w:val="28"/>
              </w:rPr>
              <w:t>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напряжения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 xml:space="preserve">тока в цепи при коммута- ции и причины, кото- рые вызывают этот </w:t>
            </w:r>
            <w:r>
              <w:rPr>
                <w:spacing w:val="-2"/>
                <w:sz w:val="28"/>
              </w:rPr>
              <w:t>процесс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17" w:lineRule="exact"/>
              <w:ind w:left="111"/>
              <w:rPr>
                <w:sz w:val="28"/>
              </w:rPr>
            </w:pPr>
            <w:r>
              <w:rPr>
                <w:sz w:val="28"/>
              </w:rPr>
              <w:t>боратор-ной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12,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321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Знания:</w:t>
            </w:r>
          </w:p>
        </w:tc>
        <w:tc>
          <w:tcPr>
            <w:tcW w:w="2976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</w:tr>
      <w:tr w:rsidR="007008C5">
        <w:trPr>
          <w:trHeight w:val="1932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- физические процессы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в электрических цепях</w:t>
            </w:r>
          </w:p>
          <w:p w:rsidR="007008C5" w:rsidRDefault="00D34D94">
            <w:pPr>
              <w:pStyle w:val="TableParagraph"/>
              <w:spacing w:before="316"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92"/>
              <w:jc w:val="both"/>
              <w:rPr>
                <w:sz w:val="28"/>
              </w:rPr>
            </w:pPr>
            <w:r>
              <w:rPr>
                <w:sz w:val="28"/>
              </w:rPr>
              <w:t>обосновывать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явления, которые происходят в электрических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цепях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 их применение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15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-письменный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before="2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1610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42" w:lineRule="auto"/>
              <w:ind w:left="107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.2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расчета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элек- трических цепей</w:t>
            </w:r>
          </w:p>
          <w:p w:rsidR="007008C5" w:rsidRDefault="00D34D94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7008C5" w:rsidRDefault="00D34D94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7008C5" w:rsidRDefault="00D34D94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-делать анализ элек- трической цепи и ис- пользовать</w:t>
            </w:r>
            <w:r>
              <w:rPr>
                <w:spacing w:val="54"/>
                <w:w w:val="150"/>
                <w:sz w:val="28"/>
              </w:rPr>
              <w:t xml:space="preserve">    </w:t>
            </w:r>
            <w:r>
              <w:rPr>
                <w:spacing w:val="-2"/>
                <w:sz w:val="28"/>
              </w:rPr>
              <w:t>рацио-</w:t>
            </w:r>
          </w:p>
          <w:p w:rsidR="007008C5" w:rsidRDefault="00D34D94">
            <w:pPr>
              <w:pStyle w:val="TableParagraph"/>
              <w:spacing w:line="322" w:lineRule="exact"/>
              <w:ind w:left="108" w:right="93"/>
              <w:jc w:val="both"/>
              <w:rPr>
                <w:sz w:val="28"/>
              </w:rPr>
            </w:pPr>
            <w:r>
              <w:rPr>
                <w:sz w:val="28"/>
              </w:rPr>
              <w:t xml:space="preserve">нальные способы рас- </w:t>
            </w:r>
            <w:r>
              <w:rPr>
                <w:spacing w:val="-4"/>
                <w:sz w:val="28"/>
              </w:rPr>
              <w:t>чета</w:t>
            </w:r>
          </w:p>
        </w:tc>
        <w:tc>
          <w:tcPr>
            <w:tcW w:w="3687" w:type="dxa"/>
          </w:tcPr>
          <w:p w:rsidR="007008C5" w:rsidRDefault="00D34D94">
            <w:pPr>
              <w:pStyle w:val="TableParagraph"/>
              <w:spacing w:line="315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7008C5" w:rsidRDefault="00D34D9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</w:tbl>
    <w:p w:rsidR="007008C5" w:rsidRDefault="007008C5">
      <w:pPr>
        <w:pStyle w:val="a3"/>
        <w:rPr>
          <w:b/>
          <w:i/>
          <w:sz w:val="20"/>
        </w:rPr>
      </w:pPr>
    </w:p>
    <w:p w:rsidR="007008C5" w:rsidRDefault="007008C5">
      <w:pPr>
        <w:pStyle w:val="a3"/>
        <w:spacing w:before="194"/>
        <w:rPr>
          <w:b/>
          <w:i/>
          <w:sz w:val="20"/>
        </w:rPr>
      </w:pPr>
    </w:p>
    <w:p w:rsidR="007008C5" w:rsidRDefault="00D34D94">
      <w:pPr>
        <w:spacing w:line="229" w:lineRule="exact"/>
        <w:ind w:left="506" w:right="5345"/>
        <w:jc w:val="center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1.2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5"/>
          <w:sz w:val="20"/>
        </w:rPr>
        <w:t xml:space="preserve"> </w:t>
      </w:r>
      <w:r>
        <w:rPr>
          <w:i/>
          <w:spacing w:val="-2"/>
          <w:sz w:val="20"/>
        </w:rPr>
        <w:t>программы</w:t>
      </w:r>
    </w:p>
    <w:p w:rsidR="007008C5" w:rsidRDefault="00D34D94">
      <w:pPr>
        <w:spacing w:line="229" w:lineRule="exact"/>
        <w:ind w:left="-1" w:right="3"/>
        <w:jc w:val="center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2.3.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и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4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разделом</w:t>
      </w:r>
      <w:r>
        <w:rPr>
          <w:i/>
          <w:spacing w:val="43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2"/>
          <w:sz w:val="20"/>
        </w:rPr>
        <w:t xml:space="preserve"> программы</w:t>
      </w:r>
    </w:p>
    <w:p w:rsidR="007008C5" w:rsidRDefault="007008C5">
      <w:pPr>
        <w:spacing w:line="229" w:lineRule="exact"/>
        <w:jc w:val="center"/>
        <w:rPr>
          <w:i/>
          <w:sz w:val="20"/>
        </w:rPr>
        <w:sectPr w:rsidR="007008C5">
          <w:type w:val="continuous"/>
          <w:pgSz w:w="11910" w:h="16840"/>
          <w:pgMar w:top="1100" w:right="283" w:bottom="280" w:left="566" w:header="720" w:footer="720" w:gutter="0"/>
          <w:cols w:space="720"/>
        </w:sectPr>
      </w:pPr>
    </w:p>
    <w:p w:rsidR="007008C5" w:rsidRDefault="00D34D94">
      <w:pPr>
        <w:pStyle w:val="2"/>
        <w:numPr>
          <w:ilvl w:val="1"/>
          <w:numId w:val="1"/>
        </w:numPr>
        <w:tabs>
          <w:tab w:val="left" w:pos="3652"/>
        </w:tabs>
        <w:spacing w:before="72"/>
        <w:ind w:left="3652" w:hanging="491"/>
      </w:pPr>
      <w:r>
        <w:lastRenderedPageBreak/>
        <w:t>Кодификатор</w:t>
      </w:r>
      <w:r>
        <w:rPr>
          <w:spacing w:val="-9"/>
        </w:rPr>
        <w:t xml:space="preserve"> </w:t>
      </w:r>
      <w:r>
        <w:t>оценочных</w:t>
      </w:r>
      <w:r>
        <w:rPr>
          <w:spacing w:val="-7"/>
        </w:rPr>
        <w:t xml:space="preserve"> </w:t>
      </w:r>
      <w:r>
        <w:rPr>
          <w:spacing w:val="-2"/>
        </w:rPr>
        <w:t>средств</w:t>
      </w:r>
    </w:p>
    <w:p w:rsidR="007008C5" w:rsidRDefault="007008C5">
      <w:pPr>
        <w:pStyle w:val="a3"/>
        <w:spacing w:before="96"/>
        <w:rPr>
          <w:b/>
          <w:sz w:val="20"/>
        </w:r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1702"/>
        <w:gridCol w:w="4642"/>
      </w:tblGrid>
      <w:tr w:rsidR="007008C5">
        <w:trPr>
          <w:trHeight w:val="827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425" w:right="427" w:hanging="98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оценочного </w:t>
            </w:r>
            <w:r>
              <w:rPr>
                <w:b/>
                <w:spacing w:val="-2"/>
                <w:sz w:val="24"/>
              </w:rPr>
              <w:t>средства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76" w:lineRule="exact"/>
              <w:ind w:left="228" w:right="216" w:hanging="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оценочного средства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ind w:left="1994" w:hanging="1748"/>
              <w:rPr>
                <w:b/>
                <w:sz w:val="24"/>
              </w:rPr>
            </w:pP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оценочного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средства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4"/>
                <w:sz w:val="24"/>
              </w:rPr>
              <w:t>фонде</w:t>
            </w:r>
          </w:p>
        </w:tc>
      </w:tr>
      <w:tr w:rsidR="007008C5">
        <w:trPr>
          <w:trHeight w:val="551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(письменный)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7008C5" w:rsidRDefault="00D34D9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разделу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68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О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88" w:lineRule="exact"/>
              <w:ind w:left="108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разделу</w:t>
            </w:r>
            <w:r>
              <w:rPr>
                <w:rFonts w:ascii="Symbol" w:hAnsi="Symbol"/>
                <w:spacing w:val="-2"/>
                <w:sz w:val="24"/>
              </w:rPr>
              <w:t></w:t>
            </w:r>
          </w:p>
        </w:tc>
      </w:tr>
      <w:tr w:rsidR="007008C5">
        <w:trPr>
          <w:trHeight w:val="551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68" w:lineRule="exact"/>
              <w:ind w:left="27" w:right="1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КР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контрольных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7008C5" w:rsidRDefault="00D34D9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вариантам*</w:t>
            </w:r>
          </w:p>
        </w:tc>
      </w:tr>
      <w:tr w:rsidR="007008C5">
        <w:trPr>
          <w:trHeight w:val="551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Тестирование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315" w:lineRule="exact"/>
              <w:ind w:left="27" w:right="16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Т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5"/>
                <w:sz w:val="24"/>
              </w:rPr>
              <w:t xml:space="preserve"> по</w:t>
            </w:r>
          </w:p>
          <w:p w:rsidR="007008C5" w:rsidRDefault="00D34D9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вариантам*</w:t>
            </w:r>
          </w:p>
        </w:tc>
      </w:tr>
      <w:tr w:rsidR="007008C5">
        <w:trPr>
          <w:trHeight w:val="830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317" w:lineRule="exact"/>
              <w:ind w:left="27" w:right="19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ПР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практической</w:t>
            </w:r>
          </w:p>
          <w:p w:rsidR="007008C5" w:rsidRDefault="00D34D94">
            <w:pPr>
              <w:pStyle w:val="TableParagraph"/>
              <w:spacing w:line="270" w:lineRule="atLeast"/>
              <w:ind w:left="108" w:right="31"/>
              <w:rPr>
                <w:sz w:val="24"/>
              </w:rPr>
            </w:pPr>
            <w:r>
              <w:rPr>
                <w:sz w:val="24"/>
              </w:rPr>
              <w:t>работы,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указания по выполнению ПР</w:t>
            </w:r>
          </w:p>
        </w:tc>
      </w:tr>
      <w:tr w:rsidR="007008C5">
        <w:trPr>
          <w:trHeight w:val="828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315" w:lineRule="exact"/>
              <w:ind w:left="27" w:right="2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ЛР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Номер и наименование лабораторной работы,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</w:p>
          <w:p w:rsidR="007008C5" w:rsidRDefault="00D34D9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ЛР</w:t>
            </w:r>
          </w:p>
        </w:tc>
      </w:tr>
      <w:tr w:rsidR="007008C5">
        <w:trPr>
          <w:trHeight w:val="321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типовые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301" w:lineRule="exact"/>
              <w:ind w:left="27" w:right="1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ЗТ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заданий*</w:t>
            </w:r>
          </w:p>
        </w:tc>
      </w:tr>
      <w:tr w:rsidR="007008C5">
        <w:trPr>
          <w:trHeight w:val="275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Разноуровневые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56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РЗ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разноуровневых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заданий</w:t>
            </w:r>
          </w:p>
        </w:tc>
      </w:tr>
      <w:tr w:rsidR="007008C5">
        <w:trPr>
          <w:trHeight w:val="1103"/>
        </w:trPr>
        <w:tc>
          <w:tcPr>
            <w:tcW w:w="3795" w:type="dxa"/>
          </w:tcPr>
          <w:p w:rsidR="007008C5" w:rsidRDefault="00D34D94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</w:t>
            </w:r>
            <w:r>
              <w:rPr>
                <w:spacing w:val="-2"/>
                <w:sz w:val="24"/>
              </w:rPr>
              <w:t>обучающихся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68" w:lineRule="exact"/>
              <w:ind w:left="27" w:right="1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ind w:left="108" w:right="31"/>
              <w:rPr>
                <w:sz w:val="24"/>
              </w:rPr>
            </w:pPr>
            <w:r>
              <w:rPr>
                <w:sz w:val="24"/>
              </w:rPr>
              <w:t>Наименование задания для самостоятельной работы, ссылка на методические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</w:p>
          <w:p w:rsidR="007008C5" w:rsidRDefault="00D34D9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внеаудиторной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работы.</w:t>
            </w:r>
          </w:p>
        </w:tc>
      </w:tr>
      <w:tr w:rsidR="007008C5">
        <w:trPr>
          <w:trHeight w:val="554"/>
        </w:trPr>
        <w:tc>
          <w:tcPr>
            <w:tcW w:w="3795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Экзаменационное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  <w:p w:rsidR="007008C5" w:rsidRDefault="00D34D94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(теоретический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вопрос)</w:t>
            </w:r>
          </w:p>
        </w:tc>
        <w:tc>
          <w:tcPr>
            <w:tcW w:w="1702" w:type="dxa"/>
          </w:tcPr>
          <w:p w:rsidR="007008C5" w:rsidRDefault="00D34D94">
            <w:pPr>
              <w:pStyle w:val="TableParagraph"/>
              <w:spacing w:line="268" w:lineRule="exact"/>
              <w:ind w:left="27" w:righ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ЭТВ</w:t>
            </w:r>
          </w:p>
        </w:tc>
        <w:tc>
          <w:tcPr>
            <w:tcW w:w="4642" w:type="dxa"/>
          </w:tcPr>
          <w:p w:rsidR="007008C5" w:rsidRDefault="00D34D9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2"/>
                <w:sz w:val="24"/>
              </w:rPr>
              <w:t xml:space="preserve"> вопросов,</w:t>
            </w:r>
          </w:p>
          <w:p w:rsidR="007008C5" w:rsidRDefault="00D34D94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экзаменационные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билеты</w:t>
            </w:r>
          </w:p>
        </w:tc>
      </w:tr>
    </w:tbl>
    <w:p w:rsidR="007008C5" w:rsidRDefault="007008C5">
      <w:pPr>
        <w:pStyle w:val="TableParagraph"/>
        <w:spacing w:line="266" w:lineRule="exact"/>
        <w:rPr>
          <w:sz w:val="24"/>
        </w:rPr>
        <w:sectPr w:rsidR="007008C5">
          <w:pgSz w:w="11910" w:h="16840"/>
          <w:pgMar w:top="1040" w:right="283" w:bottom="280" w:left="566" w:header="720" w:footer="720" w:gutter="0"/>
          <w:cols w:space="720"/>
        </w:sectPr>
      </w:pPr>
    </w:p>
    <w:p w:rsidR="007008C5" w:rsidRDefault="00D34D94">
      <w:pPr>
        <w:pStyle w:val="a4"/>
        <w:numPr>
          <w:ilvl w:val="1"/>
          <w:numId w:val="1"/>
        </w:numPr>
        <w:tabs>
          <w:tab w:val="left" w:pos="1060"/>
        </w:tabs>
        <w:spacing w:before="72" w:line="242" w:lineRule="auto"/>
        <w:ind w:left="569" w:right="580" w:firstLine="0"/>
        <w:rPr>
          <w:b/>
          <w:sz w:val="28"/>
        </w:rPr>
      </w:pPr>
      <w:r>
        <w:rPr>
          <w:b/>
          <w:sz w:val="28"/>
        </w:rPr>
        <w:lastRenderedPageBreak/>
        <w:t>Содержательно-компетентностная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матрица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текущего контроля успеваемости</w:t>
      </w:r>
    </w:p>
    <w:p w:rsidR="007008C5" w:rsidRDefault="00D34D94">
      <w:pPr>
        <w:ind w:left="569" w:firstLine="69"/>
        <w:rPr>
          <w:sz w:val="28"/>
        </w:rPr>
      </w:pP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промежуточной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аттестации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дисциплине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11.02.16</w:t>
      </w:r>
      <w:r>
        <w:rPr>
          <w:spacing w:val="-4"/>
          <w:sz w:val="28"/>
        </w:rPr>
        <w:t xml:space="preserve"> </w:t>
      </w:r>
      <w:r>
        <w:rPr>
          <w:sz w:val="28"/>
        </w:rPr>
        <w:t>«Монтаж, техническое обслуживание и ремонт электронных приборов и устройств»</w:t>
      </w:r>
    </w:p>
    <w:p w:rsidR="007008C5" w:rsidRDefault="007008C5">
      <w:pPr>
        <w:pStyle w:val="a3"/>
        <w:rPr>
          <w:sz w:val="20"/>
        </w:rPr>
      </w:pPr>
    </w:p>
    <w:p w:rsidR="007008C5" w:rsidRDefault="007008C5">
      <w:pPr>
        <w:pStyle w:val="a3"/>
        <w:spacing w:before="180"/>
        <w:rPr>
          <w:sz w:val="20"/>
        </w:rPr>
      </w:pPr>
    </w:p>
    <w:tbl>
      <w:tblPr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1844"/>
        <w:gridCol w:w="1702"/>
        <w:gridCol w:w="1843"/>
        <w:gridCol w:w="1558"/>
        <w:gridCol w:w="1419"/>
      </w:tblGrid>
      <w:tr w:rsidR="007008C5">
        <w:trPr>
          <w:trHeight w:val="332"/>
        </w:trPr>
        <w:tc>
          <w:tcPr>
            <w:tcW w:w="2523" w:type="dxa"/>
            <w:vMerge w:val="restart"/>
            <w:tcBorders>
              <w:right w:val="single" w:sz="4" w:space="0" w:color="000000"/>
            </w:tcBorders>
          </w:tcPr>
          <w:p w:rsidR="007008C5" w:rsidRDefault="007008C5">
            <w:pPr>
              <w:pStyle w:val="TableParagraph"/>
              <w:spacing w:before="34"/>
              <w:rPr>
                <w:sz w:val="24"/>
              </w:rPr>
            </w:pPr>
          </w:p>
          <w:p w:rsidR="007008C5" w:rsidRDefault="00D34D94">
            <w:pPr>
              <w:pStyle w:val="TableParagraph"/>
              <w:ind w:left="529" w:right="304" w:hanging="204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дисциплины</w:t>
            </w:r>
            <w:r>
              <w:rPr>
                <w:b/>
                <w:spacing w:val="-2"/>
                <w:sz w:val="24"/>
                <w:vertAlign w:val="superscript"/>
              </w:rPr>
              <w:t>1</w:t>
            </w:r>
          </w:p>
        </w:tc>
        <w:tc>
          <w:tcPr>
            <w:tcW w:w="354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29"/>
              <w:ind w:left="734"/>
              <w:rPr>
                <w:b/>
                <w:sz w:val="24"/>
              </w:rPr>
            </w:pPr>
            <w:r>
              <w:rPr>
                <w:b/>
                <w:sz w:val="24"/>
              </w:rPr>
              <w:t>Текущий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контроль</w:t>
            </w:r>
          </w:p>
        </w:tc>
        <w:tc>
          <w:tcPr>
            <w:tcW w:w="482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7008C5" w:rsidRDefault="00D34D94">
            <w:pPr>
              <w:pStyle w:val="TableParagraph"/>
              <w:spacing w:line="275" w:lineRule="exact"/>
              <w:ind w:left="89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аттестация</w:t>
            </w:r>
          </w:p>
        </w:tc>
      </w:tr>
      <w:tr w:rsidR="007008C5">
        <w:trPr>
          <w:trHeight w:val="817"/>
        </w:trPr>
        <w:tc>
          <w:tcPr>
            <w:tcW w:w="2523" w:type="dxa"/>
            <w:vMerge/>
            <w:tcBorders>
              <w:top w:val="nil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ind w:left="87" w:right="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прове- </w:t>
            </w:r>
            <w:r>
              <w:rPr>
                <w:b/>
                <w:spacing w:val="-2"/>
                <w:sz w:val="24"/>
              </w:rPr>
              <w:t>ряемых</w:t>
            </w:r>
          </w:p>
          <w:p w:rsidR="007008C5" w:rsidRDefault="00D34D94">
            <w:pPr>
              <w:pStyle w:val="TableParagraph"/>
              <w:spacing w:line="259" w:lineRule="exact"/>
              <w:ind w:left="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З, ОК, </w:t>
            </w:r>
            <w:r>
              <w:rPr>
                <w:b/>
                <w:spacing w:val="-5"/>
                <w:sz w:val="24"/>
              </w:rPr>
              <w:t>ПК</w:t>
            </w:r>
            <w:r>
              <w:rPr>
                <w:b/>
                <w:spacing w:val="-5"/>
                <w:sz w:val="24"/>
                <w:vertAlign w:val="superscript"/>
              </w:rPr>
              <w:t>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3" w:lineRule="exact"/>
              <w:ind w:left="311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оценоч-</w:t>
            </w:r>
          </w:p>
          <w:p w:rsidR="007008C5" w:rsidRDefault="00D34D94">
            <w:pPr>
              <w:pStyle w:val="TableParagraph"/>
              <w:spacing w:line="272" w:lineRule="exact"/>
              <w:ind w:left="580" w:right="280" w:hanging="269"/>
              <w:rPr>
                <w:sz w:val="24"/>
              </w:rPr>
            </w:pPr>
            <w:r>
              <w:rPr>
                <w:b/>
                <w:sz w:val="24"/>
              </w:rPr>
              <w:t>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сред- </w:t>
            </w:r>
            <w:r>
              <w:rPr>
                <w:b/>
                <w:spacing w:val="-2"/>
                <w:sz w:val="24"/>
              </w:rPr>
              <w:t>ства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ind w:left="123" w:right="1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прове- </w:t>
            </w:r>
            <w:r>
              <w:rPr>
                <w:b/>
                <w:spacing w:val="-2"/>
                <w:sz w:val="24"/>
              </w:rPr>
              <w:t>ряемых</w:t>
            </w:r>
          </w:p>
          <w:p w:rsidR="007008C5" w:rsidRDefault="00D34D94">
            <w:pPr>
              <w:pStyle w:val="TableParagraph"/>
              <w:spacing w:line="259" w:lineRule="exact"/>
              <w:ind w:left="184" w:right="1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З, ОК,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ind w:left="345" w:right="297" w:hanging="20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оце- </w:t>
            </w:r>
            <w:r>
              <w:rPr>
                <w:b/>
                <w:spacing w:val="-2"/>
                <w:sz w:val="24"/>
              </w:rPr>
              <w:t>ночного</w:t>
            </w:r>
          </w:p>
          <w:p w:rsidR="007008C5" w:rsidRDefault="00D34D94">
            <w:pPr>
              <w:pStyle w:val="TableParagraph"/>
              <w:spacing w:line="259" w:lineRule="exact"/>
              <w:ind w:left="31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средства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123"/>
              <w:ind w:left="201" w:firstLine="1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Форма контроля</w:t>
            </w:r>
          </w:p>
        </w:tc>
      </w:tr>
      <w:tr w:rsidR="007008C5">
        <w:trPr>
          <w:trHeight w:val="452"/>
        </w:trPr>
        <w:tc>
          <w:tcPr>
            <w:tcW w:w="9470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Электрические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цепи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постоянного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тока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…</w:t>
            </w:r>
          </w:p>
        </w:tc>
        <w:tc>
          <w:tcPr>
            <w:tcW w:w="141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rPr>
                <w:sz w:val="28"/>
              </w:rPr>
            </w:pPr>
          </w:p>
          <w:p w:rsidR="007008C5" w:rsidRDefault="007008C5">
            <w:pPr>
              <w:pStyle w:val="TableParagraph"/>
              <w:spacing w:before="244"/>
              <w:rPr>
                <w:sz w:val="28"/>
              </w:rPr>
            </w:pPr>
          </w:p>
          <w:p w:rsidR="007008C5" w:rsidRDefault="00D34D94">
            <w:pPr>
              <w:pStyle w:val="TableParagraph"/>
              <w:ind w:left="247"/>
              <w:rPr>
                <w:sz w:val="28"/>
              </w:rPr>
            </w:pPr>
            <w:r>
              <w:rPr>
                <w:spacing w:val="-2"/>
                <w:sz w:val="28"/>
              </w:rPr>
              <w:t>экзамен</w:t>
            </w:r>
          </w:p>
        </w:tc>
      </w:tr>
      <w:tr w:rsidR="007008C5">
        <w:trPr>
          <w:trHeight w:val="271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155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2, 3 </w:t>
            </w:r>
            <w:r>
              <w:rPr>
                <w:spacing w:val="-5"/>
                <w:sz w:val="24"/>
              </w:rPr>
              <w:t>1,</w:t>
            </w:r>
          </w:p>
          <w:p w:rsidR="007008C5" w:rsidRDefault="00D34D94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51" w:lineRule="exact"/>
              <w:ind w:left="124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1,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51" w:lineRule="exact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2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Проводники</w:t>
            </w:r>
            <w:r>
              <w:rPr>
                <w:spacing w:val="-10"/>
                <w:sz w:val="28"/>
              </w:rPr>
              <w:t xml:space="preserve"> и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диэлектрики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33"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электрическом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7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поле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21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5"/>
                <w:sz w:val="28"/>
              </w:rPr>
              <w:t xml:space="preserve"> 2.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2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3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Электрические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цепи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постоянного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2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3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1592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sz w:val="28"/>
              </w:rPr>
              <w:t xml:space="preserve">Тема 2.1. Простые и </w:t>
            </w:r>
            <w:r>
              <w:rPr>
                <w:spacing w:val="-2"/>
                <w:sz w:val="28"/>
              </w:rPr>
              <w:t>сложные</w:t>
            </w:r>
          </w:p>
          <w:p w:rsidR="007008C5" w:rsidRDefault="00D34D94">
            <w:pPr>
              <w:pStyle w:val="TableParagraph"/>
              <w:spacing w:line="322" w:lineRule="exact"/>
              <w:ind w:left="107" w:right="250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электрические </w:t>
            </w:r>
            <w:r>
              <w:rPr>
                <w:sz w:val="28"/>
              </w:rPr>
              <w:t>цепи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постоянного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1,У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2,</w:t>
            </w:r>
          </w:p>
          <w:p w:rsidR="007008C5" w:rsidRDefault="00D34D94">
            <w:pPr>
              <w:pStyle w:val="TableParagraph"/>
              <w:tabs>
                <w:tab w:val="left" w:pos="719"/>
                <w:tab w:val="left" w:pos="135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7008C5" w:rsidRDefault="00D34D94">
            <w:pPr>
              <w:pStyle w:val="TableParagraph"/>
              <w:spacing w:line="314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  <w:spacing w:before="267"/>
              <w:rPr>
                <w:sz w:val="24"/>
              </w:rPr>
            </w:pPr>
          </w:p>
          <w:p w:rsidR="007008C5" w:rsidRDefault="00D34D94">
            <w:pPr>
              <w:pStyle w:val="TableParagraph"/>
              <w:ind w:left="117" w:right="146"/>
              <w:rPr>
                <w:sz w:val="24"/>
              </w:rPr>
            </w:pPr>
            <w:r>
              <w:rPr>
                <w:sz w:val="24"/>
              </w:rPr>
              <w:t>О, РЗ,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ПР1, СР,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ЛР 2, ЛР 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8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8" w:lineRule="exact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7008C5" w:rsidRDefault="00D34D94">
            <w:pPr>
              <w:pStyle w:val="TableParagraph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1"/>
        </w:trPr>
        <w:tc>
          <w:tcPr>
            <w:tcW w:w="2523" w:type="dxa"/>
            <w:tcBorders>
              <w:top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8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09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1411"/>
        </w:trPr>
        <w:tc>
          <w:tcPr>
            <w:tcW w:w="2523" w:type="dxa"/>
            <w:tcBorders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before="131"/>
              <w:ind w:left="107" w:right="619"/>
              <w:rPr>
                <w:sz w:val="28"/>
              </w:rPr>
            </w:pPr>
            <w:r>
              <w:rPr>
                <w:sz w:val="28"/>
              </w:rPr>
              <w:t xml:space="preserve">Тема 2.2 </w:t>
            </w:r>
            <w:r>
              <w:rPr>
                <w:spacing w:val="-2"/>
                <w:sz w:val="28"/>
              </w:rPr>
              <w:t>Расчет электрических</w:t>
            </w:r>
          </w:p>
          <w:p w:rsidR="007008C5" w:rsidRDefault="00D34D94">
            <w:pPr>
              <w:pStyle w:val="TableParagraph"/>
              <w:spacing w:before="2"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цепей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постоянного</w:t>
            </w:r>
          </w:p>
        </w:tc>
        <w:tc>
          <w:tcPr>
            <w:tcW w:w="184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70" w:lineRule="exact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!,У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1,З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  <w:p w:rsidR="007008C5" w:rsidRDefault="00D34D94">
            <w:pPr>
              <w:pStyle w:val="TableParagraph"/>
              <w:tabs>
                <w:tab w:val="left" w:pos="719"/>
                <w:tab w:val="left" w:pos="1354"/>
              </w:tabs>
              <w:spacing w:before="1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7008C5" w:rsidRDefault="00D34D94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  <w:p w:rsidR="007008C5" w:rsidRDefault="007008C5">
            <w:pPr>
              <w:pStyle w:val="TableParagraph"/>
              <w:spacing w:before="106"/>
              <w:rPr>
                <w:sz w:val="24"/>
              </w:rPr>
            </w:pPr>
          </w:p>
          <w:p w:rsidR="007008C5" w:rsidRDefault="00D34D94">
            <w:pPr>
              <w:pStyle w:val="TableParagraph"/>
              <w:ind w:left="117" w:right="288"/>
              <w:rPr>
                <w:sz w:val="24"/>
              </w:rPr>
            </w:pPr>
            <w:r>
              <w:rPr>
                <w:sz w:val="24"/>
              </w:rPr>
              <w:t>О, РЗ,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ПР2, СР, ЛР4,5, </w:t>
            </w: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70" w:lineRule="exact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7008C5" w:rsidRDefault="00D34D94">
            <w:pPr>
              <w:pStyle w:val="TableParagraph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443"/>
        </w:trPr>
        <w:tc>
          <w:tcPr>
            <w:tcW w:w="2523" w:type="dxa"/>
            <w:tcBorders>
              <w:top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443"/>
        </w:trPr>
        <w:tc>
          <w:tcPr>
            <w:tcW w:w="60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322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3.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Магнитное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поле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635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3.1</w:t>
            </w:r>
          </w:p>
          <w:p w:rsidR="007008C5" w:rsidRDefault="00D34D94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Магнитные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цепи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315" w:lineRule="exact"/>
              <w:ind w:left="117"/>
              <w:rPr>
                <w:sz w:val="28"/>
              </w:rPr>
            </w:pP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8"/>
              </w:rPr>
              <w:t xml:space="preserve">ПК </w:t>
            </w:r>
            <w:r>
              <w:rPr>
                <w:spacing w:val="-4"/>
                <w:sz w:val="28"/>
              </w:rPr>
              <w:t>1.1,</w:t>
            </w:r>
          </w:p>
          <w:p w:rsidR="007008C5" w:rsidRDefault="00D34D94">
            <w:pPr>
              <w:pStyle w:val="TableParagraph"/>
              <w:spacing w:line="301" w:lineRule="exact"/>
              <w:ind w:left="117"/>
              <w:rPr>
                <w:sz w:val="24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</w:t>
            </w:r>
            <w:r>
              <w:rPr>
                <w:spacing w:val="-5"/>
                <w:sz w:val="24"/>
              </w:rPr>
              <w:t>З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8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8" w:lineRule="exact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  <w:p w:rsidR="007008C5" w:rsidRDefault="00D34D94">
            <w:pPr>
              <w:pStyle w:val="TableParagraph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548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1, У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8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3.2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8" w:lineRule="exact"/>
              <w:ind w:left="11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71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71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71" w:lineRule="exact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 xml:space="preserve">Расчет </w:t>
            </w:r>
            <w:r>
              <w:rPr>
                <w:spacing w:val="-2"/>
                <w:sz w:val="28"/>
              </w:rPr>
              <w:t>магнитных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008C5" w:rsidRDefault="007008C5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317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цепей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D34D94">
            <w:pPr>
              <w:pStyle w:val="TableParagraph"/>
              <w:spacing w:line="298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</w:tbl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3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793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185420</wp:posOffset>
                </wp:positionV>
                <wp:extent cx="1829435" cy="7620"/>
                <wp:effectExtent l="0" t="0" r="0" b="0"/>
                <wp:wrapTopAndBottom/>
                <wp:docPr id="3" name="Graphic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43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7620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7619"/>
                              </a:lnTo>
                              <a:lnTo>
                                <a:pt x="1829054" y="7619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5A23F" id="Graphic 3" o:spid="_x0000_s1026" style="position:absolute;margin-left:85.1pt;margin-top:14.6pt;width:144.05pt;height:.6pt;z-index:-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" path="m1829054,l,,,7619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7008C5" w:rsidRDefault="00D34D94">
      <w:pPr>
        <w:spacing w:before="103"/>
        <w:ind w:left="1136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тематическим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планом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программы</w:t>
      </w:r>
      <w:r>
        <w:rPr>
          <w:i/>
          <w:spacing w:val="-8"/>
          <w:sz w:val="20"/>
        </w:rPr>
        <w:t xml:space="preserve"> </w:t>
      </w:r>
      <w:r>
        <w:rPr>
          <w:i/>
          <w:spacing w:val="-2"/>
          <w:sz w:val="20"/>
        </w:rPr>
        <w:t>дисциплины</w:t>
      </w:r>
    </w:p>
    <w:p w:rsidR="007008C5" w:rsidRDefault="00D34D94">
      <w:pPr>
        <w:spacing w:before="1"/>
        <w:ind w:left="1136"/>
        <w:rPr>
          <w:i/>
          <w:sz w:val="20"/>
        </w:rPr>
      </w:pPr>
      <w:r>
        <w:rPr>
          <w:i/>
          <w:sz w:val="20"/>
          <w:vertAlign w:val="superscript"/>
        </w:rPr>
        <w:t>2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6"/>
          <w:sz w:val="20"/>
        </w:rPr>
        <w:t xml:space="preserve"> </w:t>
      </w:r>
      <w:r>
        <w:rPr>
          <w:i/>
          <w:spacing w:val="-4"/>
          <w:sz w:val="20"/>
        </w:rPr>
        <w:t>1.2.</w:t>
      </w:r>
    </w:p>
    <w:p w:rsidR="007008C5" w:rsidRDefault="00D34D94">
      <w:pPr>
        <w:ind w:left="1136" w:right="566"/>
        <w:rPr>
          <w:i/>
          <w:sz w:val="20"/>
        </w:rPr>
      </w:pPr>
      <w:r>
        <w:rPr>
          <w:i/>
          <w:sz w:val="20"/>
          <w:vertAlign w:val="superscript"/>
        </w:rPr>
        <w:t>3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кодификаторов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оценочных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средств(п.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1.3.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)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и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4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разделом</w:t>
      </w:r>
      <w:r>
        <w:rPr>
          <w:i/>
          <w:spacing w:val="40"/>
          <w:sz w:val="20"/>
        </w:rPr>
        <w:t xml:space="preserve"> </w:t>
      </w:r>
      <w:r>
        <w:rPr>
          <w:i/>
          <w:sz w:val="20"/>
        </w:rPr>
        <w:t xml:space="preserve">Рабочей </w:t>
      </w:r>
      <w:r>
        <w:rPr>
          <w:i/>
          <w:spacing w:val="-2"/>
          <w:sz w:val="20"/>
        </w:rPr>
        <w:t>программы.</w:t>
      </w:r>
    </w:p>
    <w:p w:rsidR="007008C5" w:rsidRDefault="007008C5">
      <w:pPr>
        <w:rPr>
          <w:i/>
          <w:sz w:val="20"/>
        </w:rPr>
        <w:sectPr w:rsidR="007008C5">
          <w:pgSz w:w="11910" w:h="16840"/>
          <w:pgMar w:top="1040" w:right="283" w:bottom="280" w:left="566" w:header="720" w:footer="720" w:gutter="0"/>
          <w:cols w:space="720"/>
        </w:sectPr>
      </w:pPr>
    </w:p>
    <w:tbl>
      <w:tblPr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1844"/>
        <w:gridCol w:w="1702"/>
        <w:gridCol w:w="1843"/>
        <w:gridCol w:w="1558"/>
        <w:gridCol w:w="1419"/>
      </w:tblGrid>
      <w:tr w:rsidR="007008C5">
        <w:trPr>
          <w:trHeight w:val="1288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Тема 3.3 </w:t>
            </w:r>
            <w:r>
              <w:rPr>
                <w:spacing w:val="-2"/>
                <w:sz w:val="28"/>
              </w:rPr>
              <w:t xml:space="preserve">Электромагнитная </w:t>
            </w:r>
            <w:r>
              <w:rPr>
                <w:sz w:val="28"/>
              </w:rPr>
              <w:t>индукция и ЭДС</w:t>
            </w:r>
          </w:p>
          <w:p w:rsidR="007008C5" w:rsidRDefault="00D34D94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самоиндукции</w:t>
            </w:r>
          </w:p>
        </w:tc>
        <w:tc>
          <w:tcPr>
            <w:tcW w:w="1844" w:type="dxa"/>
          </w:tcPr>
          <w:p w:rsidR="007008C5" w:rsidRDefault="00D34D94">
            <w:pPr>
              <w:pStyle w:val="TableParagraph"/>
              <w:tabs>
                <w:tab w:val="left" w:pos="719"/>
                <w:tab w:val="left" w:pos="1356"/>
              </w:tabs>
              <w:spacing w:before="156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1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spacing w:before="222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7008C5" w:rsidRDefault="00D34D94">
            <w:pPr>
              <w:pStyle w:val="TableParagraph"/>
              <w:spacing w:line="270" w:lineRule="exact"/>
              <w:ind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9" w:type="dxa"/>
            <w:vMerge w:val="restart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1288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Раздел 4. </w:t>
            </w:r>
            <w:r>
              <w:rPr>
                <w:b/>
                <w:spacing w:val="-2"/>
                <w:sz w:val="28"/>
              </w:rPr>
              <w:t xml:space="preserve">Электрические </w:t>
            </w:r>
            <w:r>
              <w:rPr>
                <w:b/>
                <w:sz w:val="28"/>
              </w:rPr>
              <w:t>цепи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переменного</w:t>
            </w:r>
          </w:p>
          <w:p w:rsidR="007008C5" w:rsidRDefault="00D34D94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тока</w:t>
            </w:r>
          </w:p>
        </w:tc>
        <w:tc>
          <w:tcPr>
            <w:tcW w:w="1844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843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7008C5" w:rsidRDefault="007008C5">
            <w:pPr>
              <w:rPr>
                <w:sz w:val="2"/>
                <w:szCs w:val="2"/>
              </w:rPr>
            </w:pPr>
          </w:p>
        </w:tc>
      </w:tr>
      <w:tr w:rsidR="007008C5">
        <w:trPr>
          <w:trHeight w:val="1932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sz w:val="28"/>
              </w:rPr>
              <w:t xml:space="preserve">Тема 4.1 </w:t>
            </w:r>
            <w:r>
              <w:rPr>
                <w:spacing w:val="-2"/>
                <w:sz w:val="28"/>
              </w:rPr>
              <w:t xml:space="preserve">Основные </w:t>
            </w:r>
            <w:r>
              <w:rPr>
                <w:sz w:val="28"/>
              </w:rPr>
              <w:t xml:space="preserve">сведения о </w:t>
            </w:r>
            <w:r>
              <w:rPr>
                <w:spacing w:val="-2"/>
                <w:sz w:val="28"/>
              </w:rPr>
              <w:t>синусоидальном электрическом</w:t>
            </w:r>
          </w:p>
          <w:p w:rsidR="007008C5" w:rsidRDefault="00D34D94"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токе</w:t>
            </w:r>
          </w:p>
        </w:tc>
        <w:tc>
          <w:tcPr>
            <w:tcW w:w="1844" w:type="dxa"/>
          </w:tcPr>
          <w:p w:rsidR="007008C5" w:rsidRDefault="007008C5">
            <w:pPr>
              <w:pStyle w:val="TableParagraph"/>
              <w:spacing w:before="153"/>
              <w:rPr>
                <w:i/>
                <w:sz w:val="28"/>
              </w:rPr>
            </w:pP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4"/>
              </w:rPr>
              <w:t>У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8"/>
              </w:rPr>
              <w:t>ПК</w:t>
            </w:r>
            <w:r>
              <w:rPr>
                <w:spacing w:val="73"/>
                <w:w w:val="150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1.1,</w:t>
            </w:r>
          </w:p>
          <w:p w:rsidR="007008C5" w:rsidRDefault="00D34D94">
            <w:pPr>
              <w:pStyle w:val="TableParagraph"/>
              <w:tabs>
                <w:tab w:val="left" w:pos="756"/>
                <w:tab w:val="left" w:pos="1357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  <w:r>
              <w:rPr>
                <w:sz w:val="28"/>
              </w:rPr>
              <w:tab/>
            </w:r>
            <w:r>
              <w:rPr>
                <w:spacing w:val="-7"/>
                <w:sz w:val="28"/>
              </w:rPr>
              <w:t>ОК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 xml:space="preserve">ОК </w:t>
            </w: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i/>
                <w:sz w:val="24"/>
              </w:rPr>
            </w:pPr>
          </w:p>
          <w:p w:rsidR="007008C5" w:rsidRDefault="007008C5">
            <w:pPr>
              <w:pStyle w:val="TableParagraph"/>
              <w:spacing w:before="267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  <w:p w:rsidR="007008C5" w:rsidRDefault="00D34D9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 xml:space="preserve">ЭПЗ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1931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 w:right="73"/>
              <w:rPr>
                <w:sz w:val="28"/>
              </w:rPr>
            </w:pPr>
            <w:r>
              <w:rPr>
                <w:b/>
                <w:sz w:val="28"/>
              </w:rPr>
              <w:t xml:space="preserve">Тема 4.2. </w:t>
            </w:r>
            <w:r>
              <w:rPr>
                <w:sz w:val="28"/>
              </w:rPr>
              <w:t xml:space="preserve">Элементы и </w:t>
            </w:r>
            <w:r>
              <w:rPr>
                <w:spacing w:val="-2"/>
                <w:sz w:val="28"/>
              </w:rPr>
              <w:t xml:space="preserve">параметры электрических </w:t>
            </w:r>
            <w:r>
              <w:rPr>
                <w:sz w:val="28"/>
              </w:rPr>
              <w:t>цепей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переменного</w:t>
            </w:r>
          </w:p>
          <w:p w:rsidR="007008C5" w:rsidRDefault="00D34D94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тока.</w:t>
            </w:r>
          </w:p>
        </w:tc>
        <w:tc>
          <w:tcPr>
            <w:tcW w:w="1844" w:type="dxa"/>
          </w:tcPr>
          <w:p w:rsidR="007008C5" w:rsidRDefault="00D34D94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2,3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  <w:p w:rsidR="007008C5" w:rsidRDefault="00D34D94">
            <w:pPr>
              <w:pStyle w:val="TableParagraph"/>
              <w:tabs>
                <w:tab w:val="left" w:pos="719"/>
                <w:tab w:val="left" w:pos="135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7008C5" w:rsidRDefault="00D34D94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i/>
                <w:sz w:val="24"/>
              </w:rPr>
            </w:pPr>
          </w:p>
          <w:p w:rsidR="007008C5" w:rsidRDefault="007008C5">
            <w:pPr>
              <w:pStyle w:val="TableParagraph"/>
              <w:spacing w:before="130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spacing w:before="1"/>
              <w:ind w:left="383" w:right="134" w:hanging="221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РЗ,ПР3,ЛР 6.7.8, СР.</w:t>
            </w:r>
          </w:p>
        </w:tc>
        <w:tc>
          <w:tcPr>
            <w:tcW w:w="1843" w:type="dxa"/>
          </w:tcPr>
          <w:p w:rsidR="007008C5" w:rsidRDefault="00D34D94">
            <w:pPr>
              <w:pStyle w:val="TableParagraph"/>
              <w:spacing w:line="268" w:lineRule="exact"/>
              <w:ind w:left="354"/>
              <w:rPr>
                <w:sz w:val="24"/>
              </w:rPr>
            </w:pPr>
            <w:r>
              <w:rPr>
                <w:sz w:val="24"/>
              </w:rPr>
              <w:t xml:space="preserve">У 6, З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5"/>
                <w:sz w:val="24"/>
              </w:rPr>
              <w:t>12</w:t>
            </w:r>
          </w:p>
          <w:p w:rsidR="007008C5" w:rsidRDefault="00D34D9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1886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spacing w:before="300" w:line="237" w:lineRule="auto"/>
              <w:ind w:left="107" w:right="304"/>
              <w:rPr>
                <w:sz w:val="28"/>
              </w:rPr>
            </w:pPr>
            <w:r>
              <w:rPr>
                <w:b/>
                <w:sz w:val="28"/>
              </w:rPr>
              <w:t xml:space="preserve">Тема 4.3. </w:t>
            </w:r>
            <w:r>
              <w:rPr>
                <w:sz w:val="28"/>
              </w:rPr>
              <w:t xml:space="preserve">Резонанс в </w:t>
            </w:r>
            <w:r>
              <w:rPr>
                <w:spacing w:val="-2"/>
                <w:sz w:val="28"/>
              </w:rPr>
              <w:t>электрических цепях</w:t>
            </w:r>
          </w:p>
        </w:tc>
        <w:tc>
          <w:tcPr>
            <w:tcW w:w="1844" w:type="dxa"/>
          </w:tcPr>
          <w:p w:rsidR="007008C5" w:rsidRDefault="00D34D94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  <w:p w:rsidR="007008C5" w:rsidRDefault="00D34D94">
            <w:pPr>
              <w:pStyle w:val="TableParagraph"/>
              <w:tabs>
                <w:tab w:val="left" w:pos="719"/>
                <w:tab w:val="left" w:pos="1354"/>
              </w:tabs>
              <w:spacing w:before="1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39"/>
                <w:tab w:val="left" w:pos="139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7008C5" w:rsidRDefault="00D34D94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09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i/>
                <w:sz w:val="24"/>
              </w:rPr>
            </w:pPr>
          </w:p>
          <w:p w:rsidR="007008C5" w:rsidRDefault="007008C5">
            <w:pPr>
              <w:pStyle w:val="TableParagraph"/>
              <w:spacing w:before="106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spacing w:before="1"/>
              <w:ind w:left="712" w:hanging="552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9,10, </w:t>
            </w:r>
            <w:r>
              <w:rPr>
                <w:spacing w:val="-6"/>
                <w:sz w:val="24"/>
              </w:rPr>
              <w:t>СР</w:t>
            </w:r>
          </w:p>
        </w:tc>
        <w:tc>
          <w:tcPr>
            <w:tcW w:w="1843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У 7,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  <w:p w:rsidR="007008C5" w:rsidRDefault="00D34D9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1931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 w:right="91"/>
              <w:rPr>
                <w:sz w:val="28"/>
              </w:rPr>
            </w:pPr>
            <w:r>
              <w:rPr>
                <w:b/>
                <w:sz w:val="28"/>
              </w:rPr>
              <w:t xml:space="preserve">Тема 4.4. </w:t>
            </w:r>
            <w:r>
              <w:rPr>
                <w:spacing w:val="-2"/>
                <w:sz w:val="28"/>
              </w:rPr>
              <w:t xml:space="preserve">Символический </w:t>
            </w:r>
            <w:r>
              <w:rPr>
                <w:sz w:val="28"/>
              </w:rPr>
              <w:t xml:space="preserve">метод расчёта </w:t>
            </w:r>
            <w:r>
              <w:rPr>
                <w:spacing w:val="-2"/>
                <w:sz w:val="28"/>
              </w:rPr>
              <w:t xml:space="preserve">электрических </w:t>
            </w:r>
            <w:r>
              <w:rPr>
                <w:sz w:val="28"/>
              </w:rPr>
              <w:t>цепей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переменного</w:t>
            </w:r>
          </w:p>
          <w:p w:rsidR="007008C5" w:rsidRDefault="00D34D94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тока.</w:t>
            </w:r>
          </w:p>
        </w:tc>
        <w:tc>
          <w:tcPr>
            <w:tcW w:w="1844" w:type="dxa"/>
          </w:tcPr>
          <w:p w:rsidR="007008C5" w:rsidRDefault="00D34D94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8, З 5, З </w:t>
            </w:r>
            <w:r>
              <w:rPr>
                <w:spacing w:val="-10"/>
                <w:sz w:val="24"/>
              </w:rPr>
              <w:t>1</w:t>
            </w:r>
          </w:p>
          <w:p w:rsidR="007008C5" w:rsidRDefault="00D34D94">
            <w:pPr>
              <w:pStyle w:val="TableParagraph"/>
              <w:spacing w:before="2" w:line="322" w:lineRule="exact"/>
              <w:ind w:left="186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71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73"/>
                <w:w w:val="150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tabs>
                <w:tab w:val="left" w:pos="755"/>
                <w:tab w:val="left" w:pos="1358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02,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03,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ОК4,</w:t>
            </w:r>
            <w:r>
              <w:rPr>
                <w:spacing w:val="7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07,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i/>
                <w:sz w:val="24"/>
              </w:rPr>
            </w:pPr>
          </w:p>
          <w:p w:rsidR="007008C5" w:rsidRDefault="007008C5">
            <w:pPr>
              <w:pStyle w:val="TableParagraph"/>
              <w:spacing w:before="267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О,ЛР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11,СР,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843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 xml:space="preserve">У 8,З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7008C5" w:rsidRDefault="00D34D9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966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spacing w:before="160"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4.5.</w:t>
            </w:r>
          </w:p>
          <w:p w:rsidR="007008C5" w:rsidRDefault="00D34D94">
            <w:pPr>
              <w:pStyle w:val="TableParagraph"/>
              <w:spacing w:line="319" w:lineRule="exact"/>
              <w:ind w:left="107"/>
              <w:rPr>
                <w:sz w:val="28"/>
              </w:rPr>
            </w:pPr>
            <w:r>
              <w:rPr>
                <w:sz w:val="28"/>
              </w:rPr>
              <w:t>Трехфазные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цепи</w:t>
            </w:r>
          </w:p>
        </w:tc>
        <w:tc>
          <w:tcPr>
            <w:tcW w:w="1844" w:type="dxa"/>
          </w:tcPr>
          <w:p w:rsidR="007008C5" w:rsidRDefault="00D34D94">
            <w:pPr>
              <w:pStyle w:val="TableParagraph"/>
              <w:tabs>
                <w:tab w:val="left" w:pos="719"/>
                <w:tab w:val="left" w:pos="1356"/>
              </w:tabs>
              <w:spacing w:line="315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7008C5" w:rsidRDefault="00D34D94">
            <w:pPr>
              <w:pStyle w:val="TableParagraph"/>
              <w:spacing w:before="2"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7008C5" w:rsidRDefault="00D34D94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spacing w:before="61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ЛР </w:t>
            </w:r>
            <w:r>
              <w:rPr>
                <w:spacing w:val="-4"/>
                <w:sz w:val="24"/>
              </w:rPr>
              <w:t>12,СР</w:t>
            </w:r>
          </w:p>
        </w:tc>
        <w:tc>
          <w:tcPr>
            <w:tcW w:w="1843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  <w:tr w:rsidR="007008C5">
        <w:trPr>
          <w:trHeight w:val="1610"/>
        </w:trPr>
        <w:tc>
          <w:tcPr>
            <w:tcW w:w="2523" w:type="dxa"/>
            <w:tcBorders>
              <w:left w:val="single" w:sz="12" w:space="0" w:color="000000"/>
            </w:tcBorders>
          </w:tcPr>
          <w:p w:rsidR="007008C5" w:rsidRDefault="00D34D94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b/>
                <w:sz w:val="28"/>
              </w:rPr>
              <w:t xml:space="preserve">Тема 4.6. </w:t>
            </w:r>
            <w:r>
              <w:rPr>
                <w:spacing w:val="-2"/>
                <w:sz w:val="28"/>
              </w:rPr>
              <w:t xml:space="preserve">Переходные </w:t>
            </w:r>
            <w:r>
              <w:rPr>
                <w:sz w:val="28"/>
              </w:rPr>
              <w:t xml:space="preserve">процессы в </w:t>
            </w:r>
            <w:r>
              <w:rPr>
                <w:spacing w:val="-2"/>
                <w:sz w:val="28"/>
              </w:rPr>
              <w:t>электрических</w:t>
            </w:r>
          </w:p>
          <w:p w:rsidR="007008C5" w:rsidRDefault="00D34D94">
            <w:pPr>
              <w:pStyle w:val="TableParagraph"/>
              <w:spacing w:line="30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цепях</w:t>
            </w:r>
          </w:p>
        </w:tc>
        <w:tc>
          <w:tcPr>
            <w:tcW w:w="1844" w:type="dxa"/>
          </w:tcPr>
          <w:p w:rsidR="007008C5" w:rsidRDefault="007008C5">
            <w:pPr>
              <w:pStyle w:val="TableParagraph"/>
              <w:spacing w:before="38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tabs>
                <w:tab w:val="left" w:pos="1353"/>
              </w:tabs>
              <w:ind w:left="117"/>
              <w:rPr>
                <w:sz w:val="28"/>
              </w:rPr>
            </w:pPr>
            <w:r>
              <w:rPr>
                <w:sz w:val="24"/>
              </w:rPr>
              <w:t>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З</w:t>
            </w:r>
            <w:r>
              <w:rPr>
                <w:sz w:val="24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7008C5" w:rsidRDefault="00D34D94">
            <w:pPr>
              <w:pStyle w:val="TableParagraph"/>
              <w:tabs>
                <w:tab w:val="left" w:pos="775"/>
                <w:tab w:val="left" w:pos="1394"/>
              </w:tabs>
              <w:ind w:left="117"/>
              <w:rPr>
                <w:sz w:val="28"/>
              </w:rPr>
            </w:pP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7008C5" w:rsidRDefault="00D34D94">
            <w:pPr>
              <w:pStyle w:val="TableParagraph"/>
              <w:spacing w:before="2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05,ОК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7008C5" w:rsidRDefault="007008C5">
            <w:pPr>
              <w:pStyle w:val="TableParagraph"/>
              <w:rPr>
                <w:i/>
                <w:sz w:val="24"/>
              </w:rPr>
            </w:pPr>
          </w:p>
          <w:p w:rsidR="007008C5" w:rsidRDefault="007008C5">
            <w:pPr>
              <w:pStyle w:val="TableParagraph"/>
              <w:spacing w:before="107"/>
              <w:rPr>
                <w:i/>
                <w:sz w:val="24"/>
              </w:rPr>
            </w:pPr>
          </w:p>
          <w:p w:rsidR="007008C5" w:rsidRDefault="00D34D94">
            <w:pPr>
              <w:pStyle w:val="TableParagraph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13,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7008C5" w:rsidRDefault="00D34D9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  <w:p w:rsidR="007008C5" w:rsidRDefault="00D34D9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7008C5" w:rsidRDefault="007008C5">
            <w:pPr>
              <w:pStyle w:val="TableParagraph"/>
              <w:rPr>
                <w:sz w:val="26"/>
              </w:rPr>
            </w:pPr>
          </w:p>
        </w:tc>
      </w:tr>
    </w:tbl>
    <w:p w:rsidR="007008C5" w:rsidRDefault="007008C5">
      <w:pPr>
        <w:pStyle w:val="TableParagraph"/>
        <w:rPr>
          <w:sz w:val="26"/>
        </w:rPr>
        <w:sectPr w:rsidR="007008C5">
          <w:footerReference w:type="default" r:id="rId9"/>
          <w:pgSz w:w="11910" w:h="16840"/>
          <w:pgMar w:top="1100" w:right="283" w:bottom="980" w:left="566" w:header="0" w:footer="782" w:gutter="0"/>
          <w:pgNumType w:start="10"/>
          <w:cols w:space="720"/>
        </w:sectPr>
      </w:pPr>
    </w:p>
    <w:p w:rsidR="007008C5" w:rsidRDefault="00D34D94">
      <w:pPr>
        <w:pStyle w:val="2"/>
        <w:numPr>
          <w:ilvl w:val="0"/>
          <w:numId w:val="1"/>
        </w:numPr>
        <w:tabs>
          <w:tab w:val="left" w:pos="1563"/>
          <w:tab w:val="left" w:pos="1705"/>
        </w:tabs>
        <w:spacing w:before="72" w:line="242" w:lineRule="auto"/>
        <w:ind w:left="1563" w:right="1423" w:hanging="137"/>
        <w:jc w:val="left"/>
      </w:pPr>
      <w:r>
        <w:lastRenderedPageBreak/>
        <w:t>КОМПЛЕКТ</w:t>
      </w:r>
      <w:r>
        <w:rPr>
          <w:spacing w:val="-11"/>
        </w:rPr>
        <w:t xml:space="preserve"> </w:t>
      </w:r>
      <w:r>
        <w:t>КОНТРОЛЬНО-ОЦЕНОЧНЫХ</w:t>
      </w:r>
      <w:r>
        <w:rPr>
          <w:spacing w:val="-12"/>
        </w:rPr>
        <w:t xml:space="preserve"> </w:t>
      </w:r>
      <w:r>
        <w:t>СРЕДСТВ</w:t>
      </w:r>
      <w:r>
        <w:rPr>
          <w:spacing w:val="-11"/>
        </w:rPr>
        <w:t xml:space="preserve"> </w:t>
      </w:r>
      <w:r>
        <w:t>ДЛЯ ТЕКУЩЕГО КОНТРОЛЯ УСПЕВАЕМОСТИ ПО УЧЕБНОЙ</w:t>
      </w:r>
    </w:p>
    <w:p w:rsidR="007008C5" w:rsidRDefault="00D34D94">
      <w:pPr>
        <w:spacing w:line="318" w:lineRule="exact"/>
        <w:ind w:left="4477"/>
        <w:rPr>
          <w:b/>
          <w:sz w:val="28"/>
        </w:rPr>
      </w:pPr>
      <w:r>
        <w:rPr>
          <w:b/>
          <w:spacing w:val="-2"/>
          <w:sz w:val="28"/>
        </w:rPr>
        <w:t>ДИСЦИПЛИНЕ</w:t>
      </w:r>
    </w:p>
    <w:p w:rsidR="007008C5" w:rsidRDefault="00D34D94">
      <w:pPr>
        <w:pStyle w:val="a3"/>
        <w:tabs>
          <w:tab w:val="left" w:pos="9739"/>
        </w:tabs>
        <w:spacing w:before="316" w:line="322" w:lineRule="exact"/>
        <w:ind w:left="1275"/>
      </w:pPr>
      <w:r>
        <w:t>Контроль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78"/>
          <w:w w:val="150"/>
        </w:rPr>
        <w:t xml:space="preserve"> </w:t>
      </w:r>
      <w:r>
        <w:t>оценка</w:t>
      </w:r>
      <w:r>
        <w:rPr>
          <w:spacing w:val="22"/>
        </w:rPr>
        <w:t xml:space="preserve">  </w:t>
      </w:r>
      <w:r>
        <w:t>результатов</w:t>
      </w:r>
      <w:r>
        <w:rPr>
          <w:spacing w:val="23"/>
        </w:rPr>
        <w:t xml:space="preserve">  </w:t>
      </w:r>
      <w:r>
        <w:t>освоения</w:t>
      </w:r>
      <w:r>
        <w:rPr>
          <w:spacing w:val="23"/>
        </w:rPr>
        <w:t xml:space="preserve">  </w:t>
      </w:r>
      <w:r>
        <w:t>учебной</w:t>
      </w:r>
      <w:r>
        <w:rPr>
          <w:spacing w:val="79"/>
          <w:w w:val="150"/>
        </w:rPr>
        <w:t xml:space="preserve"> </w:t>
      </w:r>
      <w:r>
        <w:rPr>
          <w:spacing w:val="-2"/>
        </w:rPr>
        <w:t>дисциплины</w:t>
      </w:r>
      <w:r>
        <w:tab/>
      </w:r>
      <w:r>
        <w:rPr>
          <w:spacing w:val="-2"/>
        </w:rPr>
        <w:t>ОП.02</w:t>
      </w:r>
    </w:p>
    <w:p w:rsidR="007008C5" w:rsidRDefault="00D34D94">
      <w:pPr>
        <w:pStyle w:val="a3"/>
        <w:spacing w:line="321" w:lineRule="exact"/>
        <w:ind w:left="566"/>
      </w:pPr>
      <w:r>
        <w:t>«Электротехника»,</w:t>
      </w:r>
      <w:r>
        <w:rPr>
          <w:spacing w:val="-11"/>
        </w:rPr>
        <w:t xml:space="preserve"> </w:t>
      </w:r>
      <w:r>
        <w:t>осуществляется</w:t>
      </w:r>
      <w:r>
        <w:rPr>
          <w:spacing w:val="-7"/>
        </w:rPr>
        <w:t xml:space="preserve"> </w:t>
      </w:r>
      <w:r>
        <w:t>преподавателем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rPr>
          <w:spacing w:val="-2"/>
        </w:rPr>
        <w:t>процессе: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630"/>
        </w:tabs>
        <w:ind w:right="564" w:firstLine="708"/>
        <w:rPr>
          <w:sz w:val="28"/>
        </w:rPr>
      </w:pPr>
      <w:r>
        <w:rPr>
          <w:sz w:val="28"/>
        </w:rPr>
        <w:t>проведения устного или письменного опроса по теме, разделу; круглого стола, деловой игры, семинара и др.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60"/>
        </w:tabs>
        <w:spacing w:line="343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5"/>
          <w:sz w:val="28"/>
        </w:rPr>
        <w:t xml:space="preserve"> </w:t>
      </w:r>
      <w:r>
        <w:rPr>
          <w:sz w:val="28"/>
        </w:rPr>
        <w:t>контрольной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теме,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разделу;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-7"/>
          <w:sz w:val="28"/>
        </w:rPr>
        <w:t xml:space="preserve"> </w:t>
      </w:r>
      <w:r>
        <w:rPr>
          <w:sz w:val="28"/>
        </w:rPr>
        <w:t>лабораторных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59"/>
        </w:tabs>
        <w:ind w:right="571" w:firstLine="708"/>
        <w:rPr>
          <w:sz w:val="28"/>
        </w:rPr>
      </w:pPr>
      <w:r>
        <w:rPr>
          <w:sz w:val="28"/>
        </w:rPr>
        <w:t>оценки качества выполнения самостоятельной работы студентов (доклад, сообщение, реферат, конспект, решение задач и др.);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8"/>
          <w:sz w:val="28"/>
        </w:rPr>
        <w:t xml:space="preserve"> </w:t>
      </w:r>
      <w:r>
        <w:rPr>
          <w:sz w:val="28"/>
        </w:rPr>
        <w:t>исследовательских,</w:t>
      </w:r>
      <w:r>
        <w:rPr>
          <w:spacing w:val="-10"/>
          <w:sz w:val="28"/>
        </w:rPr>
        <w:t xml:space="preserve"> </w:t>
      </w:r>
      <w:r>
        <w:rPr>
          <w:sz w:val="28"/>
        </w:rPr>
        <w:t>проектных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58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тестирования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отдельным</w:t>
      </w:r>
      <w:r>
        <w:rPr>
          <w:spacing w:val="-5"/>
          <w:sz w:val="28"/>
        </w:rPr>
        <w:t xml:space="preserve"> </w:t>
      </w:r>
      <w:r>
        <w:rPr>
          <w:sz w:val="28"/>
        </w:rPr>
        <w:t>темам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разделам;</w:t>
      </w:r>
    </w:p>
    <w:p w:rsidR="007008C5" w:rsidRDefault="00D34D94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анализа</w:t>
      </w:r>
      <w:r>
        <w:rPr>
          <w:spacing w:val="-9"/>
          <w:sz w:val="28"/>
        </w:rPr>
        <w:t xml:space="preserve"> </w:t>
      </w:r>
      <w:r>
        <w:rPr>
          <w:sz w:val="28"/>
        </w:rPr>
        <w:t>конкретных</w:t>
      </w:r>
      <w:r>
        <w:rPr>
          <w:spacing w:val="-6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8"/>
          <w:sz w:val="28"/>
        </w:rPr>
        <w:t xml:space="preserve"> </w:t>
      </w:r>
      <w:r>
        <w:rPr>
          <w:sz w:val="28"/>
        </w:rPr>
        <w:t>ситуаций</w:t>
      </w:r>
      <w:r>
        <w:rPr>
          <w:spacing w:val="6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т.д.</w:t>
      </w:r>
    </w:p>
    <w:p w:rsidR="007008C5" w:rsidRDefault="00D34D94">
      <w:pPr>
        <w:pStyle w:val="a3"/>
        <w:spacing w:line="242" w:lineRule="auto"/>
        <w:ind w:left="566" w:firstLine="1133"/>
      </w:pPr>
      <w:r>
        <w:t>Устный</w:t>
      </w:r>
      <w:r>
        <w:rPr>
          <w:spacing w:val="80"/>
        </w:rPr>
        <w:t xml:space="preserve"> </w:t>
      </w:r>
      <w:r>
        <w:t>или</w:t>
      </w:r>
      <w:r>
        <w:rPr>
          <w:spacing w:val="80"/>
        </w:rPr>
        <w:t xml:space="preserve"> </w:t>
      </w:r>
      <w:r>
        <w:t>письменный</w:t>
      </w:r>
      <w:r>
        <w:rPr>
          <w:spacing w:val="80"/>
        </w:rPr>
        <w:t xml:space="preserve"> </w:t>
      </w:r>
      <w:r>
        <w:t>опрос</w:t>
      </w:r>
      <w:r>
        <w:rPr>
          <w:spacing w:val="80"/>
        </w:rPr>
        <w:t xml:space="preserve"> </w:t>
      </w:r>
      <w:r>
        <w:t>позволяет</w:t>
      </w:r>
      <w:r>
        <w:rPr>
          <w:spacing w:val="80"/>
        </w:rPr>
        <w:t xml:space="preserve"> </w:t>
      </w:r>
      <w:r>
        <w:t>выяснить</w:t>
      </w:r>
      <w:r>
        <w:rPr>
          <w:spacing w:val="80"/>
        </w:rPr>
        <w:t xml:space="preserve"> </w:t>
      </w:r>
      <w:r>
        <w:t>объем</w:t>
      </w:r>
      <w:r>
        <w:rPr>
          <w:spacing w:val="80"/>
        </w:rPr>
        <w:t xml:space="preserve"> </w:t>
      </w:r>
      <w:r>
        <w:t>знаний</w:t>
      </w:r>
      <w:r>
        <w:rPr>
          <w:spacing w:val="80"/>
        </w:rPr>
        <w:t xml:space="preserve"> </w:t>
      </w:r>
      <w:r>
        <w:t>студента по определенной теме, разделу, проблеме.</w:t>
      </w:r>
    </w:p>
    <w:p w:rsidR="007008C5" w:rsidRDefault="00D34D94">
      <w:pPr>
        <w:pStyle w:val="a3"/>
        <w:ind w:left="566" w:right="571" w:firstLine="708"/>
        <w:jc w:val="both"/>
      </w:pPr>
      <w:r>
        <w:t>Типовое задание - стандартные задания, позволяющие проверить умение решать как учебные, так и профессиональные задачи. Содержание заданий должно максимально соответствовать видам профессиональной деятельности.</w:t>
      </w:r>
    </w:p>
    <w:p w:rsidR="007008C5" w:rsidRDefault="00D34D94">
      <w:pPr>
        <w:pStyle w:val="a3"/>
        <w:spacing w:line="321" w:lineRule="exact"/>
        <w:ind w:left="1275"/>
        <w:jc w:val="both"/>
      </w:pPr>
      <w:r>
        <w:t>Различают</w:t>
      </w:r>
      <w:r>
        <w:rPr>
          <w:spacing w:val="-8"/>
        </w:rPr>
        <w:t xml:space="preserve"> </w:t>
      </w:r>
      <w:r>
        <w:t>разноуровневые</w:t>
      </w:r>
      <w:r>
        <w:rPr>
          <w:spacing w:val="-6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задания:</w:t>
      </w:r>
    </w:p>
    <w:p w:rsidR="007008C5" w:rsidRDefault="00D34D94">
      <w:pPr>
        <w:pStyle w:val="a3"/>
        <w:ind w:left="566" w:right="571" w:firstLine="708"/>
        <w:jc w:val="both"/>
      </w:pPr>
      <w:r>
        <w:t>а) ознакомительного,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</w:r>
    </w:p>
    <w:p w:rsidR="007008C5" w:rsidRDefault="00D34D94">
      <w:pPr>
        <w:pStyle w:val="a3"/>
        <w:ind w:left="566" w:right="568" w:firstLine="708"/>
        <w:jc w:val="both"/>
      </w:pPr>
      <w:r>
        <w:t>б) репродуктивного уровня, позволяющие оценивать и диагностировать умения</w:t>
      </w:r>
      <w:r>
        <w:rPr>
          <w:spacing w:val="-3"/>
        </w:rPr>
        <w:t xml:space="preserve"> </w:t>
      </w:r>
      <w:r>
        <w:t>синтезировать,</w:t>
      </w:r>
      <w:r>
        <w:rPr>
          <w:spacing w:val="-4"/>
        </w:rPr>
        <w:t xml:space="preserve"> </w:t>
      </w:r>
      <w:r>
        <w:t>анализировать,</w:t>
      </w:r>
      <w:r>
        <w:rPr>
          <w:spacing w:val="80"/>
        </w:rPr>
        <w:t xml:space="preserve"> </w:t>
      </w:r>
      <w:r>
        <w:t>обобщать фактический и теоретический материал с формулированием конкретных выводов, установлением</w:t>
      </w:r>
      <w:r>
        <w:rPr>
          <w:spacing w:val="80"/>
          <w:w w:val="150"/>
        </w:rPr>
        <w:t xml:space="preserve"> </w:t>
      </w:r>
      <w:r>
        <w:t>при-чинно- следственных связей;</w:t>
      </w:r>
    </w:p>
    <w:p w:rsidR="007008C5" w:rsidRDefault="00D34D94">
      <w:pPr>
        <w:pStyle w:val="a3"/>
        <w:ind w:left="566" w:right="565" w:firstLine="708"/>
        <w:jc w:val="both"/>
      </w:pPr>
      <w:r>
        <w:t>в) продуктивного уровня, позволяющие оценивать и диагностировать уме- ния, интегрировать знания различных областей, аргументировать собственную точку зрения, выполнять проблемные задания.</w:t>
      </w:r>
    </w:p>
    <w:p w:rsidR="007008C5" w:rsidRDefault="00D34D94">
      <w:pPr>
        <w:pStyle w:val="a3"/>
        <w:ind w:left="566" w:right="560" w:firstLine="708"/>
        <w:jc w:val="both"/>
      </w:pPr>
      <w:r>
        <w:t>Доклад, сообщение является продуктом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 исследовательской или научной темы.</w:t>
      </w:r>
    </w:p>
    <w:p w:rsidR="007008C5" w:rsidRDefault="00D34D94">
      <w:pPr>
        <w:pStyle w:val="a3"/>
        <w:ind w:left="566" w:right="562" w:firstLine="708"/>
        <w:jc w:val="both"/>
      </w:pPr>
      <w:r>
        <w:t>Продуктом самостоятельной работы студента, является и реферат,</w:t>
      </w:r>
      <w:r>
        <w:rPr>
          <w:spacing w:val="40"/>
        </w:rPr>
        <w:t xml:space="preserve"> </w:t>
      </w:r>
      <w:r>
        <w:t>пред- ставляющий собой краткое изложение в письменном виде полученных результа- тов теоретического анализа определенной научной (учебно-исследовательской) темы, где автор раскрывает суть исследуемой проблемы, приводит различные точки зрения, а также собственные взгляды на нее.</w:t>
      </w:r>
    </w:p>
    <w:p w:rsidR="007008C5" w:rsidRDefault="00D34D94">
      <w:pPr>
        <w:pStyle w:val="a3"/>
        <w:ind w:left="566" w:right="568" w:firstLine="708"/>
        <w:jc w:val="both"/>
      </w:pPr>
      <w:r>
        <w:t>Тестирование представляет собой систему стандартизированных заданий, позволяющую автоматизировать процедуру измерения уровня знаний и умений обучающегося, направлено на проверку владения терминологическим аппаратом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/>
        <w:ind w:left="566" w:right="562"/>
        <w:jc w:val="both"/>
      </w:pPr>
      <w:r>
        <w:lastRenderedPageBreak/>
        <w:t>и конкретными</w:t>
      </w:r>
      <w:r>
        <w:rPr>
          <w:spacing w:val="-1"/>
        </w:rPr>
        <w:t xml:space="preserve"> </w:t>
      </w:r>
      <w:r>
        <w:t>знаниями по</w:t>
      </w:r>
      <w:r>
        <w:rPr>
          <w:spacing w:val="-1"/>
        </w:rPr>
        <w:t xml:space="preserve"> </w:t>
      </w:r>
      <w:r>
        <w:t>дисциплине. Тестирование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теме, разделу занимает часть учебного занятия (10-30 минут), правильность решения разбирается на том же или следующем занятии; частота тестирования определяется преподавателем.</w:t>
      </w:r>
    </w:p>
    <w:p w:rsidR="007008C5" w:rsidRDefault="00D34D94">
      <w:pPr>
        <w:pStyle w:val="a3"/>
        <w:spacing w:before="2"/>
        <w:ind w:left="566" w:right="571" w:firstLine="708"/>
        <w:jc w:val="both"/>
      </w:pPr>
      <w:r>
        <w:t>Тестирование по темам, разделам проводится в письменном виде или в компьютерном с помощью тестовой оболочки.</w:t>
      </w:r>
    </w:p>
    <w:p w:rsidR="007008C5" w:rsidRDefault="00D34D94">
      <w:pPr>
        <w:pStyle w:val="a3"/>
        <w:ind w:left="566" w:right="565" w:firstLine="708"/>
        <w:jc w:val="both"/>
      </w:pPr>
      <w:r>
        <w:t>Контрольная</w:t>
      </w:r>
      <w:r>
        <w:rPr>
          <w:spacing w:val="-5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средством</w:t>
      </w:r>
      <w:r>
        <w:rPr>
          <w:spacing w:val="-4"/>
        </w:rPr>
        <w:t xml:space="preserve"> </w:t>
      </w:r>
      <w:r>
        <w:t>проверки</w:t>
      </w:r>
      <w:r>
        <w:rPr>
          <w:spacing w:val="40"/>
        </w:rPr>
        <w:t xml:space="preserve"> </w:t>
      </w:r>
      <w:r>
        <w:t>умений</w:t>
      </w:r>
      <w:r>
        <w:rPr>
          <w:spacing w:val="80"/>
          <w:w w:val="150"/>
        </w:rPr>
        <w:t xml:space="preserve"> </w:t>
      </w:r>
      <w:r>
        <w:t>применять полученные знания для решения задач определенного типа по теме или разделу.</w:t>
      </w:r>
    </w:p>
    <w:p w:rsidR="007008C5" w:rsidRDefault="00D34D94">
      <w:pPr>
        <w:pStyle w:val="a3"/>
        <w:spacing w:before="1"/>
        <w:ind w:left="566" w:right="567" w:firstLine="708"/>
        <w:jc w:val="both"/>
      </w:pPr>
      <w:r>
        <w:t>Практические занятия проводится в часы, выделенные учебным планом для отработки практических навыков освоения компетенциями, и предполагают аттестацию всех обучающихся за каждое занятие.</w:t>
      </w:r>
    </w:p>
    <w:p w:rsidR="007008C5" w:rsidRDefault="00D34D94">
      <w:pPr>
        <w:pStyle w:val="a3"/>
        <w:ind w:left="566" w:right="566" w:firstLine="708"/>
        <w:jc w:val="both"/>
      </w:pPr>
      <w:r>
        <w:t>В ходе практического занятия обучающиеся приобретают умения, предусмотренные рабочей программой дисциплины, учатся использовать формулы, и применять различные методики расчета, анализировать полученные результаты и делать выводы, опираясь на теоретические знания.</w:t>
      </w:r>
    </w:p>
    <w:p w:rsidR="007008C5" w:rsidRDefault="00D34D94">
      <w:pPr>
        <w:pStyle w:val="a3"/>
        <w:ind w:left="566" w:right="569" w:firstLine="708"/>
        <w:jc w:val="both"/>
      </w:pPr>
      <w:r>
        <w:t>В ходе лабораторной работы обучающиеся приобретают умения, предусмотренные рабочей программой дисциплины, учатся самостоятельно работать с оборудованием лаборатории, проводить эксперименты, анализировать полученные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делать</w:t>
      </w:r>
      <w:r>
        <w:rPr>
          <w:spacing w:val="-3"/>
        </w:rPr>
        <w:t xml:space="preserve"> </w:t>
      </w:r>
      <w:r>
        <w:t>выводы,</w:t>
      </w:r>
      <w:r>
        <w:rPr>
          <w:spacing w:val="-2"/>
        </w:rPr>
        <w:t xml:space="preserve"> </w:t>
      </w:r>
      <w:r>
        <w:t>подтверждать</w:t>
      </w:r>
      <w:r>
        <w:rPr>
          <w:spacing w:val="-3"/>
        </w:rPr>
        <w:t xml:space="preserve"> </w:t>
      </w:r>
      <w:r>
        <w:t>теоретические</w:t>
      </w:r>
      <w:r>
        <w:rPr>
          <w:spacing w:val="-2"/>
        </w:rPr>
        <w:t xml:space="preserve"> </w:t>
      </w:r>
      <w:r>
        <w:t>положения лабораторным экспериментом.</w:t>
      </w:r>
    </w:p>
    <w:p w:rsidR="007008C5" w:rsidRDefault="00D34D94">
      <w:pPr>
        <w:pStyle w:val="a3"/>
        <w:ind w:left="566" w:right="563" w:firstLine="708"/>
        <w:jc w:val="both"/>
      </w:pPr>
      <w:r>
        <w:t>Содержание, этапы проведения конкретного практического занятия или лабораторной работы, критерии оценки представлены в методических указаниях по выполнению лабораторных, практических работ.</w:t>
      </w:r>
    </w:p>
    <w:p w:rsidR="007008C5" w:rsidRDefault="00D34D94">
      <w:pPr>
        <w:pStyle w:val="a3"/>
        <w:ind w:left="566" w:right="569" w:firstLine="708"/>
        <w:jc w:val="both"/>
      </w:pPr>
      <w:r>
        <w:t>Отчет по практической и лабораторной работе представляется в печатном виде в формате, предусмотренном шаблоном отчета по практической, лабораторной работе. Защита отчета проходит в форме доклада обучающегося по выполненной работе и ответов на вопросы преподавателя.</w:t>
      </w:r>
    </w:p>
    <w:p w:rsidR="007008C5" w:rsidRDefault="00D34D94">
      <w:pPr>
        <w:pStyle w:val="a3"/>
        <w:spacing w:before="1"/>
        <w:ind w:left="566" w:right="567" w:firstLine="708"/>
        <w:jc w:val="both"/>
      </w:pPr>
      <w:r>
        <w:t>В случае невыполнения практических заданий в процессе обучения, их необходимо</w:t>
      </w:r>
      <w:r>
        <w:rPr>
          <w:spacing w:val="-3"/>
        </w:rPr>
        <w:t xml:space="preserve"> </w:t>
      </w:r>
      <w:r>
        <w:t>«отработать» экзамена.</w:t>
      </w:r>
      <w:r>
        <w:rPr>
          <w:spacing w:val="-2"/>
        </w:rPr>
        <w:t xml:space="preserve"> </w:t>
      </w:r>
      <w:r>
        <w:t>Вид заданий,</w:t>
      </w:r>
      <w:r>
        <w:rPr>
          <w:spacing w:val="-2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выполнить для ликвидации задолженности определяется в индивидуальном порядке, с</w:t>
      </w:r>
      <w:r>
        <w:rPr>
          <w:spacing w:val="40"/>
        </w:rPr>
        <w:t xml:space="preserve"> </w:t>
      </w:r>
      <w:r>
        <w:t>учетом причин невыполнения.</w:t>
      </w:r>
    </w:p>
    <w:p w:rsidR="007008C5" w:rsidRDefault="00D34D94">
      <w:pPr>
        <w:pStyle w:val="a3"/>
        <w:ind w:left="566" w:right="567" w:firstLine="708"/>
        <w:jc w:val="both"/>
      </w:pPr>
      <w:r>
        <w:t>Форма проведения текущего контроля успеваемости и промежуточной аттестации для обучающихся инвалидов и лиц с ограниченными возможностями здоровья выбирается с учетом индивидуальных психофизических особенностей (устно, письменно на бумаге, письменно на компьютере, в форме тестирования и т.п.). При необходимости обучающимся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numPr>
          <w:ilvl w:val="1"/>
          <w:numId w:val="6"/>
        </w:numPr>
        <w:tabs>
          <w:tab w:val="left" w:pos="987"/>
        </w:tabs>
        <w:ind w:left="987" w:hanging="421"/>
        <w:jc w:val="left"/>
      </w:pPr>
      <w:r>
        <w:t>Оценочные</w:t>
      </w:r>
      <w:r>
        <w:rPr>
          <w:spacing w:val="-10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проведения</w:t>
      </w:r>
      <w:r>
        <w:rPr>
          <w:spacing w:val="-9"/>
        </w:rPr>
        <w:t xml:space="preserve"> </w:t>
      </w:r>
      <w:r>
        <w:t>текущего</w:t>
      </w:r>
      <w:r>
        <w:rPr>
          <w:spacing w:val="-6"/>
        </w:rPr>
        <w:t xml:space="preserve"> </w:t>
      </w:r>
      <w:r>
        <w:t>контроля</w:t>
      </w:r>
      <w:r>
        <w:rPr>
          <w:spacing w:val="-10"/>
        </w:rPr>
        <w:t xml:space="preserve"> </w:t>
      </w:r>
      <w:r>
        <w:rPr>
          <w:spacing w:val="-2"/>
        </w:rPr>
        <w:t>успеваемости.</w:t>
      </w:r>
    </w:p>
    <w:p w:rsidR="007008C5" w:rsidRDefault="007008C5">
      <w:pPr>
        <w:pStyle w:val="a3"/>
        <w:spacing w:before="2"/>
        <w:rPr>
          <w:b/>
        </w:rPr>
      </w:pPr>
    </w:p>
    <w:p w:rsidR="007008C5" w:rsidRDefault="00D34D94">
      <w:pPr>
        <w:spacing w:line="319" w:lineRule="exact"/>
        <w:ind w:left="566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«Электрическое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поле»</w:t>
      </w:r>
    </w:p>
    <w:p w:rsidR="007008C5" w:rsidRDefault="00D34D94">
      <w:pPr>
        <w:pStyle w:val="a3"/>
        <w:spacing w:line="319" w:lineRule="exact"/>
        <w:ind w:left="566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5"/>
        </w:rPr>
        <w:t xml:space="preserve"> </w:t>
      </w:r>
      <w:r>
        <w:t>Проводники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диэлектрики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электрическом</w:t>
      </w:r>
      <w:r>
        <w:rPr>
          <w:spacing w:val="-6"/>
        </w:rPr>
        <w:t xml:space="preserve"> </w:t>
      </w:r>
      <w:r>
        <w:rPr>
          <w:spacing w:val="-4"/>
        </w:rPr>
        <w:t>поле</w:t>
      </w:r>
    </w:p>
    <w:p w:rsidR="007008C5" w:rsidRDefault="00D34D94">
      <w:pPr>
        <w:pStyle w:val="2"/>
        <w:spacing w:before="4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12 с.</w:t>
      </w:r>
      <w:r>
        <w:rPr>
          <w:spacing w:val="-6"/>
        </w:rPr>
        <w:t xml:space="preserve"> </w:t>
      </w:r>
      <w:r>
        <w:rPr>
          <w:spacing w:val="-5"/>
        </w:rPr>
        <w:t>90</w:t>
      </w:r>
    </w:p>
    <w:p w:rsidR="007008C5" w:rsidRDefault="007008C5">
      <w:pPr>
        <w:pStyle w:val="a3"/>
        <w:spacing w:line="319" w:lineRule="exact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 w:firstLine="708"/>
      </w:pPr>
      <w:r>
        <w:lastRenderedPageBreak/>
        <w:t>см.</w:t>
      </w:r>
      <w:r>
        <w:rPr>
          <w:spacing w:val="40"/>
        </w:rPr>
        <w:t xml:space="preserve"> </w:t>
      </w:r>
      <w:r>
        <w:t>Фуфаева</w:t>
      </w:r>
      <w:r>
        <w:rPr>
          <w:spacing w:val="40"/>
        </w:rPr>
        <w:t xml:space="preserve"> </w:t>
      </w:r>
      <w:r>
        <w:t>Л.И.</w:t>
      </w:r>
      <w:r>
        <w:rPr>
          <w:spacing w:val="40"/>
        </w:rPr>
        <w:t xml:space="preserve"> </w:t>
      </w:r>
      <w:r>
        <w:t>Ф964</w:t>
      </w:r>
      <w:r>
        <w:rPr>
          <w:spacing w:val="40"/>
        </w:rPr>
        <w:t xml:space="preserve"> </w:t>
      </w:r>
      <w:r>
        <w:t>Электротехника:</w:t>
      </w:r>
      <w:r>
        <w:rPr>
          <w:spacing w:val="40"/>
        </w:rPr>
        <w:t xml:space="preserve"> </w:t>
      </w:r>
      <w:r>
        <w:t>учебник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студ.</w:t>
      </w:r>
      <w:r>
        <w:rPr>
          <w:spacing w:val="40"/>
        </w:rPr>
        <w:t xml:space="preserve"> </w:t>
      </w:r>
      <w:r>
        <w:t>сред.</w:t>
      </w:r>
      <w:r>
        <w:rPr>
          <w:spacing w:val="40"/>
        </w:rPr>
        <w:t xml:space="preserve"> </w:t>
      </w:r>
      <w:r>
        <w:t>проф.</w:t>
      </w:r>
      <w:r>
        <w:rPr>
          <w:spacing w:val="80"/>
          <w:w w:val="150"/>
        </w:rPr>
        <w:t xml:space="preserve"> </w:t>
      </w:r>
      <w:r>
        <w:t>образования /. – М. :Издательский центр – Академия 2018</w:t>
      </w:r>
    </w:p>
    <w:p w:rsidR="007008C5" w:rsidRDefault="00D34D94">
      <w:pPr>
        <w:pStyle w:val="a3"/>
        <w:spacing w:line="317" w:lineRule="exact"/>
        <w:ind w:left="1275"/>
      </w:pPr>
      <w:r>
        <w:t>Вопросы</w:t>
      </w:r>
      <w:r>
        <w:rPr>
          <w:spacing w:val="-7"/>
        </w:rPr>
        <w:t xml:space="preserve"> </w:t>
      </w:r>
      <w:r>
        <w:rPr>
          <w:spacing w:val="-2"/>
        </w:rPr>
        <w:t>стр.9,12</w:t>
      </w:r>
    </w:p>
    <w:p w:rsidR="007008C5" w:rsidRDefault="00D34D94">
      <w:pPr>
        <w:pStyle w:val="a3"/>
        <w:tabs>
          <w:tab w:val="left" w:pos="1985"/>
          <w:tab w:val="left" w:pos="3163"/>
          <w:tab w:val="left" w:pos="4342"/>
          <w:tab w:val="left" w:pos="6148"/>
          <w:tab w:val="left" w:pos="6515"/>
          <w:tab w:val="left" w:pos="8849"/>
          <w:tab w:val="left" w:pos="10193"/>
        </w:tabs>
        <w:ind w:left="566" w:right="572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6"/>
        </w:rPr>
        <w:t xml:space="preserve">по </w:t>
      </w:r>
      <w:r>
        <w:t>дисциплине «Электротехника», Зданевич Н.Н. РКРИПТ, 2018г.</w:t>
      </w:r>
    </w:p>
    <w:p w:rsidR="007008C5" w:rsidRDefault="00D34D94">
      <w:pPr>
        <w:pStyle w:val="a3"/>
        <w:tabs>
          <w:tab w:val="left" w:pos="2313"/>
          <w:tab w:val="left" w:pos="3893"/>
          <w:tab w:val="left" w:pos="4375"/>
          <w:tab w:val="left" w:pos="5499"/>
          <w:tab w:val="left" w:pos="6693"/>
          <w:tab w:val="left" w:pos="7837"/>
          <w:tab w:val="left" w:pos="8972"/>
          <w:tab w:val="left" w:pos="10211"/>
        </w:tabs>
        <w:ind w:left="1335" w:right="567" w:firstLine="12"/>
      </w:pPr>
      <w:r>
        <w:rPr>
          <w:spacing w:val="-2"/>
          <w:u w:val="single"/>
        </w:rPr>
        <w:t>Опрос</w:t>
      </w:r>
      <w:r>
        <w:rPr>
          <w:u w:val="single"/>
        </w:rPr>
        <w:tab/>
      </w:r>
      <w:r>
        <w:rPr>
          <w:spacing w:val="-2"/>
          <w:u w:val="single"/>
        </w:rPr>
        <w:t>проводится</w:t>
      </w:r>
      <w:r>
        <w:rPr>
          <w:u w:val="single"/>
        </w:rPr>
        <w:tab/>
      </w:r>
      <w:r>
        <w:rPr>
          <w:spacing w:val="-6"/>
          <w:u w:val="single"/>
        </w:rPr>
        <w:t>во</w:t>
      </w:r>
      <w:r>
        <w:rPr>
          <w:u w:val="single"/>
        </w:rPr>
        <w:tab/>
      </w:r>
      <w:r>
        <w:rPr>
          <w:spacing w:val="-4"/>
          <w:u w:val="single"/>
        </w:rPr>
        <w:t>время</w:t>
      </w:r>
      <w:r>
        <w:rPr>
          <w:u w:val="single"/>
        </w:rPr>
        <w:tab/>
      </w:r>
      <w:r>
        <w:rPr>
          <w:spacing w:val="-2"/>
          <w:u w:val="single"/>
        </w:rPr>
        <w:t>занятия,</w:t>
      </w:r>
      <w:r>
        <w:rPr>
          <w:u w:val="single"/>
        </w:rPr>
        <w:tab/>
      </w:r>
      <w:r>
        <w:rPr>
          <w:spacing w:val="-2"/>
          <w:u w:val="single"/>
        </w:rPr>
        <w:t>каждый</w:t>
      </w:r>
      <w:r>
        <w:rPr>
          <w:u w:val="single"/>
        </w:rPr>
        <w:tab/>
      </w:r>
      <w:r>
        <w:rPr>
          <w:spacing w:val="-2"/>
          <w:u w:val="single"/>
        </w:rPr>
        <w:t>студент</w:t>
      </w:r>
      <w:r>
        <w:rPr>
          <w:u w:val="single"/>
        </w:rPr>
        <w:tab/>
      </w:r>
      <w:r>
        <w:rPr>
          <w:spacing w:val="-2"/>
          <w:u w:val="single"/>
        </w:rPr>
        <w:t>отвечает</w:t>
      </w:r>
      <w:r>
        <w:rPr>
          <w:u w:val="single"/>
        </w:rPr>
        <w:tab/>
      </w:r>
      <w:r>
        <w:rPr>
          <w:spacing w:val="-6"/>
          <w:u w:val="single"/>
        </w:rPr>
        <w:t>на</w:t>
      </w:r>
      <w:r>
        <w:rPr>
          <w:spacing w:val="-6"/>
        </w:rPr>
        <w:t xml:space="preserve"> </w:t>
      </w:r>
      <w:r>
        <w:t>3 вопроса.</w:t>
      </w:r>
    </w:p>
    <w:p w:rsidR="007008C5" w:rsidRDefault="007008C5">
      <w:pPr>
        <w:pStyle w:val="a3"/>
        <w:spacing w:before="5"/>
      </w:pPr>
    </w:p>
    <w:p w:rsidR="007008C5" w:rsidRDefault="00D34D94">
      <w:pPr>
        <w:pStyle w:val="2"/>
        <w:spacing w:line="319" w:lineRule="exact"/>
      </w:pPr>
      <w:r>
        <w:t>Раздел</w:t>
      </w:r>
      <w:r>
        <w:rPr>
          <w:spacing w:val="-9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Электрические</w:t>
      </w:r>
      <w:r>
        <w:rPr>
          <w:spacing w:val="-6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постоянного</w:t>
      </w:r>
      <w:r>
        <w:rPr>
          <w:spacing w:val="-6"/>
        </w:rPr>
        <w:t xml:space="preserve"> </w:t>
      </w:r>
      <w:r>
        <w:rPr>
          <w:spacing w:val="-4"/>
        </w:rPr>
        <w:t>тока</w:t>
      </w:r>
    </w:p>
    <w:p w:rsidR="007008C5" w:rsidRDefault="00D34D94">
      <w:pPr>
        <w:pStyle w:val="a3"/>
        <w:spacing w:line="319" w:lineRule="exact"/>
        <w:ind w:left="566"/>
      </w:pPr>
      <w:r>
        <w:rPr>
          <w:b/>
        </w:rPr>
        <w:t>Тема</w:t>
      </w:r>
      <w:r>
        <w:rPr>
          <w:b/>
          <w:spacing w:val="-6"/>
        </w:rPr>
        <w:t xml:space="preserve"> </w:t>
      </w:r>
      <w:r>
        <w:rPr>
          <w:b/>
        </w:rPr>
        <w:t>2.1</w:t>
      </w:r>
      <w:r>
        <w:rPr>
          <w:b/>
          <w:spacing w:val="-3"/>
        </w:rPr>
        <w:t xml:space="preserve"> </w:t>
      </w:r>
      <w:r>
        <w:t>Простые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сложные</w:t>
      </w:r>
      <w:r>
        <w:rPr>
          <w:spacing w:val="-4"/>
        </w:rPr>
        <w:t xml:space="preserve"> </w:t>
      </w:r>
      <w:r>
        <w:t>электрические</w:t>
      </w:r>
      <w:r>
        <w:rPr>
          <w:spacing w:val="-8"/>
        </w:rPr>
        <w:t xml:space="preserve"> </w:t>
      </w:r>
      <w:r>
        <w:t>цепи</w:t>
      </w:r>
      <w:r>
        <w:rPr>
          <w:spacing w:val="-4"/>
        </w:rPr>
        <w:t xml:space="preserve"> </w:t>
      </w:r>
      <w:r>
        <w:t>постоянного</w:t>
      </w:r>
      <w:r>
        <w:rPr>
          <w:spacing w:val="-3"/>
        </w:rPr>
        <w:t xml:space="preserve"> </w:t>
      </w:r>
      <w:r>
        <w:rPr>
          <w:spacing w:val="-4"/>
        </w:rPr>
        <w:t>тока</w:t>
      </w:r>
    </w:p>
    <w:p w:rsidR="007008C5" w:rsidRDefault="00D34D94">
      <w:pPr>
        <w:pStyle w:val="2"/>
        <w:spacing w:before="5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Задание</w:t>
      </w:r>
      <w:r>
        <w:rPr>
          <w:spacing w:val="-5"/>
        </w:rPr>
        <w:t xml:space="preserve"> </w:t>
      </w:r>
      <w:r>
        <w:t>1,</w:t>
      </w:r>
      <w:r>
        <w:rPr>
          <w:spacing w:val="-5"/>
        </w:rPr>
        <w:t xml:space="preserve"> </w:t>
      </w:r>
      <w:r>
        <w:t>2,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стр.19,</w:t>
      </w:r>
      <w:r>
        <w:rPr>
          <w:spacing w:val="-3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1,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стр.21-</w:t>
      </w:r>
      <w:r>
        <w:rPr>
          <w:spacing w:val="-3"/>
        </w:rPr>
        <w:t xml:space="preserve"> </w:t>
      </w:r>
      <w:r>
        <w:t>22,</w:t>
      </w:r>
      <w:r>
        <w:rPr>
          <w:spacing w:val="-3"/>
        </w:rPr>
        <w:t xml:space="preserve"> </w:t>
      </w:r>
      <w:r>
        <w:t>таб.</w:t>
      </w:r>
      <w:r>
        <w:rPr>
          <w:spacing w:val="-5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стр.</w:t>
      </w:r>
      <w:r>
        <w:rPr>
          <w:spacing w:val="-3"/>
        </w:rPr>
        <w:t xml:space="preserve"> </w:t>
      </w:r>
      <w:r>
        <w:rPr>
          <w:spacing w:val="-5"/>
        </w:rPr>
        <w:t>19.</w:t>
      </w:r>
    </w:p>
    <w:p w:rsidR="007008C5" w:rsidRDefault="00D34D94">
      <w:pPr>
        <w:pStyle w:val="a3"/>
        <w:spacing w:line="242" w:lineRule="auto"/>
        <w:ind w:left="566" w:right="566" w:firstLine="768"/>
      </w:pPr>
      <w:r>
        <w:t>См учебное пособие «Обучающий и контролирующий комплекс по дисци- плине «Электротехника», Зданевич Н.Н. РКРИПТ, 2018г.</w:t>
      </w:r>
    </w:p>
    <w:p w:rsidR="007008C5" w:rsidRDefault="00D34D94">
      <w:pPr>
        <w:pStyle w:val="a3"/>
        <w:spacing w:line="318" w:lineRule="exact"/>
        <w:ind w:left="1275"/>
      </w:pPr>
      <w:r>
        <w:t>Вопросы</w:t>
      </w:r>
      <w:r>
        <w:rPr>
          <w:spacing w:val="-3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t>стр.</w:t>
      </w:r>
      <w:r>
        <w:rPr>
          <w:spacing w:val="-6"/>
        </w:rPr>
        <w:t xml:space="preserve"> </w:t>
      </w:r>
      <w:r>
        <w:rPr>
          <w:spacing w:val="-5"/>
        </w:rPr>
        <w:t>15,</w:t>
      </w:r>
    </w:p>
    <w:p w:rsidR="007008C5" w:rsidRDefault="00D34D94">
      <w:pPr>
        <w:pStyle w:val="a3"/>
        <w:ind w:left="566" w:firstLine="708"/>
      </w:pPr>
      <w:r>
        <w:t>См.</w:t>
      </w:r>
      <w:r>
        <w:rPr>
          <w:spacing w:val="80"/>
        </w:rPr>
        <w:t xml:space="preserve"> </w:t>
      </w:r>
      <w:r>
        <w:t>Методические</w:t>
      </w:r>
      <w:r>
        <w:rPr>
          <w:spacing w:val="80"/>
        </w:rPr>
        <w:t xml:space="preserve"> </w:t>
      </w:r>
      <w:r>
        <w:t>указания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выполнению</w:t>
      </w:r>
      <w:r>
        <w:rPr>
          <w:spacing w:val="80"/>
        </w:rPr>
        <w:t xml:space="preserve"> </w:t>
      </w:r>
      <w:r>
        <w:t>практических</w:t>
      </w:r>
      <w:r>
        <w:rPr>
          <w:spacing w:val="80"/>
        </w:rPr>
        <w:t xml:space="preserve"> </w:t>
      </w:r>
      <w:r>
        <w:t>занятий</w:t>
      </w:r>
      <w:r>
        <w:rPr>
          <w:spacing w:val="80"/>
        </w:rPr>
        <w:t xml:space="preserve"> </w:t>
      </w:r>
      <w:r>
        <w:t>по дисциплине «Электротехника». Зданевич Н.Н., Мануйленко В.Е - РКРИПТ, 2019</w:t>
      </w:r>
    </w:p>
    <w:p w:rsidR="007008C5" w:rsidRDefault="00D34D94">
      <w:pPr>
        <w:pStyle w:val="a3"/>
        <w:ind w:left="566" w:firstLine="708"/>
      </w:pPr>
      <w:r>
        <w:t>Опрос производится во время занятия, каждый студент опрашивается по 3</w:t>
      </w:r>
      <w:r>
        <w:rPr>
          <w:spacing w:val="40"/>
        </w:rPr>
        <w:t xml:space="preserve"> </w:t>
      </w:r>
      <w:r>
        <w:rPr>
          <w:spacing w:val="-2"/>
        </w:rPr>
        <w:t>вопросам.</w:t>
      </w:r>
    </w:p>
    <w:p w:rsidR="007008C5" w:rsidRDefault="00D34D94">
      <w:pPr>
        <w:pStyle w:val="a3"/>
        <w:spacing w:line="321" w:lineRule="exact"/>
        <w:ind w:left="1275"/>
      </w:pPr>
      <w:r>
        <w:t>-Решение</w:t>
      </w:r>
      <w:r>
        <w:rPr>
          <w:spacing w:val="-8"/>
        </w:rPr>
        <w:t xml:space="preserve"> </w:t>
      </w:r>
      <w:r>
        <w:rPr>
          <w:spacing w:val="-4"/>
        </w:rPr>
        <w:t>задач</w:t>
      </w:r>
    </w:p>
    <w:p w:rsidR="007008C5" w:rsidRDefault="00D34D94">
      <w:pPr>
        <w:pStyle w:val="a3"/>
        <w:tabs>
          <w:tab w:val="left" w:pos="1870"/>
          <w:tab w:val="left" w:pos="3062"/>
          <w:tab w:val="left" w:pos="4263"/>
          <w:tab w:val="left" w:pos="6103"/>
          <w:tab w:val="left" w:pos="6484"/>
          <w:tab w:val="left" w:pos="8836"/>
          <w:tab w:val="left" w:pos="10191"/>
        </w:tabs>
        <w:spacing w:before="1"/>
        <w:ind w:left="566" w:right="574" w:firstLine="708"/>
      </w:pPr>
      <w:r>
        <w:rPr>
          <w:spacing w:val="-6"/>
        </w:rPr>
        <w:t>См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6"/>
        </w:rPr>
        <w:t xml:space="preserve">по </w:t>
      </w:r>
      <w:r>
        <w:t>дисциплине «Электротехника», Зданевич Н.Н. РКРИПТ, 2018г</w:t>
      </w:r>
    </w:p>
    <w:p w:rsidR="007008C5" w:rsidRDefault="00D34D94">
      <w:pPr>
        <w:tabs>
          <w:tab w:val="left" w:pos="3435"/>
          <w:tab w:val="left" w:pos="4637"/>
          <w:tab w:val="left" w:pos="5266"/>
          <w:tab w:val="left" w:pos="5756"/>
          <w:tab w:val="left" w:pos="7407"/>
          <w:tab w:val="left" w:pos="9503"/>
        </w:tabs>
        <w:ind w:left="566" w:right="566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1</w:t>
      </w:r>
      <w:r>
        <w:rPr>
          <w:b/>
          <w:sz w:val="28"/>
        </w:rPr>
        <w:tab/>
      </w:r>
      <w:r>
        <w:rPr>
          <w:spacing w:val="-2"/>
          <w:sz w:val="28"/>
        </w:rPr>
        <w:t>Измерение</w:t>
      </w:r>
      <w:r>
        <w:rPr>
          <w:sz w:val="28"/>
        </w:rPr>
        <w:tab/>
      </w:r>
      <w:r>
        <w:rPr>
          <w:spacing w:val="-2"/>
          <w:sz w:val="28"/>
        </w:rPr>
        <w:t>электрических</w:t>
      </w:r>
      <w:r>
        <w:rPr>
          <w:sz w:val="28"/>
        </w:rPr>
        <w:tab/>
      </w:r>
      <w:r>
        <w:rPr>
          <w:spacing w:val="-2"/>
          <w:sz w:val="28"/>
        </w:rPr>
        <w:t xml:space="preserve">величин </w:t>
      </w:r>
      <w:r>
        <w:rPr>
          <w:sz w:val="28"/>
        </w:rPr>
        <w:t>электроизмерительными приборами</w:t>
      </w:r>
    </w:p>
    <w:p w:rsidR="007008C5" w:rsidRDefault="00D34D94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ind w:left="566" w:right="571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ind w:left="566" w:firstLine="708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z w:val="28"/>
        </w:rPr>
        <w:t>в различных режимах</w:t>
      </w:r>
    </w:p>
    <w:p w:rsidR="007008C5" w:rsidRDefault="00D34D94">
      <w:pPr>
        <w:tabs>
          <w:tab w:val="left" w:pos="3334"/>
          <w:tab w:val="left" w:pos="4435"/>
          <w:tab w:val="left" w:pos="4966"/>
          <w:tab w:val="left" w:pos="5355"/>
          <w:tab w:val="left" w:pos="7279"/>
          <w:tab w:val="left" w:pos="9540"/>
          <w:tab w:val="left" w:pos="10360"/>
        </w:tabs>
        <w:ind w:left="566" w:right="570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3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неразветвленной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10"/>
          <w:sz w:val="28"/>
        </w:rPr>
        <w:t xml:space="preserve">с </w:t>
      </w:r>
      <w:r>
        <w:rPr>
          <w:sz w:val="28"/>
        </w:rPr>
        <w:t>несколькими источниками</w:t>
      </w:r>
    </w:p>
    <w:p w:rsidR="007008C5" w:rsidRDefault="00D34D94">
      <w:pPr>
        <w:pStyle w:val="a3"/>
        <w:ind w:left="566" w:firstLine="708"/>
      </w:pPr>
      <w:r>
        <w:t>См.</w:t>
      </w:r>
      <w:r>
        <w:rPr>
          <w:spacing w:val="80"/>
        </w:rPr>
        <w:t xml:space="preserve"> </w:t>
      </w:r>
      <w:r>
        <w:t>Методические</w:t>
      </w:r>
      <w:r>
        <w:rPr>
          <w:spacing w:val="80"/>
        </w:rPr>
        <w:t xml:space="preserve"> </w:t>
      </w:r>
      <w:r>
        <w:t>указания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выполнению</w:t>
      </w:r>
      <w:r>
        <w:rPr>
          <w:spacing w:val="80"/>
        </w:rPr>
        <w:t xml:space="preserve"> </w:t>
      </w:r>
      <w:r>
        <w:t>практических</w:t>
      </w:r>
      <w:r>
        <w:rPr>
          <w:spacing w:val="80"/>
        </w:rPr>
        <w:t xml:space="preserve"> </w:t>
      </w:r>
      <w:r>
        <w:t>занятий</w:t>
      </w:r>
      <w:r>
        <w:rPr>
          <w:spacing w:val="80"/>
        </w:rPr>
        <w:t xml:space="preserve"> </w:t>
      </w:r>
      <w:r>
        <w:t>по дисциплине «Электротехника». Зданевич Н.Н., Мануйленко В.Е - РКРИПТ, 2019</w:t>
      </w:r>
    </w:p>
    <w:p w:rsidR="007008C5" w:rsidRDefault="007008C5">
      <w:pPr>
        <w:pStyle w:val="a3"/>
        <w:spacing w:before="5"/>
      </w:pPr>
    </w:p>
    <w:p w:rsidR="007008C5" w:rsidRDefault="00D34D94">
      <w:pPr>
        <w:pStyle w:val="2"/>
        <w:spacing w:line="319" w:lineRule="exact"/>
        <w:ind w:left="1404"/>
      </w:pPr>
      <w:r>
        <w:t>Письменная</w:t>
      </w:r>
      <w:r>
        <w:rPr>
          <w:spacing w:val="-10"/>
        </w:rPr>
        <w:t xml:space="preserve"> </w:t>
      </w:r>
      <w:r>
        <w:rPr>
          <w:spacing w:val="-2"/>
        </w:rPr>
        <w:t>работа.</w:t>
      </w:r>
    </w:p>
    <w:p w:rsidR="007008C5" w:rsidRDefault="00D34D94">
      <w:pPr>
        <w:pStyle w:val="a3"/>
        <w:ind w:left="1275" w:right="4666"/>
      </w:pPr>
      <w:r>
        <w:t>По теме сформированы 6 вариантов. Время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письменную</w:t>
      </w:r>
      <w:r>
        <w:rPr>
          <w:spacing w:val="-6"/>
        </w:rPr>
        <w:t xml:space="preserve"> </w:t>
      </w:r>
      <w:r>
        <w:t>работу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t>минут.</w:t>
      </w:r>
    </w:p>
    <w:p w:rsidR="007008C5" w:rsidRDefault="00D34D94">
      <w:pPr>
        <w:pStyle w:val="a3"/>
        <w:spacing w:line="321" w:lineRule="exact"/>
        <w:ind w:left="1275"/>
      </w:pPr>
      <w:r>
        <w:t>При</w:t>
      </w:r>
      <w:r>
        <w:rPr>
          <w:spacing w:val="-6"/>
        </w:rPr>
        <w:t xml:space="preserve"> </w:t>
      </w:r>
      <w:r>
        <w:t>оценке</w:t>
      </w:r>
      <w:r>
        <w:rPr>
          <w:spacing w:val="-9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6"/>
        </w:rPr>
        <w:t xml:space="preserve"> </w:t>
      </w:r>
      <w:r>
        <w:t>пятибалльная</w:t>
      </w:r>
      <w:r>
        <w:rPr>
          <w:spacing w:val="-5"/>
        </w:rPr>
        <w:t xml:space="preserve"> </w:t>
      </w:r>
      <w:r>
        <w:rPr>
          <w:spacing w:val="-2"/>
        </w:rPr>
        <w:t>система.</w:t>
      </w:r>
    </w:p>
    <w:p w:rsidR="007008C5" w:rsidRDefault="00D34D94">
      <w:pPr>
        <w:pStyle w:val="2"/>
        <w:spacing w:before="2" w:line="319" w:lineRule="exact"/>
      </w:pPr>
      <w:r>
        <w:t>Определить</w:t>
      </w:r>
      <w:r>
        <w:rPr>
          <w:spacing w:val="-7"/>
        </w:rPr>
        <w:t xml:space="preserve"> </w:t>
      </w:r>
      <w:r>
        <w:t>общее</w:t>
      </w:r>
      <w:r>
        <w:rPr>
          <w:spacing w:val="-9"/>
        </w:rPr>
        <w:t xml:space="preserve"> </w:t>
      </w:r>
      <w:r>
        <w:t>сопротивление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токи</w:t>
      </w:r>
      <w:r>
        <w:rPr>
          <w:spacing w:val="-8"/>
        </w:rPr>
        <w:t xml:space="preserve"> </w:t>
      </w:r>
      <w:r>
        <w:t>электрической</w:t>
      </w:r>
      <w:r>
        <w:rPr>
          <w:spacing w:val="-10"/>
        </w:rPr>
        <w:t xml:space="preserve"> </w:t>
      </w:r>
      <w:r>
        <w:rPr>
          <w:spacing w:val="-2"/>
        </w:rPr>
        <w:t>цепи.</w:t>
      </w:r>
    </w:p>
    <w:p w:rsidR="007008C5" w:rsidRDefault="00D34D94">
      <w:pPr>
        <w:pStyle w:val="a4"/>
        <w:numPr>
          <w:ilvl w:val="0"/>
          <w:numId w:val="7"/>
        </w:numPr>
        <w:tabs>
          <w:tab w:val="left" w:pos="1484"/>
        </w:tabs>
        <w:ind w:right="569" w:firstLine="708"/>
        <w:jc w:val="both"/>
        <w:rPr>
          <w:sz w:val="26"/>
        </w:rPr>
      </w:pPr>
      <w:r>
        <w:rPr>
          <w:sz w:val="28"/>
        </w:rPr>
        <w:t>В заданной цепи определить напряжение UАБ; UБВ и токи во всех ветвях, если R1 = 15 Ом; R2 = 25 Ом; R3 = 40 Ом</w:t>
      </w:r>
      <w:r>
        <w:rPr>
          <w:b/>
          <w:sz w:val="28"/>
        </w:rPr>
        <w:t xml:space="preserve">; </w:t>
      </w:r>
      <w:r>
        <w:rPr>
          <w:sz w:val="28"/>
        </w:rPr>
        <w:t>R4 = 20 Ом; R5 = 24,8 Ом; rо = 0,2 Ом, Е = 42 В.</w:t>
      </w:r>
    </w:p>
    <w:p w:rsidR="007008C5" w:rsidRDefault="007008C5">
      <w:pPr>
        <w:pStyle w:val="a4"/>
        <w:jc w:val="both"/>
        <w:rPr>
          <w:sz w:val="26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214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363470" cy="1817370"/>
            <wp:effectExtent l="0" t="0" r="0" b="0"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102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159"/>
      </w:pPr>
    </w:p>
    <w:p w:rsidR="007008C5" w:rsidRDefault="00D34D94">
      <w:pPr>
        <w:pStyle w:val="a4"/>
        <w:numPr>
          <w:ilvl w:val="0"/>
          <w:numId w:val="7"/>
        </w:numPr>
        <w:tabs>
          <w:tab w:val="left" w:pos="1623"/>
          <w:tab w:val="left" w:pos="2054"/>
          <w:tab w:val="left" w:pos="3725"/>
          <w:tab w:val="left" w:pos="4800"/>
          <w:tab w:val="left" w:pos="5628"/>
          <w:tab w:val="left" w:pos="7741"/>
          <w:tab w:val="left" w:pos="9400"/>
          <w:tab w:val="left" w:pos="9778"/>
          <w:tab w:val="left" w:pos="10221"/>
        </w:tabs>
        <w:spacing w:before="1" w:line="242" w:lineRule="auto"/>
        <w:ind w:right="561" w:firstLine="847"/>
        <w:jc w:val="left"/>
        <w:rPr>
          <w:sz w:val="26"/>
        </w:rPr>
      </w:pPr>
      <w:r>
        <w:rPr>
          <w:sz w:val="28"/>
        </w:rPr>
        <w:t>В схеме ток I2 = 6 А и сопротивление каждого резистора 6 Ом.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Опре- делить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входной</w:t>
      </w:r>
      <w:r>
        <w:rPr>
          <w:sz w:val="28"/>
        </w:rPr>
        <w:tab/>
      </w:r>
      <w:r>
        <w:rPr>
          <w:spacing w:val="-4"/>
          <w:sz w:val="28"/>
        </w:rPr>
        <w:t>ток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напряжение</w:t>
      </w:r>
      <w:r>
        <w:rPr>
          <w:sz w:val="28"/>
        </w:rPr>
        <w:tab/>
      </w:r>
      <w:r>
        <w:rPr>
          <w:spacing w:val="-2"/>
          <w:sz w:val="28"/>
        </w:rPr>
        <w:t>питания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6"/>
          <w:sz w:val="28"/>
        </w:rPr>
        <w:t>U.</w:t>
      </w:r>
    </w:p>
    <w:p w:rsidR="007008C5" w:rsidRDefault="00D34D94">
      <w:pPr>
        <w:pStyle w:val="a3"/>
        <w:spacing w:before="38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8960" behindDoc="1" locked="0" layoutInCell="1" allowOverlap="1">
            <wp:simplePos x="0" y="0"/>
            <wp:positionH relativeFrom="page">
              <wp:posOffset>962025</wp:posOffset>
            </wp:positionH>
            <wp:positionV relativeFrom="paragraph">
              <wp:posOffset>185420</wp:posOffset>
            </wp:positionV>
            <wp:extent cx="3218180" cy="1865630"/>
            <wp:effectExtent l="0" t="0" r="0" b="0"/>
            <wp:wrapTopAndBottom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478" cy="1865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285"/>
      </w:pPr>
    </w:p>
    <w:p w:rsidR="007008C5" w:rsidRDefault="00D34D94">
      <w:pPr>
        <w:pStyle w:val="a4"/>
        <w:numPr>
          <w:ilvl w:val="0"/>
          <w:numId w:val="7"/>
        </w:numPr>
        <w:tabs>
          <w:tab w:val="left" w:pos="1587"/>
          <w:tab w:val="left" w:pos="6405"/>
          <w:tab w:val="left" w:pos="7831"/>
        </w:tabs>
        <w:ind w:right="571" w:firstLine="708"/>
        <w:jc w:val="left"/>
        <w:rPr>
          <w:sz w:val="28"/>
        </w:rPr>
      </w:pPr>
      <w:r>
        <w:rPr>
          <w:sz w:val="28"/>
        </w:rPr>
        <w:t>Определить величину ЭДС источника и ток в резисторе R2, если Rвн =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0,5 Ом</w:t>
      </w:r>
      <w:r>
        <w:rPr>
          <w:spacing w:val="40"/>
          <w:sz w:val="28"/>
        </w:rPr>
        <w:t xml:space="preserve"> </w:t>
      </w:r>
      <w:r>
        <w:rPr>
          <w:sz w:val="28"/>
        </w:rPr>
        <w:t>R2 = 4 Ом</w:t>
      </w:r>
      <w:r>
        <w:rPr>
          <w:spacing w:val="40"/>
          <w:sz w:val="28"/>
        </w:rPr>
        <w:t xml:space="preserve"> </w:t>
      </w:r>
      <w:r>
        <w:rPr>
          <w:sz w:val="28"/>
        </w:rPr>
        <w:t>R1 = 3,5 Ом</w:t>
      </w:r>
      <w:r>
        <w:rPr>
          <w:spacing w:val="40"/>
          <w:sz w:val="28"/>
        </w:rPr>
        <w:t xml:space="preserve"> </w:t>
      </w:r>
      <w:r>
        <w:rPr>
          <w:sz w:val="28"/>
        </w:rPr>
        <w:t>R3 = 2 Ом</w:t>
      </w:r>
      <w:r>
        <w:rPr>
          <w:sz w:val="28"/>
        </w:rPr>
        <w:tab/>
        <w:t>R4 = 6 Ом</w:t>
      </w:r>
      <w:r>
        <w:rPr>
          <w:sz w:val="28"/>
        </w:rPr>
        <w:tab/>
        <w:t xml:space="preserve">U1 </w:t>
      </w:r>
      <w:r>
        <w:rPr>
          <w:b/>
          <w:sz w:val="28"/>
        </w:rPr>
        <w:t xml:space="preserve">= </w:t>
      </w:r>
      <w:r>
        <w:rPr>
          <w:sz w:val="28"/>
        </w:rPr>
        <w:t>7B.</w:t>
      </w:r>
    </w:p>
    <w:p w:rsidR="007008C5" w:rsidRDefault="00D34D94">
      <w:pPr>
        <w:pStyle w:val="a3"/>
        <w:spacing w:before="6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251689984" behindDoc="1" locked="0" layoutInCell="1" allowOverlap="1">
            <wp:simplePos x="0" y="0"/>
            <wp:positionH relativeFrom="page">
              <wp:posOffset>1345565</wp:posOffset>
            </wp:positionH>
            <wp:positionV relativeFrom="paragraph">
              <wp:posOffset>113665</wp:posOffset>
            </wp:positionV>
            <wp:extent cx="2414270" cy="1630045"/>
            <wp:effectExtent l="0" t="0" r="0" b="0"/>
            <wp:wrapTopAndBottom/>
            <wp:docPr id="7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123" cy="16299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152"/>
      </w:pPr>
    </w:p>
    <w:p w:rsidR="007008C5" w:rsidRDefault="00D34D94">
      <w:pPr>
        <w:pStyle w:val="a4"/>
        <w:numPr>
          <w:ilvl w:val="0"/>
          <w:numId w:val="7"/>
        </w:numPr>
        <w:tabs>
          <w:tab w:val="left" w:pos="836"/>
        </w:tabs>
        <w:ind w:left="836" w:hanging="270"/>
        <w:jc w:val="left"/>
        <w:rPr>
          <w:b/>
          <w:sz w:val="28"/>
        </w:rPr>
      </w:pPr>
      <w:r>
        <w:rPr>
          <w:sz w:val="27"/>
        </w:rPr>
        <w:t>.</w:t>
      </w:r>
      <w:r>
        <w:rPr>
          <w:spacing w:val="-13"/>
          <w:sz w:val="27"/>
        </w:rPr>
        <w:t xml:space="preserve"> </w:t>
      </w:r>
      <w:r>
        <w:rPr>
          <w:sz w:val="28"/>
        </w:rPr>
        <w:t>Определить</w:t>
      </w:r>
      <w:r>
        <w:rPr>
          <w:spacing w:val="-6"/>
          <w:sz w:val="28"/>
        </w:rPr>
        <w:t xml:space="preserve"> </w:t>
      </w:r>
      <w:r>
        <w:rPr>
          <w:sz w:val="28"/>
        </w:rPr>
        <w:t>общее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найти</w:t>
      </w:r>
      <w:r>
        <w:rPr>
          <w:spacing w:val="-5"/>
          <w:sz w:val="28"/>
        </w:rPr>
        <w:t xml:space="preserve"> </w:t>
      </w:r>
      <w:r>
        <w:rPr>
          <w:sz w:val="28"/>
        </w:rPr>
        <w:t>все</w:t>
      </w:r>
      <w:r>
        <w:rPr>
          <w:spacing w:val="-4"/>
          <w:sz w:val="28"/>
        </w:rPr>
        <w:t xml:space="preserve"> токи</w:t>
      </w:r>
    </w:p>
    <w:p w:rsidR="007008C5" w:rsidRDefault="007008C5">
      <w:pPr>
        <w:pStyle w:val="a4"/>
        <w:rPr>
          <w:b/>
          <w:sz w:val="28"/>
        </w:rPr>
        <w:sectPr w:rsidR="007008C5">
          <w:pgSz w:w="11910" w:h="16840"/>
          <w:pgMar w:top="1460" w:right="283" w:bottom="980" w:left="566" w:header="0" w:footer="782" w:gutter="0"/>
          <w:cols w:space="720"/>
        </w:sectPr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268"/>
      </w:pPr>
    </w:p>
    <w:p w:rsidR="007008C5" w:rsidRDefault="00D34D94">
      <w:pPr>
        <w:pStyle w:val="2"/>
        <w:ind w:left="566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595776" behindDoc="0" locked="0" layoutInCell="1" allowOverlap="1">
                <wp:simplePos x="0" y="0"/>
                <wp:positionH relativeFrom="page">
                  <wp:posOffset>1212850</wp:posOffset>
                </wp:positionH>
                <wp:positionV relativeFrom="paragraph">
                  <wp:posOffset>-1604645</wp:posOffset>
                </wp:positionV>
                <wp:extent cx="4398010" cy="368998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010" cy="3689985"/>
                          <a:chOff x="0" y="0"/>
                          <a:chExt cx="4398010" cy="368998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304" y="1602105"/>
                            <a:ext cx="4112274" cy="208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7810" cy="16046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76F90B" id="Group 8" o:spid="_x0000_s1026" style="position:absolute;margin-left:95.5pt;margin-top:-126.35pt;width:346.3pt;height:290.55pt;z-index:251595776;mso-wrap-distance-left:0;mso-wrap-distance-right:0;mso-position-horizontal-relative:page" coordsize="43980,368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IzRRQAm0ZzQBil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bqWiaZrMaR6lp9vdohyqzRhgD6jNSt&#10;ptm9iLI2sX2UAAQ7BtAHtV2igCOGNYUCIgVFGAAMACp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left:2853;top:16021;width:41122;height:20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fth7EAAAA2gAAAA8AAABkcnMvZG93bnJldi54bWxEj0FrwkAUhO+C/2F5Qi+iGz2ITV2DCi3i&#10;yaYtXh/Z1ySYfRt3tzH213eFgsdhZr5hVllvGtGR87VlBbNpAoK4sLrmUsHnx+tkCcIHZI2NZVJw&#10;Iw/ZejhYYartld+py0MpIoR9igqqENpUSl9UZNBPbUscvW/rDIYoXSm1w2uEm0bOk2QhDdYcFyps&#10;aVdRcc5/jIKxWX79XuY7dzn2W86b20K/nQ5KPY36zQuIQH14hP/be63gGe5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7fth7EAAAA2gAAAA8AAAAAAAAAAAAAAAAA&#10;nwIAAGRycy9kb3ducmV2LnhtbFBLBQYAAAAABAAEAPcAAACQAwAAAAA=&#10;">
                  <v:imagedata r:id="rId15" o:title=""/>
                </v:shape>
                <v:shape id="Image 10" o:spid="_x0000_s1028" type="#_x0000_t75" style="position:absolute;width:40678;height:16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7dk/CAAAA2wAAAA8AAABkcnMvZG93bnJldi54bWxEj09vwjAMxe+T+A6RkbiNdAixrZAiBELa&#10;dYC2q9WY/lnjVEko3befD0i72XrP7/282Y6uUwOF2Hg28DLPQBGX3jZcGbicj89voGJCtth5JgO/&#10;FGFbTJ42mFt/508aTqlSEsIxRwN1Sn2udSxrchjnvicW7eqDwyRrqLQNeJdw1+lFlq20w4alocae&#10;9jWVP6ebM1BWdli+H/bh+6sdj694Ow9h2Rozm467NahEY/o3P64/rOALvfwiA+j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O3ZPwgAAANsAAAAPAAAAAAAAAAAAAAAAAJ8C&#10;AABkcnMvZG93bnJldi54bWxQSwUGAAAAAAQABAD3AAAAjgM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spacing w:val="-10"/>
        </w:rPr>
        <w:t>5</w:t>
      </w: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318"/>
        <w:rPr>
          <w:b/>
        </w:rPr>
      </w:pPr>
    </w:p>
    <w:p w:rsidR="007008C5" w:rsidRDefault="00D34D94">
      <w:pPr>
        <w:pStyle w:val="a3"/>
        <w:ind w:left="566"/>
      </w:pPr>
      <w:r>
        <w:rPr>
          <w:b/>
        </w:rPr>
        <w:t>Тема</w:t>
      </w:r>
      <w:r>
        <w:rPr>
          <w:b/>
          <w:spacing w:val="-6"/>
        </w:rPr>
        <w:t xml:space="preserve"> </w:t>
      </w:r>
      <w:r>
        <w:rPr>
          <w:b/>
        </w:rPr>
        <w:t>2.2.</w:t>
      </w:r>
      <w:r>
        <w:t>Расчет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t>цепей</w:t>
      </w:r>
      <w:r>
        <w:rPr>
          <w:spacing w:val="-6"/>
        </w:rPr>
        <w:t xml:space="preserve"> </w:t>
      </w:r>
      <w:r>
        <w:t>постоянного</w:t>
      </w:r>
      <w:r>
        <w:rPr>
          <w:spacing w:val="-5"/>
        </w:rPr>
        <w:t xml:space="preserve"> </w:t>
      </w:r>
      <w:r>
        <w:rPr>
          <w:spacing w:val="-4"/>
        </w:rPr>
        <w:t>тока</w:t>
      </w:r>
    </w:p>
    <w:p w:rsidR="007008C5" w:rsidRDefault="00D34D94">
      <w:pPr>
        <w:pStyle w:val="2"/>
        <w:spacing w:before="5" w:line="319" w:lineRule="exact"/>
        <w:ind w:left="566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5"/>
        </w:rPr>
        <w:t xml:space="preserve"> </w:t>
      </w:r>
      <w:r>
        <w:t>стр.</w:t>
      </w:r>
      <w:r>
        <w:rPr>
          <w:spacing w:val="-5"/>
        </w:rPr>
        <w:t xml:space="preserve"> </w:t>
      </w:r>
      <w:r>
        <w:t>24-25,</w:t>
      </w:r>
      <w:r>
        <w:rPr>
          <w:spacing w:val="-6"/>
        </w:rPr>
        <w:t xml:space="preserve"> </w:t>
      </w:r>
      <w:r>
        <w:t>26,</w:t>
      </w:r>
      <w:r>
        <w:rPr>
          <w:spacing w:val="-3"/>
        </w:rPr>
        <w:t xml:space="preserve"> </w:t>
      </w:r>
      <w:r>
        <w:t>29,</w:t>
      </w:r>
      <w:r>
        <w:rPr>
          <w:spacing w:val="-4"/>
        </w:rPr>
        <w:t xml:space="preserve"> </w:t>
      </w:r>
      <w:r>
        <w:t>31,</w:t>
      </w:r>
      <w:r>
        <w:rPr>
          <w:spacing w:val="-3"/>
        </w:rPr>
        <w:t xml:space="preserve"> </w:t>
      </w:r>
      <w:r>
        <w:t>33-</w:t>
      </w:r>
      <w:r>
        <w:rPr>
          <w:spacing w:val="-5"/>
        </w:rPr>
        <w:t>34</w:t>
      </w:r>
    </w:p>
    <w:p w:rsidR="007008C5" w:rsidRDefault="00D34D94">
      <w:pPr>
        <w:pStyle w:val="a3"/>
        <w:tabs>
          <w:tab w:val="left" w:pos="1930"/>
          <w:tab w:val="left" w:pos="3113"/>
          <w:tab w:val="left" w:pos="4304"/>
          <w:tab w:val="left" w:pos="6137"/>
          <w:tab w:val="left" w:pos="6508"/>
          <w:tab w:val="left" w:pos="8849"/>
          <w:tab w:val="left" w:pos="10196"/>
        </w:tabs>
        <w:ind w:left="566" w:right="569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6"/>
        </w:rPr>
        <w:t xml:space="preserve">по </w:t>
      </w:r>
      <w:r>
        <w:t>дисциплине «Электротехника», Зданевич Н.Н. РКРИПТ, 2018г</w:t>
      </w:r>
    </w:p>
    <w:p w:rsidR="007008C5" w:rsidRDefault="00D34D94">
      <w:pPr>
        <w:pStyle w:val="a3"/>
        <w:spacing w:line="321" w:lineRule="exact"/>
        <w:ind w:left="1344"/>
      </w:pPr>
      <w:r>
        <w:t>Вопросы</w:t>
      </w:r>
      <w:r>
        <w:rPr>
          <w:spacing w:val="-5"/>
        </w:rPr>
        <w:t xml:space="preserve"> </w:t>
      </w:r>
      <w:r>
        <w:t>1-9</w:t>
      </w:r>
      <w:r>
        <w:rPr>
          <w:spacing w:val="-2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22,</w:t>
      </w:r>
      <w:r>
        <w:rPr>
          <w:spacing w:val="-3"/>
        </w:rPr>
        <w:t xml:space="preserve"> </w:t>
      </w:r>
      <w:r>
        <w:rPr>
          <w:spacing w:val="-5"/>
        </w:rPr>
        <w:t>29</w:t>
      </w:r>
    </w:p>
    <w:p w:rsidR="007008C5" w:rsidRDefault="00D34D94">
      <w:pPr>
        <w:pStyle w:val="a3"/>
        <w:tabs>
          <w:tab w:val="left" w:pos="1999"/>
          <w:tab w:val="left" w:pos="3191"/>
          <w:tab w:val="left" w:pos="4392"/>
          <w:tab w:val="left" w:pos="6088"/>
          <w:tab w:val="left" w:pos="6607"/>
          <w:tab w:val="left" w:pos="8266"/>
        </w:tabs>
        <w:spacing w:line="242" w:lineRule="auto"/>
        <w:ind w:left="566" w:right="573" w:firstLine="76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отвечает</w:t>
      </w:r>
      <w:r>
        <w:rPr>
          <w:spacing w:val="40"/>
        </w:rPr>
        <w:t xml:space="preserve"> </w:t>
      </w:r>
      <w:r>
        <w:t>методику расчета цепи.</w:t>
      </w:r>
    </w:p>
    <w:p w:rsidR="007008C5" w:rsidRDefault="00D34D94">
      <w:pPr>
        <w:spacing w:line="321" w:lineRule="exact"/>
        <w:ind w:left="1275"/>
        <w:rPr>
          <w:sz w:val="28"/>
        </w:rPr>
      </w:pPr>
      <w:r>
        <w:rPr>
          <w:b/>
          <w:sz w:val="28"/>
        </w:rPr>
        <w:t>Решение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задач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1"/>
          <w:sz w:val="28"/>
        </w:rPr>
        <w:t xml:space="preserve"> </w:t>
      </w:r>
      <w:r>
        <w:rPr>
          <w:spacing w:val="-2"/>
          <w:sz w:val="28"/>
        </w:rPr>
        <w:t>стр.33</w:t>
      </w:r>
    </w:p>
    <w:p w:rsidR="007008C5" w:rsidRDefault="00D34D94">
      <w:pPr>
        <w:pStyle w:val="a3"/>
        <w:ind w:left="566" w:right="566" w:firstLine="708"/>
      </w:pPr>
      <w:r>
        <w:t>См. учебное пособие «Обучающий и контролирующий комплекс по дисци- плине «Электротехника», Зданевич Н.Н. РКРИПТ, 2018гсм</w:t>
      </w:r>
      <w:r>
        <w:rPr>
          <w:color w:val="EC7C30"/>
        </w:rPr>
        <w:t>.</w:t>
      </w:r>
    </w:p>
    <w:p w:rsidR="007008C5" w:rsidRDefault="007008C5">
      <w:pPr>
        <w:pStyle w:val="a3"/>
      </w:pPr>
    </w:p>
    <w:p w:rsidR="007008C5" w:rsidRDefault="00D34D94">
      <w:pPr>
        <w:pStyle w:val="2"/>
        <w:spacing w:before="1"/>
        <w:ind w:left="566" w:firstLine="708"/>
      </w:pPr>
      <w:r>
        <w:t>Лабораторная</w:t>
      </w:r>
      <w:r>
        <w:rPr>
          <w:spacing w:val="38"/>
        </w:rPr>
        <w:t xml:space="preserve"> </w:t>
      </w:r>
      <w:r>
        <w:t>работа</w:t>
      </w:r>
      <w:r>
        <w:rPr>
          <w:spacing w:val="36"/>
        </w:rPr>
        <w:t xml:space="preserve"> </w:t>
      </w:r>
      <w:r>
        <w:t>№4</w:t>
      </w:r>
      <w:r>
        <w:rPr>
          <w:spacing w:val="39"/>
        </w:rPr>
        <w:t xml:space="preserve"> </w:t>
      </w:r>
      <w:r>
        <w:t>Экспериментальная</w:t>
      </w:r>
      <w:r>
        <w:rPr>
          <w:spacing w:val="37"/>
        </w:rPr>
        <w:t xml:space="preserve"> </w:t>
      </w:r>
      <w:r>
        <w:t>проверка</w:t>
      </w:r>
      <w:r>
        <w:rPr>
          <w:spacing w:val="39"/>
        </w:rPr>
        <w:t xml:space="preserve"> </w:t>
      </w:r>
      <w:r>
        <w:t>1</w:t>
      </w:r>
      <w:r>
        <w:rPr>
          <w:spacing w:val="39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2</w:t>
      </w:r>
      <w:r>
        <w:rPr>
          <w:spacing w:val="39"/>
        </w:rPr>
        <w:t xml:space="preserve"> </w:t>
      </w:r>
      <w:r>
        <w:t xml:space="preserve">законов </w:t>
      </w:r>
      <w:r>
        <w:rPr>
          <w:spacing w:val="-2"/>
        </w:rPr>
        <w:t>Кирхгофа</w:t>
      </w:r>
    </w:p>
    <w:p w:rsidR="007008C5" w:rsidRDefault="00D34D94">
      <w:pPr>
        <w:ind w:left="566" w:firstLine="708"/>
        <w:rPr>
          <w:b/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Экспериментальная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проверка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принципа наложения токов</w:t>
      </w:r>
    </w:p>
    <w:p w:rsidR="007008C5" w:rsidRDefault="00D34D94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spacing w:line="242" w:lineRule="auto"/>
        <w:ind w:left="566" w:right="571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pStyle w:val="a3"/>
        <w:ind w:left="566" w:firstLine="708"/>
      </w:pPr>
      <w:r>
        <w:t>См. Методические указания по выполнению практических занятий по дис- циплине «Электротехника». Зданевич Н.Н., Мануйленко В.Е - РКРИПТ, 2019</w:t>
      </w:r>
    </w:p>
    <w:p w:rsidR="007008C5" w:rsidRDefault="00D34D94">
      <w:pPr>
        <w:pStyle w:val="2"/>
        <w:spacing w:before="315" w:line="319" w:lineRule="exact"/>
      </w:pPr>
      <w:r>
        <w:t>Тестовый</w:t>
      </w:r>
      <w:r>
        <w:rPr>
          <w:spacing w:val="-7"/>
        </w:rPr>
        <w:t xml:space="preserve"> </w:t>
      </w:r>
      <w:r>
        <w:rPr>
          <w:spacing w:val="-2"/>
        </w:rPr>
        <w:t>опрос.</w:t>
      </w:r>
    </w:p>
    <w:p w:rsidR="007008C5" w:rsidRDefault="00D34D94">
      <w:pPr>
        <w:pStyle w:val="a3"/>
        <w:spacing w:line="319" w:lineRule="exact"/>
        <w:ind w:left="1275"/>
      </w:pPr>
      <w:r>
        <w:t>Сформировано</w:t>
      </w:r>
      <w:r>
        <w:rPr>
          <w:spacing w:val="-9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варианта</w:t>
      </w:r>
      <w:r>
        <w:rPr>
          <w:spacing w:val="6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расчет</w:t>
      </w:r>
      <w:r>
        <w:rPr>
          <w:spacing w:val="-4"/>
        </w:rPr>
        <w:t xml:space="preserve"> </w:t>
      </w:r>
      <w:r>
        <w:t>цепей</w:t>
      </w:r>
      <w:r>
        <w:rPr>
          <w:spacing w:val="-4"/>
        </w:rPr>
        <w:t xml:space="preserve"> </w:t>
      </w:r>
      <w:r>
        <w:t>постоянного</w:t>
      </w:r>
      <w:r>
        <w:rPr>
          <w:spacing w:val="-3"/>
        </w:rPr>
        <w:t xml:space="preserve"> </w:t>
      </w:r>
      <w:r>
        <w:rPr>
          <w:spacing w:val="-2"/>
        </w:rPr>
        <w:t>тока.</w:t>
      </w:r>
    </w:p>
    <w:p w:rsidR="007008C5" w:rsidRDefault="007008C5">
      <w:pPr>
        <w:pStyle w:val="a3"/>
        <w:spacing w:line="319" w:lineRule="exact"/>
        <w:sectPr w:rsidR="007008C5">
          <w:pgSz w:w="11910" w:h="16840"/>
          <w:pgMar w:top="112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/>
        <w:ind w:left="1275"/>
      </w:pPr>
      <w:r>
        <w:lastRenderedPageBreak/>
        <w:t>Отводится</w:t>
      </w:r>
      <w:r>
        <w:rPr>
          <w:spacing w:val="-4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25</w:t>
      </w:r>
      <w:r>
        <w:rPr>
          <w:spacing w:val="-4"/>
        </w:rPr>
        <w:t xml:space="preserve"> </w:t>
      </w:r>
      <w:r>
        <w:rPr>
          <w:spacing w:val="-2"/>
        </w:rPr>
        <w:t>минут.</w:t>
      </w:r>
    </w:p>
    <w:p w:rsidR="007008C5" w:rsidRDefault="00D34D94">
      <w:pPr>
        <w:pStyle w:val="a3"/>
        <w:spacing w:before="2" w:after="7"/>
        <w:ind w:left="1275"/>
      </w:pPr>
      <w:r>
        <w:t>При</w:t>
      </w:r>
      <w:r>
        <w:rPr>
          <w:spacing w:val="-8"/>
        </w:rPr>
        <w:t xml:space="preserve"> </w:t>
      </w:r>
      <w:r>
        <w:t>оценке</w:t>
      </w:r>
      <w:r>
        <w:rPr>
          <w:spacing w:val="-9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6"/>
        </w:rPr>
        <w:t xml:space="preserve"> </w:t>
      </w:r>
      <w:r>
        <w:t>пятибалльная</w:t>
      </w:r>
      <w:r>
        <w:rPr>
          <w:spacing w:val="-5"/>
        </w:rPr>
        <w:t xml:space="preserve"> </w:t>
      </w:r>
      <w:r>
        <w:rPr>
          <w:spacing w:val="-2"/>
        </w:rPr>
        <w:t>система.</w:t>
      </w:r>
    </w:p>
    <w:p w:rsidR="007008C5" w:rsidRDefault="00D34D94">
      <w:pPr>
        <w:pStyle w:val="a3"/>
        <w:ind w:left="44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1134110" cy="267335"/>
                <wp:effectExtent l="9525" t="0" r="0" b="8889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4110" cy="26733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7008C5" w:rsidRDefault="00D34D94">
                            <w:pPr>
                              <w:spacing w:before="19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Вариант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width:89.3pt;height:2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" filled="f" strokeweight=".48pt">
                <v:textbox inset="0,0,0,0">
                  <w:txbxContent>
                    <w:p w:rsidR="007008C5" w:rsidRDefault="00D34D94">
                      <w:pPr>
                        <w:spacing w:before="19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Вариант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>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7008C5" w:rsidRDefault="00D34D94">
      <w:pPr>
        <w:pStyle w:val="a4"/>
        <w:numPr>
          <w:ilvl w:val="0"/>
          <w:numId w:val="8"/>
        </w:numPr>
        <w:tabs>
          <w:tab w:val="left" w:pos="776"/>
        </w:tabs>
        <w:spacing w:before="162"/>
        <w:ind w:left="776" w:hanging="210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311150</wp:posOffset>
            </wp:positionV>
            <wp:extent cx="2982595" cy="1824990"/>
            <wp:effectExtent l="0" t="0" r="0" b="0"/>
            <wp:wrapNone/>
            <wp:docPr id="12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2508" cy="1824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Сколько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узлов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5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7008C5" w:rsidRDefault="00D34D94">
      <w:pPr>
        <w:spacing w:before="37"/>
        <w:ind w:left="5624"/>
        <w:rPr>
          <w:sz w:val="24"/>
        </w:rPr>
      </w:pP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узел;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узла;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узла;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узла;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2"/>
          <w:sz w:val="24"/>
        </w:rPr>
        <w:t xml:space="preserve"> </w:t>
      </w:r>
      <w:r>
        <w:rPr>
          <w:sz w:val="24"/>
        </w:rPr>
        <w:t>узлов;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узлов</w:t>
      </w:r>
    </w:p>
    <w:p w:rsidR="007008C5" w:rsidRDefault="007008C5">
      <w:pPr>
        <w:pStyle w:val="a3"/>
        <w:rPr>
          <w:sz w:val="24"/>
        </w:rPr>
      </w:pPr>
    </w:p>
    <w:p w:rsidR="007008C5" w:rsidRDefault="00D34D94">
      <w:pPr>
        <w:ind w:left="5624"/>
        <w:rPr>
          <w:sz w:val="24"/>
        </w:rPr>
      </w:pPr>
      <w:r>
        <w:rPr>
          <w:sz w:val="24"/>
        </w:rPr>
        <w:t>Вопрос</w:t>
      </w:r>
      <w:r>
        <w:rPr>
          <w:spacing w:val="-4"/>
          <w:sz w:val="24"/>
        </w:rPr>
        <w:t xml:space="preserve"> </w:t>
      </w:r>
      <w:r>
        <w:rPr>
          <w:spacing w:val="-10"/>
          <w:sz w:val="24"/>
        </w:rPr>
        <w:t>2</w:t>
      </w:r>
    </w:p>
    <w:p w:rsidR="007008C5" w:rsidRDefault="00D34D94">
      <w:pPr>
        <w:spacing w:line="480" w:lineRule="auto"/>
        <w:ind w:left="5624" w:right="566"/>
        <w:rPr>
          <w:sz w:val="24"/>
        </w:rPr>
      </w:pPr>
      <w:r>
        <w:rPr>
          <w:sz w:val="24"/>
        </w:rPr>
        <w:t>Сколько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8"/>
          <w:sz w:val="24"/>
        </w:rPr>
        <w:t xml:space="preserve"> </w:t>
      </w:r>
      <w:r>
        <w:rPr>
          <w:sz w:val="24"/>
        </w:rPr>
        <w:t>токов</w:t>
      </w:r>
      <w:r>
        <w:rPr>
          <w:spacing w:val="-8"/>
          <w:sz w:val="24"/>
        </w:rPr>
        <w:t xml:space="preserve"> </w:t>
      </w:r>
      <w:r>
        <w:rPr>
          <w:sz w:val="24"/>
        </w:rPr>
        <w:t>проходит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данной </w:t>
      </w:r>
      <w:r>
        <w:rPr>
          <w:spacing w:val="-2"/>
          <w:sz w:val="24"/>
        </w:rPr>
        <w:t>схеме?</w:t>
      </w:r>
    </w:p>
    <w:p w:rsidR="007008C5" w:rsidRDefault="00D34D94">
      <w:pPr>
        <w:ind w:left="5624"/>
        <w:rPr>
          <w:sz w:val="24"/>
        </w:rPr>
      </w:pP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ток;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тока;3</w:t>
      </w:r>
      <w:r>
        <w:rPr>
          <w:spacing w:val="-2"/>
          <w:sz w:val="24"/>
        </w:rPr>
        <w:t xml:space="preserve"> </w:t>
      </w:r>
      <w:r>
        <w:rPr>
          <w:sz w:val="24"/>
        </w:rPr>
        <w:t>тока;4</w:t>
      </w:r>
      <w:r>
        <w:rPr>
          <w:spacing w:val="-1"/>
          <w:sz w:val="24"/>
        </w:rPr>
        <w:t xml:space="preserve"> </w:t>
      </w:r>
      <w:r>
        <w:rPr>
          <w:sz w:val="24"/>
        </w:rPr>
        <w:t>тока;5</w:t>
      </w:r>
      <w:r>
        <w:rPr>
          <w:spacing w:val="-1"/>
          <w:sz w:val="24"/>
        </w:rPr>
        <w:t xml:space="preserve"> </w:t>
      </w:r>
      <w:r>
        <w:rPr>
          <w:sz w:val="24"/>
        </w:rPr>
        <w:t>токов;6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токов</w:t>
      </w: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spacing w:before="169"/>
        <w:rPr>
          <w:sz w:val="24"/>
        </w:rPr>
      </w:pPr>
    </w:p>
    <w:p w:rsidR="007008C5" w:rsidRDefault="00D34D94">
      <w:pPr>
        <w:pStyle w:val="a4"/>
        <w:numPr>
          <w:ilvl w:val="0"/>
          <w:numId w:val="9"/>
        </w:numPr>
        <w:tabs>
          <w:tab w:val="left" w:pos="776"/>
        </w:tabs>
        <w:spacing w:before="1"/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5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1-му</w:t>
      </w:r>
      <w:r>
        <w:rPr>
          <w:spacing w:val="-8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7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узла</w:t>
      </w:r>
      <w:r>
        <w:rPr>
          <w:spacing w:val="-3"/>
          <w:sz w:val="28"/>
        </w:rPr>
        <w:t xml:space="preserve"> </w:t>
      </w:r>
      <w:r>
        <w:rPr>
          <w:spacing w:val="-10"/>
          <w:sz w:val="28"/>
        </w:rPr>
        <w:t>1</w:t>
      </w:r>
    </w:p>
    <w:p w:rsidR="007008C5" w:rsidRDefault="007008C5">
      <w:pPr>
        <w:pStyle w:val="a3"/>
        <w:spacing w:before="1"/>
      </w:pPr>
    </w:p>
    <w:p w:rsidR="007008C5" w:rsidRPr="00D34D94" w:rsidRDefault="00D34D94">
      <w:pPr>
        <w:pStyle w:val="a3"/>
        <w:tabs>
          <w:tab w:val="left" w:pos="2703"/>
          <w:tab w:val="left" w:pos="4700"/>
          <w:tab w:val="left" w:pos="6632"/>
          <w:tab w:val="left" w:pos="8503"/>
        </w:tabs>
        <w:ind w:left="708" w:right="835"/>
        <w:rPr>
          <w:lang w:val="en-US"/>
        </w:rPr>
      </w:pPr>
      <w:r w:rsidRPr="00D34D94">
        <w:rPr>
          <w:spacing w:val="-2"/>
          <w:lang w:val="en-US"/>
        </w:rPr>
        <w:t>I1+I2+I3+I4=0;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I1+I3-I2+I4=0;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I1+I2-I3-I4=0;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I1-I2-I3-I4=0;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I1+I2-I3+I4=0; I4+I2-I3-I1=0</w:t>
      </w:r>
    </w:p>
    <w:p w:rsidR="007008C5" w:rsidRDefault="00D34D94">
      <w:pPr>
        <w:pStyle w:val="a4"/>
        <w:numPr>
          <w:ilvl w:val="0"/>
          <w:numId w:val="9"/>
        </w:numPr>
        <w:tabs>
          <w:tab w:val="left" w:pos="776"/>
        </w:tabs>
        <w:spacing w:before="321" w:line="322" w:lineRule="exact"/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уравнение</w:t>
      </w:r>
      <w:r>
        <w:rPr>
          <w:spacing w:val="-2"/>
          <w:sz w:val="28"/>
        </w:rPr>
        <w:t xml:space="preserve"> </w:t>
      </w:r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2-му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7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12361</w:t>
      </w:r>
    </w:p>
    <w:p w:rsidR="007008C5" w:rsidRPr="00D34D94" w:rsidRDefault="00D34D94">
      <w:pPr>
        <w:ind w:left="566"/>
        <w:rPr>
          <w:sz w:val="28"/>
          <w:lang w:val="en-US"/>
        </w:rPr>
      </w:pPr>
      <w:r w:rsidRPr="00D34D94">
        <w:rPr>
          <w:spacing w:val="-10"/>
          <w:sz w:val="28"/>
          <w:lang w:val="en-US"/>
        </w:rPr>
        <w:t>.</w:t>
      </w:r>
    </w:p>
    <w:p w:rsidR="007008C5" w:rsidRPr="00D34D94" w:rsidRDefault="00D34D94">
      <w:pPr>
        <w:pStyle w:val="a3"/>
        <w:tabs>
          <w:tab w:val="left" w:pos="3783"/>
          <w:tab w:val="left" w:pos="6467"/>
          <w:tab w:val="left" w:pos="8493"/>
        </w:tabs>
        <w:ind w:left="708"/>
        <w:rPr>
          <w:lang w:val="en-US"/>
        </w:rPr>
      </w:pPr>
      <w:r w:rsidRPr="00D34D94">
        <w:rPr>
          <w:spacing w:val="-2"/>
          <w:lang w:val="en-US"/>
        </w:rPr>
        <w:t>E1+E2=IR1+I3R3+I2R2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E2=I3R3+I2R2-</w:t>
      </w:r>
      <w:r w:rsidRPr="00D34D94">
        <w:rPr>
          <w:spacing w:val="-4"/>
          <w:lang w:val="en-US"/>
        </w:rPr>
        <w:t>I4R5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E2=I3R3+I2R4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E2=I3R3-</w:t>
      </w:r>
      <w:r w:rsidRPr="00D34D94">
        <w:rPr>
          <w:spacing w:val="-4"/>
          <w:lang w:val="en-US"/>
        </w:rPr>
        <w:t>I2R2</w:t>
      </w:r>
    </w:p>
    <w:p w:rsidR="007008C5" w:rsidRPr="00D34D94" w:rsidRDefault="007008C5">
      <w:pPr>
        <w:pStyle w:val="a3"/>
        <w:spacing w:before="1"/>
        <w:rPr>
          <w:lang w:val="en-US"/>
        </w:rPr>
      </w:pPr>
    </w:p>
    <w:p w:rsidR="007008C5" w:rsidRDefault="00D34D94">
      <w:pPr>
        <w:pStyle w:val="a4"/>
        <w:numPr>
          <w:ilvl w:val="0"/>
          <w:numId w:val="9"/>
        </w:numPr>
        <w:tabs>
          <w:tab w:val="left" w:pos="776"/>
        </w:tabs>
        <w:ind w:left="776" w:hanging="210"/>
        <w:rPr>
          <w:sz w:val="28"/>
        </w:rPr>
      </w:pPr>
      <w:r>
        <w:rPr>
          <w:sz w:val="28"/>
        </w:rPr>
        <w:t>Найдите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общее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(Rобщ).</w:t>
      </w:r>
    </w:p>
    <w:p w:rsidR="007008C5" w:rsidRDefault="00D34D94">
      <w:pPr>
        <w:pStyle w:val="a3"/>
        <w:spacing w:before="7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91008" behindDoc="1" locked="0" layoutInCell="1" allowOverlap="1">
            <wp:simplePos x="0" y="0"/>
            <wp:positionH relativeFrom="page">
              <wp:posOffset>757555</wp:posOffset>
            </wp:positionH>
            <wp:positionV relativeFrom="paragraph">
              <wp:posOffset>208280</wp:posOffset>
            </wp:positionV>
            <wp:extent cx="2239645" cy="1266825"/>
            <wp:effectExtent l="0" t="0" r="0" b="0"/>
            <wp:wrapTopAndBottom/>
            <wp:docPr id="1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497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92032" behindDoc="1" locked="0" layoutInCell="1" allowOverlap="1">
                <wp:simplePos x="0" y="0"/>
                <wp:positionH relativeFrom="page">
                  <wp:posOffset>760730</wp:posOffset>
                </wp:positionH>
                <wp:positionV relativeFrom="paragraph">
                  <wp:posOffset>1794510</wp:posOffset>
                </wp:positionV>
                <wp:extent cx="1391285" cy="1696085"/>
                <wp:effectExtent l="0" t="0" r="0" b="0"/>
                <wp:wrapTopAndBottom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285" cy="1696085"/>
                          <a:chOff x="0" y="0"/>
                          <a:chExt cx="1391285" cy="1696085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78" cy="5702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2" y="570230"/>
                            <a:ext cx="1383880" cy="1125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D811E0" id="Group 14" o:spid="_x0000_s1026" style="position:absolute;margin-left:59.9pt;margin-top:141.3pt;width:109.55pt;height:133.55pt;z-index:-251624448;mso-wrap-distance-left:0;mso-wrap-distance-right:0;mso-position-horizontal-relative:page" coordsize="13912,16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">
                <v:shape id="Image 15" o:spid="_x0000_s1027" type="#_x0000_t75" style="position:absolute;width:13279;height:5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nBC3BAAAA2wAAAA8AAABkcnMvZG93bnJldi54bWxET01rwkAQvRf8D8sIvekmxapEVxGh1kOh&#10;GAXxNmTHbDA7G7Krxv76bkHobR7vc+bLztbiRq2vHCtIhwkI4sLpiksFh/3HYArCB2SNtWNS8CAP&#10;y0XvZY6Zdnfe0S0PpYgh7DNUYEJoMil9YciiH7qGOHJn11oMEbal1C3eY7it5VuSjKXFimODwYbW&#10;hopLfrUKPuUIJ6cfs/ni8Sbdd+mx/GZW6rXfrWYgAnXhX/x0b3Wc/w5/v8QD5O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KnBC3BAAAA2wAAAA8AAAAAAAAAAAAAAAAAnwIA&#10;AGRycy9kb3ducmV2LnhtbFBLBQYAAAAABAAEAPcAAACNAwAAAAA=&#10;">
                  <v:imagedata r:id="rId21" o:title=""/>
                </v:shape>
                <v:shape id="Image 16" o:spid="_x0000_s1028" type="#_x0000_t75" style="position:absolute;left:69;top:5702;width:13839;height:11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oyATBAAAA2wAAAA8AAABkcnMvZG93bnJldi54bWxET02LwjAQvS/4H8II3tZUBVmqUURQ9KBi&#10;14PHoRnbYjOpTbTVX2+Ehb3N433OdN6aUjyodoVlBYN+BII4tbrgTMHpd/X9A8J5ZI2lZVLwJAfz&#10;WedrirG2DR/pkfhMhBB2MSrIva9iKV2ak0HXtxVx4C62NugDrDOpa2xCuCnlMIrG0mDBoSHHipY5&#10;pdfkbhSMtrvbeVEd5OvarPfnvW9fyeWoVK/bLiYgPLX+X/zn3ugwfwyfX8IBcvY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oyATBAAAA2wAAAA8AAAAAAAAAAAAAAAAAnwIA&#10;AGRycy9kb3ducmV2LnhtbFBLBQYAAAAABAAEAPcAAACNAwAAAAA=&#10;">
                  <v:imagedata r:id="rId2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w:drawing>
          <wp:anchor distT="0" distB="0" distL="0" distR="0" simplePos="0" relativeHeight="251693056" behindDoc="1" locked="0" layoutInCell="1" allowOverlap="1">
            <wp:simplePos x="0" y="0"/>
            <wp:positionH relativeFrom="page">
              <wp:posOffset>2460625</wp:posOffset>
            </wp:positionH>
            <wp:positionV relativeFrom="paragraph">
              <wp:posOffset>1751965</wp:posOffset>
            </wp:positionV>
            <wp:extent cx="1363980" cy="613410"/>
            <wp:effectExtent l="0" t="0" r="0" b="0"/>
            <wp:wrapTopAndBottom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3856" cy="6132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anchor distT="0" distB="0" distL="0" distR="0" simplePos="0" relativeHeight="251694080" behindDoc="1" locked="0" layoutInCell="1" allowOverlap="1">
            <wp:simplePos x="0" y="0"/>
            <wp:positionH relativeFrom="page">
              <wp:posOffset>4108450</wp:posOffset>
            </wp:positionH>
            <wp:positionV relativeFrom="paragraph">
              <wp:posOffset>1780540</wp:posOffset>
            </wp:positionV>
            <wp:extent cx="1320800" cy="584200"/>
            <wp:effectExtent l="0" t="0" r="0" b="0"/>
            <wp:wrapTopAndBottom/>
            <wp:docPr id="18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738" cy="584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182"/>
        <w:rPr>
          <w:sz w:val="20"/>
        </w:rPr>
      </w:pPr>
    </w:p>
    <w:p w:rsidR="007008C5" w:rsidRDefault="00D34D94">
      <w:pPr>
        <w:pStyle w:val="a3"/>
        <w:ind w:left="44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1134110" cy="268605"/>
                <wp:effectExtent l="9525" t="0" r="0" b="7620"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4110" cy="26860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7008C5" w:rsidRDefault="00D34D94">
                            <w:pPr>
                              <w:spacing w:before="19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Вариант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9" o:spid="_x0000_s1027" type="#_x0000_t202" style="width:89.3pt;height:21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" filled="f" strokeweight=".48pt">
                <v:textbox inset="0,0,0,0">
                  <w:txbxContent>
                    <w:p w:rsidR="007008C5" w:rsidRDefault="00D34D94">
                      <w:pPr>
                        <w:spacing w:before="19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Вариант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>2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7008C5" w:rsidRDefault="00D34D94">
      <w:pPr>
        <w:pStyle w:val="a4"/>
        <w:numPr>
          <w:ilvl w:val="0"/>
          <w:numId w:val="10"/>
        </w:numPr>
        <w:tabs>
          <w:tab w:val="left" w:pos="817"/>
        </w:tabs>
        <w:spacing w:before="164"/>
        <w:ind w:left="817" w:hanging="210"/>
        <w:rPr>
          <w:sz w:val="26"/>
        </w:rPr>
      </w:pPr>
      <w:r>
        <w:rPr>
          <w:sz w:val="28"/>
        </w:rPr>
        <w:t>Сколько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узлов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5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7008C5" w:rsidRDefault="007008C5">
      <w:pPr>
        <w:pStyle w:val="a4"/>
        <w:rPr>
          <w:sz w:val="26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1"/>
          <w:numId w:val="10"/>
        </w:numPr>
        <w:tabs>
          <w:tab w:val="left" w:pos="1275"/>
          <w:tab w:val="left" w:pos="2347"/>
          <w:tab w:val="left" w:pos="3422"/>
        </w:tabs>
        <w:spacing w:before="86"/>
        <w:rPr>
          <w:sz w:val="28"/>
        </w:rPr>
      </w:pPr>
      <w:r>
        <w:rPr>
          <w:sz w:val="28"/>
        </w:rPr>
        <w:lastRenderedPageBreak/>
        <w:t>2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3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5 </w:t>
      </w:r>
      <w:r>
        <w:rPr>
          <w:spacing w:val="-4"/>
          <w:sz w:val="28"/>
        </w:rPr>
        <w:t>узлов</w:t>
      </w:r>
    </w:p>
    <w:p w:rsidR="007008C5" w:rsidRDefault="00D34D94">
      <w:pPr>
        <w:pStyle w:val="a4"/>
        <w:numPr>
          <w:ilvl w:val="1"/>
          <w:numId w:val="10"/>
        </w:numPr>
        <w:tabs>
          <w:tab w:val="left" w:pos="1078"/>
          <w:tab w:val="left" w:pos="2080"/>
        </w:tabs>
        <w:spacing w:before="248"/>
        <w:ind w:left="1078" w:hanging="512"/>
        <w:rPr>
          <w:sz w:val="28"/>
        </w:rPr>
      </w:pPr>
      <w:r>
        <w:rPr>
          <w:sz w:val="28"/>
        </w:rPr>
        <w:t>4</w:t>
      </w:r>
      <w:r>
        <w:rPr>
          <w:spacing w:val="2"/>
          <w:sz w:val="28"/>
        </w:rPr>
        <w:t xml:space="preserve">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6 </w:t>
      </w:r>
      <w:r>
        <w:rPr>
          <w:spacing w:val="-4"/>
          <w:sz w:val="28"/>
        </w:rPr>
        <w:t>узлов</w:t>
      </w:r>
    </w:p>
    <w:p w:rsidR="007008C5" w:rsidRDefault="00D34D94">
      <w:pPr>
        <w:pStyle w:val="a4"/>
        <w:numPr>
          <w:ilvl w:val="0"/>
          <w:numId w:val="10"/>
        </w:numPr>
        <w:tabs>
          <w:tab w:val="left" w:pos="776"/>
          <w:tab w:val="left" w:pos="1456"/>
          <w:tab w:val="left" w:pos="2608"/>
        </w:tabs>
        <w:spacing w:before="10" w:line="560" w:lineRule="atLeast"/>
        <w:ind w:left="566" w:right="3970" w:firstLine="0"/>
        <w:rPr>
          <w:sz w:val="26"/>
        </w:rPr>
      </w:pPr>
      <w:r>
        <w:rPr>
          <w:sz w:val="28"/>
        </w:rPr>
        <w:t>Сколько</w:t>
      </w:r>
      <w:r>
        <w:rPr>
          <w:spacing w:val="-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4"/>
          <w:sz w:val="28"/>
        </w:rPr>
        <w:t xml:space="preserve"> </w:t>
      </w:r>
      <w:r>
        <w:rPr>
          <w:sz w:val="28"/>
        </w:rPr>
        <w:t>токов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схеме? 1 ток</w:t>
      </w:r>
      <w:r>
        <w:rPr>
          <w:sz w:val="28"/>
        </w:rPr>
        <w:tab/>
        <w:t>2 тока</w:t>
      </w:r>
      <w:r>
        <w:rPr>
          <w:sz w:val="28"/>
        </w:rPr>
        <w:tab/>
        <w:t>3 тока</w:t>
      </w:r>
    </w:p>
    <w:p w:rsidR="007008C5" w:rsidRDefault="00D34D94">
      <w:pPr>
        <w:pStyle w:val="a3"/>
        <w:tabs>
          <w:tab w:val="left" w:pos="2528"/>
        </w:tabs>
        <w:spacing w:before="119"/>
        <w:ind w:left="566"/>
      </w:pPr>
      <w:r>
        <w:t>4 тока</w:t>
      </w:r>
      <w:r>
        <w:rPr>
          <w:spacing w:val="67"/>
        </w:rPr>
        <w:t xml:space="preserve"> </w:t>
      </w:r>
      <w:r>
        <w:t>5</w:t>
      </w:r>
      <w:r>
        <w:rPr>
          <w:spacing w:val="1"/>
        </w:rPr>
        <w:t xml:space="preserve"> </w:t>
      </w:r>
      <w:r>
        <w:rPr>
          <w:spacing w:val="-2"/>
        </w:rPr>
        <w:t>токов</w:t>
      </w:r>
      <w:r>
        <w:tab/>
        <w:t>6</w:t>
      </w:r>
      <w:r>
        <w:rPr>
          <w:spacing w:val="1"/>
        </w:rPr>
        <w:t xml:space="preserve"> </w:t>
      </w:r>
      <w:r>
        <w:rPr>
          <w:spacing w:val="-4"/>
        </w:rPr>
        <w:t>токов</w:t>
      </w:r>
    </w:p>
    <w:p w:rsidR="007008C5" w:rsidRDefault="007008C5">
      <w:pPr>
        <w:pStyle w:val="a3"/>
        <w:spacing w:before="239"/>
      </w:pPr>
    </w:p>
    <w:p w:rsidR="007008C5" w:rsidRDefault="00D34D94">
      <w:pPr>
        <w:pStyle w:val="a4"/>
        <w:numPr>
          <w:ilvl w:val="0"/>
          <w:numId w:val="10"/>
        </w:numPr>
        <w:tabs>
          <w:tab w:val="left" w:pos="817"/>
          <w:tab w:val="left" w:pos="1448"/>
        </w:tabs>
        <w:ind w:left="1448" w:right="3922" w:hanging="841"/>
        <w:rPr>
          <w:sz w:val="26"/>
        </w:rPr>
      </w:pPr>
      <w:r>
        <w:rPr>
          <w:sz w:val="28"/>
        </w:rPr>
        <w:t>Определите</w:t>
      </w:r>
      <w:r>
        <w:rPr>
          <w:spacing w:val="-4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5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1-му</w:t>
      </w:r>
      <w:r>
        <w:rPr>
          <w:spacing w:val="-8"/>
          <w:sz w:val="28"/>
        </w:rPr>
        <w:t xml:space="preserve"> </w:t>
      </w:r>
      <w:r>
        <w:rPr>
          <w:sz w:val="28"/>
        </w:rPr>
        <w:t>закону Кирхгофа для узла 2.</w:t>
      </w:r>
    </w:p>
    <w:p w:rsidR="007008C5" w:rsidRDefault="00D34D94">
      <w:pPr>
        <w:pStyle w:val="a3"/>
        <w:spacing w:before="7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251695104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78105</wp:posOffset>
            </wp:positionV>
            <wp:extent cx="2831465" cy="1475105"/>
            <wp:effectExtent l="0" t="0" r="0" b="0"/>
            <wp:wrapTopAndBottom/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644" cy="14750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Pr="00D34D94" w:rsidRDefault="00D34D94">
      <w:pPr>
        <w:pStyle w:val="a3"/>
        <w:tabs>
          <w:tab w:val="left" w:pos="2765"/>
          <w:tab w:val="left" w:pos="5101"/>
          <w:tab w:val="left" w:pos="7535"/>
        </w:tabs>
        <w:spacing w:before="177"/>
        <w:ind w:left="566" w:right="3426"/>
        <w:rPr>
          <w:lang w:val="en-US"/>
        </w:rPr>
      </w:pPr>
      <w:r w:rsidRPr="00D34D94">
        <w:rPr>
          <w:spacing w:val="-2"/>
          <w:lang w:val="en-US"/>
        </w:rPr>
        <w:t>I1+I2-I4+I5=0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I1+I2+I4+I5=0</w:t>
      </w:r>
      <w:r w:rsidRPr="00D34D94">
        <w:rPr>
          <w:lang w:val="en-US"/>
        </w:rPr>
        <w:tab/>
        <w:t>-I1 +I2-I4+I5=0</w:t>
      </w:r>
      <w:r w:rsidRPr="00D34D94">
        <w:rPr>
          <w:lang w:val="en-US"/>
        </w:rPr>
        <w:tab/>
      </w:r>
      <w:r w:rsidRPr="00D34D94">
        <w:rPr>
          <w:spacing w:val="-10"/>
          <w:lang w:val="en-US"/>
        </w:rPr>
        <w:t xml:space="preserve">- </w:t>
      </w:r>
      <w:r w:rsidRPr="00D34D94">
        <w:rPr>
          <w:spacing w:val="-2"/>
          <w:lang w:val="en-US"/>
        </w:rPr>
        <w:t>I1+I4+I3=0</w:t>
      </w:r>
    </w:p>
    <w:p w:rsidR="007008C5" w:rsidRDefault="00D34D94">
      <w:pPr>
        <w:pStyle w:val="a4"/>
        <w:numPr>
          <w:ilvl w:val="0"/>
          <w:numId w:val="10"/>
        </w:numPr>
        <w:tabs>
          <w:tab w:val="left" w:pos="817"/>
        </w:tabs>
        <w:spacing w:before="119" w:line="242" w:lineRule="auto"/>
        <w:ind w:left="607" w:right="1175" w:firstLine="0"/>
        <w:rPr>
          <w:sz w:val="26"/>
        </w:rPr>
      </w:pPr>
      <w:r>
        <w:rPr>
          <w:sz w:val="28"/>
        </w:rPr>
        <w:t>Определите</w:t>
      </w:r>
      <w:r>
        <w:rPr>
          <w:spacing w:val="-2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2-му</w:t>
      </w:r>
      <w:r>
        <w:rPr>
          <w:spacing w:val="-6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6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контура </w:t>
      </w:r>
      <w:r>
        <w:rPr>
          <w:spacing w:val="-2"/>
          <w:sz w:val="28"/>
        </w:rPr>
        <w:t>12431.</w:t>
      </w:r>
    </w:p>
    <w:p w:rsidR="007008C5" w:rsidRPr="00D34D94" w:rsidRDefault="00D34D94">
      <w:pPr>
        <w:pStyle w:val="a3"/>
        <w:tabs>
          <w:tab w:val="left" w:pos="2097"/>
          <w:tab w:val="left" w:pos="4439"/>
          <w:tab w:val="left" w:pos="7319"/>
        </w:tabs>
        <w:spacing w:before="115"/>
        <w:ind w:left="607" w:right="701"/>
        <w:rPr>
          <w:lang w:val="en-US"/>
        </w:rPr>
      </w:pPr>
      <w:r w:rsidRPr="00D34D94">
        <w:rPr>
          <w:spacing w:val="-2"/>
          <w:lang w:val="en-US"/>
        </w:rPr>
        <w:t>E4-E3=I4R4+I5R5-I2R2-I3R3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E3=I2R2+I5R5+13R3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E3+E4=I2R2+I4R6+I4R4- I5R5+I3R3</w:t>
      </w:r>
      <w:r w:rsidRPr="00D34D94">
        <w:rPr>
          <w:lang w:val="en-US"/>
        </w:rPr>
        <w:tab/>
      </w:r>
      <w:r w:rsidRPr="00D34D94">
        <w:rPr>
          <w:spacing w:val="-2"/>
          <w:lang w:val="en-US"/>
        </w:rPr>
        <w:t>E3=I3R3+I2R2-I5R5</w:t>
      </w:r>
    </w:p>
    <w:p w:rsidR="007008C5" w:rsidRDefault="00D34D94">
      <w:pPr>
        <w:pStyle w:val="a4"/>
        <w:numPr>
          <w:ilvl w:val="0"/>
          <w:numId w:val="10"/>
        </w:numPr>
        <w:tabs>
          <w:tab w:val="left" w:pos="846"/>
        </w:tabs>
        <w:spacing w:before="278"/>
        <w:ind w:left="846" w:hanging="280"/>
        <w:rPr>
          <w:sz w:val="28"/>
          <w:u w:val="single"/>
        </w:rPr>
      </w:pPr>
      <w:r>
        <w:rPr>
          <w:sz w:val="28"/>
        </w:rPr>
        <w:t>Найдите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</w:t>
      </w:r>
      <w:r>
        <w:rPr>
          <w:spacing w:val="-5"/>
          <w:sz w:val="28"/>
        </w:rPr>
        <w:t xml:space="preserve"> </w:t>
      </w:r>
      <w:r>
        <w:rPr>
          <w:sz w:val="28"/>
        </w:rPr>
        <w:t>общее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сопротивление</w:t>
      </w: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spacing w:before="32"/>
        <w:rPr>
          <w:sz w:val="24"/>
        </w:rPr>
      </w:pPr>
    </w:p>
    <w:p w:rsidR="007008C5" w:rsidRDefault="00D34D94">
      <w:pPr>
        <w:tabs>
          <w:tab w:val="left" w:pos="1523"/>
        </w:tabs>
        <w:spacing w:line="337" w:lineRule="exact"/>
        <w:ind w:left="1032"/>
        <w:jc w:val="center"/>
        <w:rPr>
          <w:i/>
          <w:sz w:val="24"/>
        </w:rPr>
      </w:pPr>
      <w:r>
        <w:rPr>
          <w:i/>
          <w:noProof/>
          <w:sz w:val="24"/>
          <w:lang w:eastAsia="ru-RU"/>
        </w:rPr>
        <w:drawing>
          <wp:anchor distT="0" distB="0" distL="0" distR="0" simplePos="0" relativeHeight="251597824" behindDoc="0" locked="0" layoutInCell="1" allowOverlap="1">
            <wp:simplePos x="0" y="0"/>
            <wp:positionH relativeFrom="page">
              <wp:posOffset>816610</wp:posOffset>
            </wp:positionH>
            <wp:positionV relativeFrom="paragraph">
              <wp:posOffset>-141605</wp:posOffset>
            </wp:positionV>
            <wp:extent cx="1955165" cy="1685925"/>
            <wp:effectExtent l="0" t="0" r="0" b="0"/>
            <wp:wrapNone/>
            <wp:docPr id="21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114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598848" behindDoc="0" locked="0" layoutInCell="1" allowOverlap="1">
                <wp:simplePos x="0" y="0"/>
                <wp:positionH relativeFrom="page">
                  <wp:posOffset>4625975</wp:posOffset>
                </wp:positionH>
                <wp:positionV relativeFrom="paragraph">
                  <wp:posOffset>213360</wp:posOffset>
                </wp:positionV>
                <wp:extent cx="354330" cy="99060"/>
                <wp:effectExtent l="0" t="0" r="0" b="0"/>
                <wp:wrapNone/>
                <wp:docPr id="22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tabs>
                                <w:tab w:val="left" w:pos="486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" o:spid="_x0000_s1028" type="#_x0000_t202" style="position:absolute;left:0;text-align:left;margin-left:364.25pt;margin-top:16.8pt;width:27.9pt;height:7.8pt;z-index:25159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" filled="f" stroked="f">
                <v:textbox inset="0,0,0,0">
                  <w:txbxContent>
                    <w:p w:rsidR="007008C5" w:rsidRDefault="00D34D94">
                      <w:pPr>
                        <w:tabs>
                          <w:tab w:val="left" w:pos="486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  <w:r>
                        <w:rPr>
                          <w:sz w:val="14"/>
                        </w:rPr>
                        <w:tab/>
                      </w: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75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1</w:t>
      </w:r>
      <w:r>
        <w:rPr>
          <w:spacing w:val="20"/>
          <w:position w:val="10"/>
          <w:sz w:val="14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spacing w:val="-17"/>
          <w:position w:val="16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2</w:t>
      </w:r>
      <w:r>
        <w:rPr>
          <w:spacing w:val="38"/>
          <w:position w:val="10"/>
          <w:sz w:val="14"/>
        </w:rPr>
        <w:t xml:space="preserve">  </w:t>
      </w:r>
      <w:r>
        <w:rPr>
          <w:rFonts w:ascii="Symbol" w:hAnsi="Symbol"/>
          <w:sz w:val="24"/>
        </w:rPr>
        <w:t>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7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7008C5" w:rsidRDefault="007008C5">
      <w:pPr>
        <w:spacing w:line="337" w:lineRule="exact"/>
        <w:jc w:val="center"/>
        <w:rPr>
          <w:i/>
          <w:sz w:val="24"/>
        </w:rPr>
        <w:sectPr w:rsidR="007008C5">
          <w:pgSz w:w="11910" w:h="16840"/>
          <w:pgMar w:top="1020" w:right="283" w:bottom="980" w:left="566" w:header="0" w:footer="782" w:gutter="0"/>
          <w:cols w:space="720"/>
        </w:sectPr>
      </w:pPr>
    </w:p>
    <w:p w:rsidR="007008C5" w:rsidRDefault="00D34D94">
      <w:pPr>
        <w:spacing w:line="156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D34D94">
      <w:pPr>
        <w:spacing w:before="26" w:line="224" w:lineRule="exact"/>
        <w:ind w:right="512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1.</w:t>
      </w:r>
    </w:p>
    <w:p w:rsidR="007008C5" w:rsidRDefault="00D34D94">
      <w:pPr>
        <w:spacing w:line="20" w:lineRule="exact"/>
        <w:ind w:left="235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7520" cy="6350"/>
                <wp:effectExtent l="9525" t="0" r="0" b="3175"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6350"/>
                          <a:chOff x="0" y="0"/>
                          <a:chExt cx="477520" cy="635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3171"/>
                            <a:ext cx="4775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>
                                <a:moveTo>
                                  <a:pt x="0" y="0"/>
                                </a:moveTo>
                                <a:lnTo>
                                  <a:pt x="477310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3CB406" id="Group 23" o:spid="_x0000_s1026" style="width:37.6pt;height:.5pt;mso-position-horizontal-relative:char;mso-position-vertical-relative:line" coordsize="47752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">
                <v:shape id="Graphic 24" o:spid="_x0000_s1027" style="position:absolute;top:3171;width:477520;height:1270;visibility:visible;mso-wrap-style:square;v-text-anchor:top" coordsize="4775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m69MQA&#10;AADbAAAADwAAAGRycy9kb3ducmV2LnhtbESPT4vCMBTE78J+h/AW9qbpyqJSjbLsqghe/FOhx0fz&#10;bIvNS2mird/eCILHYWZ+w8wWnanEjRpXWlbwPYhAEGdWl5wrSI6r/gSE88gaK8uk4E4OFvOP3gxj&#10;bVve0+3gcxEg7GJUUHhfx1K6rCCDbmBr4uCdbWPQB9nkUjfYBrip5DCKRtJgyWGhwJr+Csouh6tR&#10;MB79J5yud8k93S+Pm3a7SnfVSamvz+53CsJT59/hV3ujFQx/4Pkl/A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JuvTEAAAA2wAAAA8AAAAAAAAAAAAAAAAAmAIAAGRycy9k&#10;b3ducmV2LnhtbFBLBQYAAAAABAAEAPUAAACJAwAAAAA=&#10;" path="m,l477310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ind w:left="259"/>
        <w:rPr>
          <w:position w:val="-5"/>
          <w:sz w:val="14"/>
        </w:rPr>
      </w:pP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7008C5" w:rsidRDefault="007008C5">
      <w:pPr>
        <w:rPr>
          <w:position w:val="-5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300" w:space="40"/>
            <w:col w:w="5721"/>
          </w:cols>
        </w:sectPr>
      </w:pPr>
    </w:p>
    <w:p w:rsidR="007008C5" w:rsidRDefault="00D34D94">
      <w:pPr>
        <w:tabs>
          <w:tab w:val="left" w:pos="1489"/>
        </w:tabs>
        <w:spacing w:before="47" w:after="5" w:line="103" w:lineRule="auto"/>
        <w:ind w:left="1044"/>
        <w:jc w:val="center"/>
        <w:rPr>
          <w:position w:val="-5"/>
          <w:sz w:val="14"/>
        </w:rPr>
      </w:pP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77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1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2</w:t>
      </w:r>
      <w:r>
        <w:rPr>
          <w:spacing w:val="38"/>
          <w:position w:val="-5"/>
          <w:sz w:val="14"/>
        </w:rPr>
        <w:t xml:space="preserve">  </w:t>
      </w:r>
      <w:r>
        <w:rPr>
          <w:rFonts w:ascii="Symbol" w:hAnsi="Symbol"/>
          <w:position w:val="-15"/>
          <w:sz w:val="24"/>
        </w:rPr>
        <w:t></w:t>
      </w:r>
      <w:r>
        <w:rPr>
          <w:spacing w:val="66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7008C5" w:rsidRDefault="00D34D94">
      <w:pPr>
        <w:tabs>
          <w:tab w:val="left" w:pos="6531"/>
        </w:tabs>
        <w:spacing w:line="20" w:lineRule="exact"/>
        <w:ind w:left="5535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8155" cy="6350"/>
                <wp:effectExtent l="9525" t="0" r="0" b="3175"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155" cy="6350"/>
                          <a:chOff x="0" y="0"/>
                          <a:chExt cx="478155" cy="635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3171"/>
                            <a:ext cx="4781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155">
                                <a:moveTo>
                                  <a:pt x="0" y="0"/>
                                </a:moveTo>
                                <a:lnTo>
                                  <a:pt x="477723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5D5C4F" id="Group 25" o:spid="_x0000_s1026" style="width:37.65pt;height:.5pt;mso-position-horizontal-relative:char;mso-position-vertical-relative:line" coordsize="47815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">
                <v:shape id="Graphic 26" o:spid="_x0000_s1027" style="position:absolute;top:3171;width:478155;height:1270;visibility:visible;mso-wrap-style:square;v-text-anchor:top" coordsize="47815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OzM8UA&#10;AADbAAAADwAAAGRycy9kb3ducmV2LnhtbESPQWvCQBSE7wX/w/IEL6Vu4sGW6Cq2IARKD2oPPT6y&#10;zySYfRuyT7Ptr+8WhB6HmfmGWW+j69SNhtB6NpDPM1DElbct1wY+T/unF1BBkC12nsnANwXYbiYP&#10;ayysH/lAt6PUKkE4FGigEekLrUPVkMMw9z1x8s5+cChJDrW2A44J7jq9yLKldthyWmiwp7eGqsvx&#10;6gzE/lRe4vU1l92Yy8ePfi+/Hp+NmU3jbgVKKMp/+N4urYHFEv6+pB+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c7MzxQAAANsAAAAPAAAAAAAAAAAAAAAAAJgCAABkcnMv&#10;ZG93bnJldi54bWxQSwUGAAAAAAQABAD1AAAAigMAAAAA&#10;" path="m,l477723,e" filled="f" strokeweight=".17619mm">
                  <v:path arrowok="t"/>
                </v:shape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584" cy="6350"/>
                          <a:chOff x="0" y="0"/>
                          <a:chExt cx="489584" cy="635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0" y="3171"/>
                            <a:ext cx="48958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584">
                                <a:moveTo>
                                  <a:pt x="0" y="0"/>
                                </a:moveTo>
                                <a:lnTo>
                                  <a:pt x="489106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0ED8DA" id="Group 27" o:spid="_x0000_s1026" style="width:38.5pt;height:.5pt;mso-position-horizontal-relative:char;mso-position-vertical-relative:line" coordsize="489584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">
                <v:shape id="Graphic 28" o:spid="_x0000_s1027" style="position:absolute;top:3171;width:489584;height:1270;visibility:visible;mso-wrap-style:square;v-text-anchor:top" coordsize="48958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RO8IA&#10;AADbAAAADwAAAGRycy9kb3ducmV2LnhtbERPy2rCQBTdC/7DcAvdhDoxBbExkyAFrUW6qPoBl8zN&#10;g2bupJkxpv36zqLg8nDeWTGZTow0uNayguUiBkFcWt1yreBy3j2tQTiPrLGzTAp+yEGRz2cZptre&#10;+JPGk69FCGGXooLG+z6V0pUNGXQL2xMHrrKDQR/gUEs94C2Em04mcbySBlsODQ329NpQ+XW6GgVU&#10;Pr/t6f3oPqrDy/fUx1H0ayKlHh+m7QaEp8nfxf/ug1aQhLHhS/gB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kdE7wgAAANsAAAAPAAAAAAAAAAAAAAAAAJgCAABkcnMvZG93&#10;bnJldi54bWxQSwUGAAAAAAQABAD1AAAAhwMAAAAA&#10;" path="m,l489106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7008C5" w:rsidRDefault="007008C5">
      <w:pPr>
        <w:spacing w:line="20" w:lineRule="exact"/>
        <w:rPr>
          <w:sz w:val="2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spacing w:line="130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D34D94">
      <w:pPr>
        <w:spacing w:before="22" w:line="229" w:lineRule="exact"/>
        <w:ind w:right="478"/>
        <w:jc w:val="right"/>
        <w:rPr>
          <w:rFonts w:ascii="Arial"/>
          <w:b/>
          <w:sz w:val="20"/>
        </w:rPr>
      </w:pPr>
      <w:r>
        <w:rPr>
          <w:rFonts w:ascii="Arial"/>
          <w:b/>
          <w:spacing w:val="-5"/>
          <w:sz w:val="20"/>
          <w:u w:val="single"/>
        </w:rPr>
        <w:t>2.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7008C5" w:rsidRDefault="00D34D94">
      <w:pPr>
        <w:spacing w:line="318" w:lineRule="exact"/>
        <w:ind w:left="191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8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7008C5" w:rsidRDefault="00D34D94">
      <w:pPr>
        <w:spacing w:line="318" w:lineRule="exact"/>
        <w:ind w:left="270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39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7008C5" w:rsidRDefault="007008C5">
      <w:pPr>
        <w:spacing w:line="318" w:lineRule="exact"/>
        <w:rPr>
          <w:position w:val="-5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5328" w:space="40"/>
            <w:col w:w="879" w:space="39"/>
            <w:col w:w="4775"/>
          </w:cols>
        </w:sectPr>
      </w:pPr>
    </w:p>
    <w:p w:rsidR="007008C5" w:rsidRDefault="00D34D94">
      <w:pPr>
        <w:tabs>
          <w:tab w:val="left" w:pos="1629"/>
        </w:tabs>
        <w:spacing w:before="45" w:line="105" w:lineRule="auto"/>
        <w:ind w:left="1138"/>
        <w:jc w:val="center"/>
        <w:rPr>
          <w:i/>
          <w:position w:val="-15"/>
          <w:sz w:val="24"/>
        </w:rPr>
      </w:pPr>
      <w:r>
        <w:rPr>
          <w:i/>
          <w:noProof/>
          <w:position w:val="-15"/>
          <w:sz w:val="24"/>
          <w:lang w:eastAsia="ru-RU"/>
        </w:rPr>
        <mc:AlternateContent>
          <mc:Choice Requires="wps">
            <w:drawing>
              <wp:anchor distT="0" distB="0" distL="0" distR="0" simplePos="0" relativeHeight="251599872" behindDoc="0" locked="0" layoutInCell="1" allowOverlap="1">
                <wp:simplePos x="0" y="0"/>
                <wp:positionH relativeFrom="page">
                  <wp:posOffset>3932555</wp:posOffset>
                </wp:positionH>
                <wp:positionV relativeFrom="paragraph">
                  <wp:posOffset>217170</wp:posOffset>
                </wp:positionV>
                <wp:extent cx="783590" cy="1270"/>
                <wp:effectExtent l="0" t="0" r="0" b="0"/>
                <wp:wrapNone/>
                <wp:docPr id="29" name="Graphic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3590">
                              <a:moveTo>
                                <a:pt x="0" y="0"/>
                              </a:moveTo>
                              <a:lnTo>
                                <a:pt x="783535" y="0"/>
                              </a:lnTo>
                            </a:path>
                          </a:pathLst>
                        </a:custGeom>
                        <a:ln w="634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7A4583" id="Graphic 29" o:spid="_x0000_s1026" style="position:absolute;margin-left:309.65pt;margin-top:17.1pt;width:61.7pt;height:.1pt;z-index:25159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8359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" path="m,l783535,e" filled="f" strokeweight=".17619mm">
                <v:path arrowok="t"/>
                <w10:wrap anchorx="page"/>
              </v:shape>
            </w:pict>
          </mc:Fallback>
        </mc:AlternateContent>
      </w:r>
      <w:r>
        <w:rPr>
          <w:i/>
          <w:noProof/>
          <w:position w:val="-15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0896" behindDoc="0" locked="0" layoutInCell="1" allowOverlap="1">
                <wp:simplePos x="0" y="0"/>
                <wp:positionH relativeFrom="page">
                  <wp:posOffset>4968240</wp:posOffset>
                </wp:positionH>
                <wp:positionV relativeFrom="paragraph">
                  <wp:posOffset>213995</wp:posOffset>
                </wp:positionV>
                <wp:extent cx="45720" cy="99060"/>
                <wp:effectExtent l="0" t="0" r="0" b="0"/>
                <wp:wrapNone/>
                <wp:docPr id="30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29" type="#_x0000_t202" style="position:absolute;left:0;text-align:left;margin-left:391.2pt;margin-top:16.85pt;width:3.6pt;height:7.8pt;z-index:25160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30"/>
          <w:position w:val="-15"/>
          <w:sz w:val="24"/>
        </w:rPr>
        <w:t xml:space="preserve"> 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1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2</w:t>
      </w:r>
      <w:r>
        <w:rPr>
          <w:spacing w:val="30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59"/>
          <w:position w:val="-5"/>
          <w:sz w:val="14"/>
        </w:rPr>
        <w:t xml:space="preserve">  </w:t>
      </w:r>
      <w:r>
        <w:rPr>
          <w:rFonts w:ascii="Symbol" w:hAnsi="Symbol"/>
          <w:position w:val="-15"/>
          <w:sz w:val="24"/>
        </w:rPr>
        <w:t></w:t>
      </w:r>
      <w:r>
        <w:rPr>
          <w:spacing w:val="-4"/>
          <w:position w:val="-15"/>
          <w:sz w:val="24"/>
        </w:rPr>
        <w:t xml:space="preserve"> </w:t>
      </w:r>
      <w:r>
        <w:rPr>
          <w:i/>
          <w:spacing w:val="-10"/>
          <w:position w:val="-15"/>
          <w:sz w:val="24"/>
        </w:rPr>
        <w:t>R</w:t>
      </w:r>
    </w:p>
    <w:p w:rsidR="007008C5" w:rsidRDefault="007008C5">
      <w:pPr>
        <w:spacing w:line="105" w:lineRule="auto"/>
        <w:jc w:val="center"/>
        <w:rPr>
          <w:i/>
          <w:position w:val="-15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D34D94">
      <w:pPr>
        <w:spacing w:before="26" w:line="224" w:lineRule="exact"/>
        <w:ind w:right="512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7008C5" w:rsidRDefault="00D34D94">
      <w:pPr>
        <w:spacing w:before="11"/>
        <w:ind w:left="259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7008C5" w:rsidRDefault="00D34D94">
      <w:pPr>
        <w:spacing w:before="11"/>
        <w:ind w:left="38"/>
        <w:rPr>
          <w:position w:val="-5"/>
          <w:sz w:val="14"/>
        </w:rPr>
      </w:pPr>
      <w:r>
        <w:br w:type="column"/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3</w:t>
      </w:r>
    </w:p>
    <w:p w:rsidR="007008C5" w:rsidRDefault="007008C5">
      <w:pPr>
        <w:rPr>
          <w:position w:val="-5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5353" w:space="40"/>
            <w:col w:w="946" w:space="39"/>
            <w:col w:w="4683"/>
          </w:cols>
        </w:sectPr>
      </w:pPr>
    </w:p>
    <w:p w:rsidR="007008C5" w:rsidRDefault="00D34D94">
      <w:pPr>
        <w:tabs>
          <w:tab w:val="left" w:pos="1745"/>
        </w:tabs>
        <w:spacing w:line="337" w:lineRule="exact"/>
        <w:ind w:left="1253"/>
        <w:jc w:val="center"/>
        <w:rPr>
          <w:position w:val="10"/>
          <w:sz w:val="14"/>
        </w:rPr>
      </w:pP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9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4"/>
          <w:w w:val="15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69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3</w:t>
      </w:r>
      <w:r>
        <w:rPr>
          <w:spacing w:val="28"/>
          <w:position w:val="10"/>
          <w:sz w:val="14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spacing w:val="-16"/>
          <w:position w:val="16"/>
          <w:sz w:val="24"/>
        </w:rPr>
        <w:t xml:space="preserve"> </w:t>
      </w:r>
      <w:r>
        <w:rPr>
          <w:i/>
          <w:spacing w:val="-5"/>
          <w:position w:val="16"/>
          <w:sz w:val="24"/>
        </w:rPr>
        <w:t>R</w:t>
      </w:r>
      <w:r>
        <w:rPr>
          <w:spacing w:val="-5"/>
          <w:position w:val="10"/>
          <w:sz w:val="14"/>
        </w:rPr>
        <w:t>4</w:t>
      </w:r>
    </w:p>
    <w:p w:rsidR="007008C5" w:rsidRDefault="007008C5">
      <w:pPr>
        <w:spacing w:line="337" w:lineRule="exact"/>
        <w:jc w:val="center"/>
        <w:rPr>
          <w:position w:val="10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spacing w:line="155" w:lineRule="exact"/>
        <w:jc w:val="right"/>
        <w:rPr>
          <w:i/>
          <w:sz w:val="14"/>
        </w:rPr>
      </w:pPr>
      <w:r>
        <w:rPr>
          <w:i/>
          <w:noProof/>
          <w:sz w:val="14"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4590415</wp:posOffset>
                </wp:positionH>
                <wp:positionV relativeFrom="paragraph">
                  <wp:posOffset>24130</wp:posOffset>
                </wp:positionV>
                <wp:extent cx="95250" cy="169545"/>
                <wp:effectExtent l="0" t="0" r="0" b="0"/>
                <wp:wrapNone/>
                <wp:docPr id="31" name="Text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" o:spid="_x0000_s1030" type="#_x0000_t202" style="position:absolute;left:0;text-align:left;margin-left:361.45pt;margin-top:1.9pt;width:7.5pt;height:13.3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" filled="f" stroked="f">
                <v:textbox inset="0,0,0,0">
                  <w:txbxContent>
                    <w:p w:rsidR="007008C5" w:rsidRDefault="00D34D94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5"/>
          <w:sz w:val="14"/>
        </w:rPr>
        <w:t>общ</w:t>
      </w:r>
    </w:p>
    <w:p w:rsidR="007008C5" w:rsidRDefault="00D34D94">
      <w:pPr>
        <w:spacing w:before="26"/>
        <w:ind w:right="515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7008C5" w:rsidRDefault="00D34D94">
      <w:pPr>
        <w:spacing w:line="20" w:lineRule="exact"/>
        <w:ind w:left="1191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3167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779" y="0"/>
                                </a:lnTo>
                              </a:path>
                            </a:pathLst>
                          </a:custGeom>
                          <a:ln w="633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67604D" id="Group 32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">
                <v:shape id="Graphic 33" o:spid="_x0000_s1027" style="position:absolute;top:3167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/1QcEA&#10;AADbAAAADwAAAGRycy9kb3ducmV2LnhtbESP0YrCMBRE3wX/IVxhX0RTtyBLNYqKgm+uXT/g0tw2&#10;xeamNlHr328WFnwcZuYMs1z3thEP6nztWMFsmoAgLpyuuVJw+TlMvkD4gKyxcUwKXuRhvRoOlphp&#10;9+QzPfJQiQhhn6ECE0KbSekLQxb91LXE0StdZzFE2VVSd/iMcNvIzySZS4s1xwWDLe0MFdf8biOl&#10;NI0fn8r85vfj3Kbb7fX0bZT6GPWbBYhAfXiH/9tHrSBN4e9L/AFy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/9UHBAAAA2wAAAA8AAAAAAAAAAAAAAAAAmAIAAGRycy9kb3du&#10;cmV2LnhtbFBLBQYAAAAABAAEAPUAAACGAwAAAAA=&#10;" path="m,l488779,e" filled="f" strokeweight=".17594mm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tabs>
          <w:tab w:val="left" w:pos="853"/>
          <w:tab w:val="left" w:pos="1506"/>
        </w:tabs>
        <w:spacing w:before="26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1920" behindDoc="0" locked="0" layoutInCell="1" allowOverlap="1">
                <wp:simplePos x="0" y="0"/>
                <wp:positionH relativeFrom="page">
                  <wp:posOffset>4683125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34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" o:spid="_x0000_s1031" type="#_x0000_t202" style="position:absolute;left:0;text-align:left;margin-left:368.75pt;margin-top:8.3pt;width:3.6pt;height:7.8pt;z-index:2516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2944" behindDoc="0" locked="0" layoutInCell="1" allowOverlap="1">
                <wp:simplePos x="0" y="0"/>
                <wp:positionH relativeFrom="page">
                  <wp:posOffset>4992370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35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" o:spid="_x0000_s1032" type="#_x0000_t202" style="position:absolute;left:0;text-align:left;margin-left:393.1pt;margin-top:8.3pt;width:3.6pt;height:7.8pt;z-index:25160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7008C5" w:rsidRDefault="007008C5">
      <w:pPr>
        <w:spacing w:line="122" w:lineRule="auto"/>
        <w:rPr>
          <w:i/>
          <w:position w:val="-12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409" w:space="40"/>
            <w:col w:w="5612"/>
          </w:cols>
        </w:sectPr>
      </w:pPr>
    </w:p>
    <w:p w:rsidR="007008C5" w:rsidRDefault="007008C5">
      <w:pPr>
        <w:pStyle w:val="a3"/>
        <w:spacing w:before="186"/>
        <w:rPr>
          <w:i/>
        </w:rPr>
      </w:pPr>
    </w:p>
    <w:p w:rsidR="007008C5" w:rsidRDefault="00D34D94">
      <w:pPr>
        <w:pStyle w:val="2"/>
        <w:ind w:left="566"/>
      </w:pPr>
      <w:r>
        <w:t>Вариант</w:t>
      </w:r>
      <w:r>
        <w:rPr>
          <w:spacing w:val="-8"/>
        </w:rPr>
        <w:t xml:space="preserve"> </w:t>
      </w:r>
      <w:r>
        <w:rPr>
          <w:spacing w:val="-12"/>
        </w:rPr>
        <w:t>3</w:t>
      </w:r>
    </w:p>
    <w:p w:rsidR="007008C5" w:rsidRDefault="00D34D94">
      <w:pPr>
        <w:pStyle w:val="a4"/>
        <w:numPr>
          <w:ilvl w:val="0"/>
          <w:numId w:val="11"/>
        </w:numPr>
        <w:tabs>
          <w:tab w:val="left" w:pos="817"/>
        </w:tabs>
        <w:spacing w:before="194"/>
        <w:ind w:left="817" w:hanging="210"/>
        <w:rPr>
          <w:sz w:val="26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узлов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4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7008C5" w:rsidRDefault="007008C5">
      <w:pPr>
        <w:pStyle w:val="a4"/>
        <w:rPr>
          <w:sz w:val="26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pStyle w:val="a3"/>
        <w:tabs>
          <w:tab w:val="left" w:pos="1275"/>
          <w:tab w:val="left" w:pos="2278"/>
          <w:tab w:val="left" w:pos="3351"/>
        </w:tabs>
        <w:spacing w:before="86"/>
        <w:ind w:left="566"/>
      </w:pPr>
      <w:r>
        <w:rPr>
          <w:rFonts w:ascii="Symbol" w:hAnsi="Symbol"/>
          <w:spacing w:val="-10"/>
        </w:rPr>
        <w:lastRenderedPageBreak/>
        <w:t></w:t>
      </w:r>
      <w:r>
        <w:tab/>
        <w:t>узел</w:t>
      </w:r>
      <w:r>
        <w:rPr>
          <w:spacing w:val="-4"/>
        </w:rPr>
        <w:t xml:space="preserve"> </w:t>
      </w:r>
      <w:r>
        <w:rPr>
          <w:spacing w:val="-10"/>
        </w:rPr>
        <w:t>1</w:t>
      </w:r>
      <w:r>
        <w:tab/>
        <w:t>3</w:t>
      </w:r>
      <w:r>
        <w:rPr>
          <w:spacing w:val="-1"/>
        </w:rPr>
        <w:t xml:space="preserve"> </w:t>
      </w:r>
      <w:r>
        <w:rPr>
          <w:spacing w:val="-4"/>
        </w:rPr>
        <w:t>узла</w:t>
      </w:r>
      <w:r>
        <w:tab/>
        <w:t>5</w:t>
      </w:r>
      <w:r>
        <w:rPr>
          <w:spacing w:val="2"/>
        </w:rPr>
        <w:t xml:space="preserve"> </w:t>
      </w:r>
      <w:r>
        <w:rPr>
          <w:spacing w:val="-4"/>
        </w:rPr>
        <w:t>узлов</w:t>
      </w:r>
    </w:p>
    <w:p w:rsidR="007008C5" w:rsidRDefault="00D34D94">
      <w:pPr>
        <w:pStyle w:val="a3"/>
        <w:tabs>
          <w:tab w:val="left" w:pos="1803"/>
          <w:tab w:val="left" w:pos="2805"/>
        </w:tabs>
        <w:spacing w:before="248"/>
        <w:ind w:left="566"/>
      </w:pPr>
      <w:r>
        <w:rPr>
          <w:rFonts w:ascii="Symbol" w:hAnsi="Symbol"/>
        </w:rPr>
        <w:t></w:t>
      </w:r>
      <w:r>
        <w:t>узла</w:t>
      </w:r>
      <w:r>
        <w:rPr>
          <w:spacing w:val="4"/>
        </w:rPr>
        <w:t xml:space="preserve"> </w:t>
      </w:r>
      <w:r>
        <w:rPr>
          <w:spacing w:val="-10"/>
        </w:rPr>
        <w:t>2</w:t>
      </w:r>
      <w:r>
        <w:tab/>
        <w:t xml:space="preserve">4 </w:t>
      </w:r>
      <w:r>
        <w:rPr>
          <w:spacing w:val="-4"/>
        </w:rPr>
        <w:t>узла</w:t>
      </w:r>
      <w:r>
        <w:tab/>
        <w:t>6</w:t>
      </w:r>
      <w:r>
        <w:rPr>
          <w:spacing w:val="2"/>
        </w:rPr>
        <w:t xml:space="preserve"> </w:t>
      </w:r>
      <w:r>
        <w:rPr>
          <w:spacing w:val="-2"/>
        </w:rPr>
        <w:t>узлов</w:t>
      </w:r>
    </w:p>
    <w:p w:rsidR="007008C5" w:rsidRDefault="00D34D94">
      <w:pPr>
        <w:pStyle w:val="a4"/>
        <w:numPr>
          <w:ilvl w:val="0"/>
          <w:numId w:val="11"/>
        </w:numPr>
        <w:tabs>
          <w:tab w:val="left" w:pos="776"/>
          <w:tab w:val="left" w:pos="1456"/>
          <w:tab w:val="left" w:pos="2608"/>
        </w:tabs>
        <w:spacing w:before="10" w:line="560" w:lineRule="atLeast"/>
        <w:ind w:left="566" w:right="3974" w:firstLine="0"/>
        <w:rPr>
          <w:sz w:val="26"/>
        </w:rPr>
      </w:pPr>
      <w:r>
        <w:rPr>
          <w:sz w:val="28"/>
        </w:rPr>
        <w:t>Сколько</w:t>
      </w:r>
      <w:r>
        <w:rPr>
          <w:spacing w:val="-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5"/>
          <w:sz w:val="28"/>
        </w:rPr>
        <w:t xml:space="preserve"> </w:t>
      </w:r>
      <w:r>
        <w:rPr>
          <w:sz w:val="28"/>
        </w:rPr>
        <w:t>токов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схеме? 1 ток</w:t>
      </w:r>
      <w:r>
        <w:rPr>
          <w:sz w:val="28"/>
        </w:rPr>
        <w:tab/>
        <w:t>2 тока</w:t>
      </w:r>
      <w:r>
        <w:rPr>
          <w:sz w:val="28"/>
        </w:rPr>
        <w:tab/>
        <w:t>3 тока</w:t>
      </w:r>
    </w:p>
    <w:p w:rsidR="007008C5" w:rsidRDefault="00D34D94">
      <w:pPr>
        <w:pStyle w:val="a3"/>
        <w:tabs>
          <w:tab w:val="left" w:pos="2528"/>
        </w:tabs>
        <w:spacing w:before="119"/>
        <w:ind w:left="566"/>
      </w:pPr>
      <w:r>
        <w:t>4 тока</w:t>
      </w:r>
      <w:r>
        <w:rPr>
          <w:spacing w:val="67"/>
        </w:rPr>
        <w:t xml:space="preserve"> </w:t>
      </w:r>
      <w:r>
        <w:t>5</w:t>
      </w:r>
      <w:r>
        <w:rPr>
          <w:spacing w:val="1"/>
        </w:rPr>
        <w:t xml:space="preserve"> </w:t>
      </w:r>
      <w:r>
        <w:rPr>
          <w:spacing w:val="-2"/>
        </w:rPr>
        <w:t>токов</w:t>
      </w:r>
      <w:r>
        <w:tab/>
        <w:t>6</w:t>
      </w:r>
      <w:r>
        <w:rPr>
          <w:spacing w:val="1"/>
        </w:rPr>
        <w:t xml:space="preserve"> </w:t>
      </w:r>
      <w:r>
        <w:rPr>
          <w:spacing w:val="-4"/>
        </w:rPr>
        <w:t>токов</w:t>
      </w:r>
    </w:p>
    <w:p w:rsidR="007008C5" w:rsidRDefault="00D34D94">
      <w:pPr>
        <w:pStyle w:val="a4"/>
        <w:numPr>
          <w:ilvl w:val="0"/>
          <w:numId w:val="11"/>
        </w:numPr>
        <w:tabs>
          <w:tab w:val="left" w:pos="901"/>
        </w:tabs>
        <w:spacing w:before="134"/>
        <w:ind w:left="566" w:right="2088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Составьте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узла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1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первому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закону </w:t>
      </w:r>
      <w:r>
        <w:rPr>
          <w:rFonts w:ascii="Courier New" w:hAnsi="Courier New"/>
          <w:spacing w:val="-2"/>
          <w:sz w:val="28"/>
        </w:rPr>
        <w:t>Кирхгофа.</w:t>
      </w:r>
    </w:p>
    <w:p w:rsidR="007008C5" w:rsidRDefault="00D34D94">
      <w:pPr>
        <w:pStyle w:val="a3"/>
        <w:spacing w:before="189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96128" behindDoc="1" locked="0" layoutInCell="1" allowOverlap="1">
            <wp:simplePos x="0" y="0"/>
            <wp:positionH relativeFrom="page">
              <wp:posOffset>2573655</wp:posOffset>
            </wp:positionH>
            <wp:positionV relativeFrom="paragraph">
              <wp:posOffset>279400</wp:posOffset>
            </wp:positionV>
            <wp:extent cx="2636520" cy="1203960"/>
            <wp:effectExtent l="0" t="0" r="0" b="0"/>
            <wp:wrapTopAndBottom/>
            <wp:docPr id="36" name="Imag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rPr>
          <w:rFonts w:ascii="Courier New"/>
        </w:rPr>
      </w:pPr>
    </w:p>
    <w:p w:rsidR="007008C5" w:rsidRDefault="007008C5">
      <w:pPr>
        <w:pStyle w:val="a3"/>
        <w:spacing w:before="164"/>
        <w:rPr>
          <w:rFonts w:ascii="Courier New"/>
        </w:rPr>
      </w:pPr>
    </w:p>
    <w:p w:rsidR="007008C5" w:rsidRDefault="00D34D94">
      <w:pPr>
        <w:pStyle w:val="a3"/>
        <w:spacing w:before="1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3968" behindDoc="0" locked="0" layoutInCell="1" allowOverlap="1">
            <wp:simplePos x="0" y="0"/>
            <wp:positionH relativeFrom="page">
              <wp:posOffset>2468245</wp:posOffset>
            </wp:positionH>
            <wp:positionV relativeFrom="paragraph">
              <wp:posOffset>227330</wp:posOffset>
            </wp:positionV>
            <wp:extent cx="694690" cy="286385"/>
            <wp:effectExtent l="0" t="0" r="0" b="0"/>
            <wp:wrapNone/>
            <wp:docPr id="37" name="Imag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752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4992" behindDoc="0" locked="0" layoutInCell="1" allowOverlap="1">
            <wp:simplePos x="0" y="0"/>
            <wp:positionH relativeFrom="page">
              <wp:posOffset>3514090</wp:posOffset>
            </wp:positionH>
            <wp:positionV relativeFrom="paragraph">
              <wp:posOffset>200025</wp:posOffset>
            </wp:positionV>
            <wp:extent cx="952500" cy="313690"/>
            <wp:effectExtent l="0" t="0" r="0" b="0"/>
            <wp:wrapNone/>
            <wp:docPr id="38" name="Imag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13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6016" behindDoc="0" locked="0" layoutInCell="1" allowOverlap="1">
            <wp:simplePos x="0" y="0"/>
            <wp:positionH relativeFrom="page">
              <wp:posOffset>4761865</wp:posOffset>
            </wp:positionH>
            <wp:positionV relativeFrom="paragraph">
              <wp:posOffset>218440</wp:posOffset>
            </wp:positionV>
            <wp:extent cx="1077595" cy="289560"/>
            <wp:effectExtent l="0" t="0" r="0" b="0"/>
            <wp:wrapNone/>
            <wp:docPr id="39" name="Imag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7612" cy="28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spacing w:val="-2"/>
        </w:rPr>
        <w:t>Ответ:</w:t>
      </w:r>
    </w:p>
    <w:p w:rsidR="007008C5" w:rsidRDefault="00D34D94">
      <w:pPr>
        <w:tabs>
          <w:tab w:val="left" w:pos="1467"/>
        </w:tabs>
        <w:spacing w:before="131"/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  <w:r>
        <w:rPr>
          <w:rFonts w:ascii="Microsoft Sans Serif"/>
          <w:sz w:val="28"/>
        </w:rPr>
        <w:tab/>
      </w:r>
      <w:r>
        <w:rPr>
          <w:rFonts w:ascii="Microsoft Sans Serif"/>
          <w:noProof/>
          <w:sz w:val="28"/>
          <w:lang w:eastAsia="ru-RU"/>
        </w:rPr>
        <w:drawing>
          <wp:inline distT="0" distB="0" distL="0" distR="0">
            <wp:extent cx="675640" cy="228600"/>
            <wp:effectExtent l="0" t="0" r="0" b="0"/>
            <wp:docPr id="40" name="Imag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71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8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11"/>
        </w:numPr>
        <w:tabs>
          <w:tab w:val="left" w:pos="901"/>
        </w:tabs>
        <w:spacing w:before="1"/>
        <w:ind w:left="566" w:right="744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Составьте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контура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123456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второму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закону </w:t>
      </w:r>
      <w:r>
        <w:rPr>
          <w:rFonts w:ascii="Courier New" w:hAnsi="Courier New"/>
          <w:spacing w:val="-2"/>
          <w:sz w:val="28"/>
        </w:rPr>
        <w:t>Кирхгофа.</w:t>
      </w:r>
    </w:p>
    <w:p w:rsidR="007008C5" w:rsidRDefault="00D34D94">
      <w:pPr>
        <w:pStyle w:val="a3"/>
        <w:spacing w:before="56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97152" behindDoc="1" locked="0" layoutInCell="1" allowOverlap="1">
            <wp:simplePos x="0" y="0"/>
            <wp:positionH relativeFrom="page">
              <wp:posOffset>2701925</wp:posOffset>
            </wp:positionH>
            <wp:positionV relativeFrom="paragraph">
              <wp:posOffset>194945</wp:posOffset>
            </wp:positionV>
            <wp:extent cx="2332355" cy="1514475"/>
            <wp:effectExtent l="0" t="0" r="0" b="0"/>
            <wp:wrapTopAndBottom/>
            <wp:docPr id="41" name="Imag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646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3"/>
        <w:rPr>
          <w:rFonts w:ascii="Courier New"/>
        </w:rPr>
      </w:pPr>
    </w:p>
    <w:p w:rsidR="007008C5" w:rsidRDefault="00D34D94">
      <w:pPr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</w:p>
    <w:p w:rsidR="007008C5" w:rsidRDefault="00D34D94">
      <w:pPr>
        <w:tabs>
          <w:tab w:val="left" w:pos="6446"/>
        </w:tabs>
        <w:ind w:left="1893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2242185" cy="247650"/>
            <wp:effectExtent l="0" t="0" r="0" b="0"/>
            <wp:docPr id="42" name="Imag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766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1880870" cy="263525"/>
            <wp:effectExtent l="0" t="0" r="0" b="0"/>
            <wp:docPr id="43" name="Imag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0980" cy="26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3"/>
        <w:spacing w:before="67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98176" behindDoc="1" locked="0" layoutInCell="1" allowOverlap="1">
            <wp:simplePos x="0" y="0"/>
            <wp:positionH relativeFrom="page">
              <wp:posOffset>1616710</wp:posOffset>
            </wp:positionH>
            <wp:positionV relativeFrom="paragraph">
              <wp:posOffset>219710</wp:posOffset>
            </wp:positionV>
            <wp:extent cx="1443355" cy="257175"/>
            <wp:effectExtent l="0" t="0" r="0" b="0"/>
            <wp:wrapTopAndBottom/>
            <wp:docPr id="44" name="Imag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62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99200" behindDoc="1" locked="0" layoutInCell="1" allowOverlap="1">
            <wp:simplePos x="0" y="0"/>
            <wp:positionH relativeFrom="page">
              <wp:posOffset>3839845</wp:posOffset>
            </wp:positionH>
            <wp:positionV relativeFrom="paragraph">
              <wp:posOffset>201295</wp:posOffset>
            </wp:positionV>
            <wp:extent cx="2696845" cy="276225"/>
            <wp:effectExtent l="0" t="0" r="0" b="0"/>
            <wp:wrapTopAndBottom/>
            <wp:docPr id="45" name="Imag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836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D34D94">
      <w:pPr>
        <w:pStyle w:val="a4"/>
        <w:numPr>
          <w:ilvl w:val="0"/>
          <w:numId w:val="11"/>
        </w:numPr>
        <w:tabs>
          <w:tab w:val="left" w:pos="901"/>
        </w:tabs>
        <w:spacing w:before="8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эквивалентное</w:t>
      </w:r>
      <w:r>
        <w:rPr>
          <w:rFonts w:ascii="Courier New" w:hAnsi="Courier New"/>
          <w:spacing w:val="-11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сопротивление.</w:t>
      </w:r>
    </w:p>
    <w:p w:rsidR="007008C5" w:rsidRDefault="007008C5">
      <w:pPr>
        <w:pStyle w:val="a4"/>
        <w:rPr>
          <w:rFonts w:ascii="Courier New" w:hAnsi="Courier New"/>
          <w:sz w:val="26"/>
        </w:rPr>
        <w:sectPr w:rsidR="007008C5">
          <w:pgSz w:w="11910" w:h="16840"/>
          <w:pgMar w:top="102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1440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3118485" cy="1285875"/>
            <wp:effectExtent l="0" t="0" r="0" b="0"/>
            <wp:docPr id="46" name="Imag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8521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Courier New"/>
          <w:sz w:val="20"/>
        </w:rPr>
      </w:pPr>
    </w:p>
    <w:p w:rsidR="007008C5" w:rsidRDefault="007008C5">
      <w:pPr>
        <w:pStyle w:val="a3"/>
        <w:spacing w:before="96"/>
        <w:rPr>
          <w:rFonts w:ascii="Courier New"/>
          <w:sz w:val="20"/>
        </w:rPr>
      </w:pPr>
    </w:p>
    <w:p w:rsidR="007008C5" w:rsidRDefault="007008C5">
      <w:pPr>
        <w:pStyle w:val="a3"/>
        <w:rPr>
          <w:rFonts w:ascii="Courier New"/>
          <w:sz w:val="20"/>
        </w:rPr>
        <w:sectPr w:rsidR="007008C5">
          <w:pgSz w:w="11910" w:h="16840"/>
          <w:pgMar w:top="1120" w:right="283" w:bottom="980" w:left="566" w:header="0" w:footer="782" w:gutter="0"/>
          <w:cols w:space="720"/>
        </w:sectPr>
      </w:pPr>
    </w:p>
    <w:p w:rsidR="007008C5" w:rsidRDefault="00D34D94">
      <w:pPr>
        <w:spacing w:before="99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D34D94">
      <w:pPr>
        <w:spacing w:before="178" w:line="159" w:lineRule="exact"/>
        <w:jc w:val="right"/>
        <w:rPr>
          <w:i/>
          <w:sz w:val="24"/>
        </w:rPr>
      </w:pPr>
      <w:r>
        <w:rPr>
          <w:i/>
          <w:spacing w:val="-10"/>
          <w:sz w:val="24"/>
        </w:rPr>
        <w:t>R</w:t>
      </w:r>
    </w:p>
    <w:p w:rsidR="007008C5" w:rsidRDefault="00D34D94">
      <w:pPr>
        <w:spacing w:before="210"/>
        <w:rPr>
          <w:i/>
          <w:sz w:val="24"/>
        </w:rPr>
      </w:pPr>
      <w:r>
        <w:br w:type="column"/>
      </w:r>
    </w:p>
    <w:p w:rsidR="007008C5" w:rsidRDefault="00D34D94">
      <w:pPr>
        <w:spacing w:line="177" w:lineRule="exact"/>
        <w:ind w:left="301"/>
        <w:rPr>
          <w:i/>
          <w:sz w:val="24"/>
        </w:rPr>
      </w:pP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55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7008C5" w:rsidRDefault="00D34D94">
      <w:pPr>
        <w:spacing w:before="95"/>
        <w:rPr>
          <w:i/>
          <w:sz w:val="24"/>
        </w:rPr>
      </w:pPr>
      <w:r>
        <w:br w:type="column"/>
      </w:r>
    </w:p>
    <w:p w:rsidR="007008C5" w:rsidRDefault="00D34D94">
      <w:pPr>
        <w:spacing w:line="105" w:lineRule="auto"/>
        <w:ind w:left="110"/>
        <w:rPr>
          <w:position w:val="-5"/>
          <w:sz w:val="14"/>
        </w:rPr>
      </w:pPr>
      <w:r>
        <w:rPr>
          <w:rFonts w:ascii="Symbol" w:hAnsi="Symbol"/>
          <w:position w:val="-15"/>
          <w:sz w:val="24"/>
        </w:rPr>
        <w:t></w:t>
      </w:r>
      <w:r>
        <w:rPr>
          <w:spacing w:val="66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8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7008C5" w:rsidRDefault="007008C5">
      <w:pPr>
        <w:spacing w:line="105" w:lineRule="auto"/>
        <w:rPr>
          <w:position w:val="-5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1583" w:space="40"/>
            <w:col w:w="1022" w:space="39"/>
            <w:col w:w="8377"/>
          </w:cols>
        </w:sectPr>
      </w:pPr>
    </w:p>
    <w:p w:rsidR="007008C5" w:rsidRDefault="00D34D94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7008C5">
      <w:pPr>
        <w:pStyle w:val="a4"/>
        <w:numPr>
          <w:ilvl w:val="0"/>
          <w:numId w:val="12"/>
        </w:numPr>
        <w:tabs>
          <w:tab w:val="left" w:pos="1331"/>
        </w:tabs>
        <w:spacing w:before="25"/>
        <w:ind w:left="1331" w:hanging="164"/>
        <w:rPr>
          <w:rFonts w:ascii="Microsoft Sans Serif"/>
          <w:sz w:val="18"/>
        </w:rPr>
      </w:pPr>
    </w:p>
    <w:p w:rsidR="007008C5" w:rsidRDefault="00D34D94">
      <w:pPr>
        <w:spacing w:line="20" w:lineRule="exact"/>
        <w:ind w:left="1094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0" y="3171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773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98FDAA" id="Group 47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">
                <v:shape id="Graphic 48" o:spid="_x0000_s1027" style="position:absolute;top:3171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myOsIA&#10;AADbAAAADwAAAGRycy9kb3ducmV2LnhtbERPy4rCMBTdD/gP4QqzkTF1ECm1qYiMVTeCj83sLs21&#10;LTY3nSZq/XuzEGZ5OO900ZtG3KlztWUFk3EEgriwuuZSwfm0/opBOI+ssbFMCp7kYJENPlJMtH3w&#10;ge5HX4oQwi5BBZX3bSKlKyoy6Ma2JQ7cxXYGfYBdKXWHjxBuGvkdRTNpsObQUGFLq4qK6/FmFIxG&#10;u5/9+bqM/275fhP/zvLTapMr9Tnsl3MQnnr/L367t1rBNIwNX8IPk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2bI6wgAAANsAAAAPAAAAAAAAAAAAAAAAAJgCAABkcnMvZG93&#10;bnJldi54bWxQSwUGAAAAAAQABAD1AAAAhwMAAAAA&#10;" path="m,l488773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tabs>
          <w:tab w:val="left" w:pos="756"/>
          <w:tab w:val="left" w:pos="1408"/>
        </w:tabs>
        <w:spacing w:before="27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2268220</wp:posOffset>
                </wp:positionH>
                <wp:positionV relativeFrom="paragraph">
                  <wp:posOffset>10795</wp:posOffset>
                </wp:positionV>
                <wp:extent cx="95250" cy="169545"/>
                <wp:effectExtent l="0" t="0" r="0" b="0"/>
                <wp:wrapNone/>
                <wp:docPr id="49" name="Text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" o:spid="_x0000_s1033" type="#_x0000_t202" style="position:absolute;left:0;text-align:left;margin-left:178.6pt;margin-top:.85pt;width:7.5pt;height:13.3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" filled="f" stroked="f">
                <v:textbox inset="0,0,0,0">
                  <w:txbxContent>
                    <w:p w:rsidR="007008C5" w:rsidRDefault="00D34D94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8064" behindDoc="0" locked="0" layoutInCell="1" allowOverlap="1">
                <wp:simplePos x="0" y="0"/>
                <wp:positionH relativeFrom="page">
                  <wp:posOffset>2360295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0" name="Text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0" o:spid="_x0000_s1034" type="#_x0000_t202" style="position:absolute;left:0;text-align:left;margin-left:185.85pt;margin-top:8.3pt;width:3.6pt;height:7.8pt;z-index:25160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9088" behindDoc="0" locked="0" layoutInCell="1" allowOverlap="1">
                <wp:simplePos x="0" y="0"/>
                <wp:positionH relativeFrom="page">
                  <wp:posOffset>2669540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1" name="Text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1" o:spid="_x0000_s1035" type="#_x0000_t202" style="position:absolute;left:0;text-align:left;margin-left:210.2pt;margin-top:8.3pt;width:3.6pt;height:7.8pt;z-index:2516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7008C5" w:rsidRDefault="007008C5">
      <w:pPr>
        <w:spacing w:line="122" w:lineRule="auto"/>
        <w:rPr>
          <w:i/>
          <w:position w:val="-12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49" w:space="40"/>
            <w:col w:w="9172"/>
          </w:cols>
        </w:sectPr>
      </w:pPr>
    </w:p>
    <w:p w:rsidR="007008C5" w:rsidRDefault="00D34D94">
      <w:pPr>
        <w:tabs>
          <w:tab w:val="left" w:pos="1924"/>
        </w:tabs>
        <w:spacing w:before="46" w:line="103" w:lineRule="auto"/>
        <w:ind w:left="1433"/>
        <w:rPr>
          <w:position w:val="-5"/>
          <w:sz w:val="14"/>
        </w:rPr>
      </w:pP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67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19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7008C5" w:rsidRDefault="00D34D94">
      <w:pPr>
        <w:pStyle w:val="a4"/>
        <w:numPr>
          <w:ilvl w:val="0"/>
          <w:numId w:val="13"/>
        </w:numPr>
        <w:tabs>
          <w:tab w:val="left" w:pos="297"/>
        </w:tabs>
        <w:spacing w:before="158" w:line="177" w:lineRule="exact"/>
        <w:ind w:left="297" w:hanging="190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t>R</w:t>
      </w:r>
      <w:r>
        <w:rPr>
          <w:i/>
          <w:spacing w:val="52"/>
          <w:w w:val="15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7008C5" w:rsidRDefault="007008C5">
      <w:pPr>
        <w:pStyle w:val="a4"/>
        <w:spacing w:line="177" w:lineRule="exact"/>
        <w:rPr>
          <w:rFonts w:ascii="Symbol" w:hAnsi="Symbol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2785" w:space="40"/>
            <w:col w:w="8236"/>
          </w:cols>
        </w:sectPr>
      </w:pPr>
    </w:p>
    <w:p w:rsidR="007008C5" w:rsidRDefault="00D34D94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7008C5">
      <w:pPr>
        <w:pStyle w:val="a4"/>
        <w:numPr>
          <w:ilvl w:val="0"/>
          <w:numId w:val="12"/>
        </w:numPr>
        <w:tabs>
          <w:tab w:val="left" w:pos="1331"/>
        </w:tabs>
        <w:spacing w:before="24" w:line="224" w:lineRule="exact"/>
        <w:ind w:left="1331" w:hanging="164"/>
        <w:rPr>
          <w:rFonts w:ascii="Microsoft Sans Serif"/>
          <w:sz w:val="18"/>
        </w:rPr>
      </w:pPr>
    </w:p>
    <w:p w:rsidR="007008C5" w:rsidRDefault="00D34D94">
      <w:pPr>
        <w:spacing w:line="20" w:lineRule="exact"/>
        <w:ind w:left="235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7520" cy="6350"/>
                <wp:effectExtent l="9525" t="0" r="0" b="3175"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6350"/>
                          <a:chOff x="0" y="0"/>
                          <a:chExt cx="477520" cy="6350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0" y="3171"/>
                            <a:ext cx="4775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>
                                <a:moveTo>
                                  <a:pt x="0" y="0"/>
                                </a:moveTo>
                                <a:lnTo>
                                  <a:pt x="477310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E7D363" id="Group 52" o:spid="_x0000_s1026" style="width:37.6pt;height:.5pt;mso-position-horizontal-relative:char;mso-position-vertical-relative:line" coordsize="47752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">
                <v:shape id="Graphic 53" o:spid="_x0000_s1027" style="position:absolute;top:3171;width:477520;height:1270;visibility:visible;mso-wrap-style:square;v-text-anchor:top" coordsize="4775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R/cUA&#10;AADbAAAADwAAAGRycy9kb3ducmV2LnhtbESPQWvCQBSE70L/w/IKvemmSrWkbkKpWgQvRlPI8ZF9&#10;TUKzb0N2a+K/7xYEj8PMfMOs09G04kK9aywreJ5FIIhLqxuuFOTn3fQVhPPIGlvLpOBKDtLkYbLG&#10;WNuBM7qcfCUChF2MCmrvu1hKV9Zk0M1sRxy8b9sb9EH2ldQ9DgFuWjmPoqU02HBYqLGjj5rKn9Ov&#10;UbBabnIuPo/5tci25/1w2BXH9kupp8fx/Q2Ep9Hfw7f2Xit4WcD/l/ADZ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JlH9xQAAANsAAAAPAAAAAAAAAAAAAAAAAJgCAABkcnMv&#10;ZG93bnJldi54bWxQSwUGAAAAAAQABAD1AAAAigMAAAAA&#10;" path="m,l477310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ind w:left="259"/>
        <w:rPr>
          <w:position w:val="-5"/>
          <w:sz w:val="14"/>
        </w:rPr>
      </w:pPr>
      <w:r>
        <w:rPr>
          <w:noProof/>
          <w:position w:val="-5"/>
          <w:sz w:val="14"/>
          <w:lang w:eastAsia="ru-RU"/>
        </w:rPr>
        <mc:AlternateContent>
          <mc:Choice Requires="wps">
            <w:drawing>
              <wp:anchor distT="0" distB="0" distL="0" distR="0" simplePos="0" relativeHeight="251610112" behindDoc="0" locked="0" layoutInCell="1" allowOverlap="1">
                <wp:simplePos x="0" y="0"/>
                <wp:positionH relativeFrom="page">
                  <wp:posOffset>2434590</wp:posOffset>
                </wp:positionH>
                <wp:positionV relativeFrom="paragraph">
                  <wp:posOffset>-12700</wp:posOffset>
                </wp:positionV>
                <wp:extent cx="354330" cy="99060"/>
                <wp:effectExtent l="0" t="0" r="0" b="0"/>
                <wp:wrapNone/>
                <wp:docPr id="54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tabs>
                                <w:tab w:val="left" w:pos="486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4" o:spid="_x0000_s1036" type="#_x0000_t202" style="position:absolute;left:0;text-align:left;margin-left:191.7pt;margin-top:-1pt;width:27.9pt;height:7.8pt;z-index:25161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" filled="f" stroked="f">
                <v:textbox inset="0,0,0,0">
                  <w:txbxContent>
                    <w:p w:rsidR="007008C5" w:rsidRDefault="00D34D94">
                      <w:pPr>
                        <w:tabs>
                          <w:tab w:val="left" w:pos="486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  <w:r>
                        <w:rPr>
                          <w:sz w:val="14"/>
                        </w:rPr>
                        <w:tab/>
                      </w: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7008C5" w:rsidRDefault="007008C5">
      <w:pPr>
        <w:rPr>
          <w:position w:val="-5"/>
          <w:sz w:val="1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49" w:space="40"/>
            <w:col w:w="9172"/>
          </w:cols>
        </w:sectPr>
      </w:pPr>
    </w:p>
    <w:p w:rsidR="007008C5" w:rsidRDefault="00D34D94">
      <w:pPr>
        <w:tabs>
          <w:tab w:val="left" w:pos="1924"/>
        </w:tabs>
        <w:spacing w:before="160" w:line="177" w:lineRule="exact"/>
        <w:ind w:left="1433"/>
        <w:rPr>
          <w:i/>
          <w:sz w:val="24"/>
        </w:rPr>
      </w:pP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7008C5" w:rsidRDefault="00D34D94">
      <w:pPr>
        <w:pStyle w:val="a4"/>
        <w:numPr>
          <w:ilvl w:val="0"/>
          <w:numId w:val="13"/>
        </w:numPr>
        <w:tabs>
          <w:tab w:val="left" w:pos="369"/>
        </w:tabs>
        <w:spacing w:before="45" w:line="105" w:lineRule="auto"/>
        <w:ind w:left="369" w:hanging="259"/>
        <w:rPr>
          <w:rFonts w:ascii="Symbol" w:hAnsi="Symbol"/>
          <w:position w:val="-15"/>
          <w:sz w:val="2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7008C5" w:rsidRDefault="007008C5">
      <w:pPr>
        <w:pStyle w:val="a4"/>
        <w:spacing w:line="105" w:lineRule="auto"/>
        <w:rPr>
          <w:rFonts w:ascii="Symbol" w:hAnsi="Symbol"/>
          <w:position w:val="-15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2742" w:space="40"/>
            <w:col w:w="8279"/>
          </w:cols>
        </w:sectPr>
      </w:pPr>
    </w:p>
    <w:p w:rsidR="007008C5" w:rsidRDefault="00D34D94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7008C5" w:rsidRDefault="00D34D94">
      <w:pPr>
        <w:pStyle w:val="a4"/>
        <w:numPr>
          <w:ilvl w:val="0"/>
          <w:numId w:val="12"/>
        </w:numPr>
        <w:tabs>
          <w:tab w:val="left" w:pos="1334"/>
        </w:tabs>
        <w:spacing w:before="22"/>
        <w:rPr>
          <w:rFonts w:ascii="Arial"/>
          <w:b/>
          <w:sz w:val="18"/>
          <w:u w:val="single"/>
        </w:rPr>
      </w:pPr>
      <w:r>
        <w:rPr>
          <w:rFonts w:ascii="Arial"/>
          <w:b/>
          <w:spacing w:val="-3"/>
          <w:sz w:val="20"/>
          <w:u w:val="single"/>
        </w:rPr>
        <w:t xml:space="preserve"> </w:t>
      </w:r>
    </w:p>
    <w:p w:rsidR="007008C5" w:rsidRDefault="00D34D94">
      <w:pPr>
        <w:spacing w:line="20" w:lineRule="exact"/>
        <w:ind w:left="1190"/>
        <w:rPr>
          <w:rFonts w:ascii="Arial"/>
          <w:sz w:val="2"/>
        </w:rPr>
      </w:pPr>
      <w:r>
        <w:br w:type="column"/>
      </w:r>
      <w:r>
        <w:rPr>
          <w:rFonts w:ascii="Arial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0" y="3171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582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B858FC" id="Group 55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">
                <v:shape id="Graphic 56" o:spid="_x0000_s1027" style="position:absolute;top:3171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MVDsUA&#10;AADbAAAADwAAAGRycy9kb3ducmV2LnhtbESPQYvCMBSE78L+h/AWvMiarmAp1SgibtWLsOplb4/m&#10;2Rabl9pErf/eCMIeh5n5hpnOO1OLG7WusqzgexiBIM6trrhQcDz8fCUgnEfWWFsmBQ9yMJ999KaY&#10;anvnX7rtfSEChF2KCkrvm1RKl5dk0A1tQxy8k20N+iDbQuoW7wFuajmKolgarDgslNjQsqT8vL8a&#10;BYPBdrU7nhfJ5Zrt1slfnB2W60yp/me3mIDw1Pn/8Lu90QrGMby+hB8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0xUOxQAAANsAAAAPAAAAAAAAAAAAAAAAAJgCAABkcnMv&#10;ZG93bnJldi54bWxQSwUGAAAAAAQABAD1AAAAigMAAAAA&#10;" path="m,l488582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tabs>
          <w:tab w:val="left" w:pos="853"/>
          <w:tab w:val="left" w:pos="1505"/>
        </w:tabs>
        <w:spacing w:before="27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68480" behindDoc="1" locked="0" layoutInCell="1" allowOverlap="1">
                <wp:simplePos x="0" y="0"/>
                <wp:positionH relativeFrom="page">
                  <wp:posOffset>2329815</wp:posOffset>
                </wp:positionH>
                <wp:positionV relativeFrom="paragraph">
                  <wp:posOffset>10795</wp:posOffset>
                </wp:positionV>
                <wp:extent cx="95250" cy="169545"/>
                <wp:effectExtent l="0" t="0" r="0" b="0"/>
                <wp:wrapNone/>
                <wp:docPr id="57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7" o:spid="_x0000_s1037" type="#_x0000_t202" style="position:absolute;left:0;text-align:left;margin-left:183.45pt;margin-top:.85pt;width:7.5pt;height:13.3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" filled="f" stroked="f">
                <v:textbox inset="0,0,0,0">
                  <w:txbxContent>
                    <w:p w:rsidR="007008C5" w:rsidRDefault="00D34D94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11136" behindDoc="0" locked="0" layoutInCell="1" allowOverlap="1">
                <wp:simplePos x="0" y="0"/>
                <wp:positionH relativeFrom="page">
                  <wp:posOffset>2422525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8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8" o:spid="_x0000_s1038" type="#_x0000_t202" style="position:absolute;left:0;text-align:left;margin-left:190.75pt;margin-top:8.3pt;width:3.6pt;height:7.8pt;z-index: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12160" behindDoc="0" locked="0" layoutInCell="1" allowOverlap="1">
                <wp:simplePos x="0" y="0"/>
                <wp:positionH relativeFrom="page">
                  <wp:posOffset>2731770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9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9" o:spid="_x0000_s1039" type="#_x0000_t202" style="position:absolute;left:0;text-align:left;margin-left:215.1pt;margin-top:8.3pt;width:3.6pt;height:7.8pt;z-index:25161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" filled="f" stroked="f">
                <v:textbox inset="0,0,0,0">
                  <w:txbxContent>
                    <w:p w:rsidR="007008C5" w:rsidRDefault="00D34D94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7008C5" w:rsidRDefault="007008C5">
      <w:pPr>
        <w:spacing w:line="122" w:lineRule="auto"/>
        <w:rPr>
          <w:i/>
          <w:position w:val="-12"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50" w:space="40"/>
            <w:col w:w="9171"/>
          </w:cols>
        </w:sectPr>
      </w:pPr>
    </w:p>
    <w:p w:rsidR="007008C5" w:rsidRDefault="007008C5">
      <w:pPr>
        <w:pStyle w:val="a3"/>
        <w:rPr>
          <w:i/>
        </w:rPr>
      </w:pPr>
    </w:p>
    <w:p w:rsidR="007008C5" w:rsidRDefault="007008C5">
      <w:pPr>
        <w:pStyle w:val="a3"/>
        <w:rPr>
          <w:i/>
        </w:rPr>
      </w:pPr>
    </w:p>
    <w:p w:rsidR="007008C5" w:rsidRDefault="007008C5">
      <w:pPr>
        <w:pStyle w:val="a3"/>
        <w:spacing w:before="50"/>
        <w:rPr>
          <w:i/>
        </w:rPr>
      </w:pPr>
    </w:p>
    <w:p w:rsidR="007008C5" w:rsidRDefault="00D34D94">
      <w:pPr>
        <w:pStyle w:val="2"/>
        <w:ind w:left="566"/>
      </w:pPr>
      <w:r>
        <w:t>Вариант</w:t>
      </w:r>
      <w:r>
        <w:rPr>
          <w:spacing w:val="-8"/>
        </w:rPr>
        <w:t xml:space="preserve"> </w:t>
      </w:r>
      <w:r>
        <w:rPr>
          <w:spacing w:val="-12"/>
        </w:rPr>
        <w:t>4</w:t>
      </w: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80"/>
        <w:rPr>
          <w:b/>
        </w:rPr>
      </w:pPr>
    </w:p>
    <w:p w:rsidR="007008C5" w:rsidRDefault="00D34D94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07040" behindDoc="0" locked="0" layoutInCell="1" allowOverlap="1">
                <wp:simplePos x="0" y="0"/>
                <wp:positionH relativeFrom="page">
                  <wp:posOffset>1056005</wp:posOffset>
                </wp:positionH>
                <wp:positionV relativeFrom="paragraph">
                  <wp:posOffset>382270</wp:posOffset>
                </wp:positionV>
                <wp:extent cx="1516380" cy="1952625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6380" cy="1952625"/>
                          <a:chOff x="0" y="0"/>
                          <a:chExt cx="1516380" cy="1952625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54" cy="1952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Textbox 62"/>
                        <wps:cNvSpPr txBox="1"/>
                        <wps:spPr>
                          <a:xfrm>
                            <a:off x="44602" y="1091017"/>
                            <a:ext cx="6286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0" o:spid="_x0000_s1040" style="position:absolute;left:0;text-align:left;margin-left:83.15pt;margin-top:30.1pt;width:119.4pt;height:153.75pt;z-index:251607040;mso-wrap-distance-left:0;mso-wrap-distance-right:0;mso-position-horizontal-relative:page;mso-position-vertical-relative:text" coordsize="15163,19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">
                <v:shape id="Image 61" o:spid="_x0000_s1041" type="#_x0000_t75" style="position:absolute;width:15163;height:19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e+Ea9AAAA2wAAAA8AAABkcnMvZG93bnJldi54bWxEj80KwjAQhO+C7xBW8KapIiLVKCIIguD/&#10;AyzN2habTUlirW9vBMHjMPPNMItVayrRkPOlZQWjYQKCOLO65FzB7bodzED4gKyxskwK3uRhtex2&#10;Fphq++IzNZeQi1jCPkUFRQh1KqXPCjLoh7Ymjt7dOoMhSpdL7fAVy00lx0kylQZLjgsF1rQpKHtc&#10;nkbBdDJLNB394Xx/urpqTrvmuLdK9Xvteg4iUBv+4R+905EbwfdL/AFy+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XR74Rr0AAADbAAAADwAAAAAAAAAAAAAAAACfAgAAZHJz&#10;L2Rvd25yZXYueG1sUEsFBgAAAAAEAAQA9wAAAIkDAAAAAA==&#10;">
                  <v:imagedata r:id="rId39" o:title=""/>
                </v:shape>
                <v:shape id="Textbox 62" o:spid="_x0000_s1042" type="#_x0000_t202" style="position:absolute;left:446;top:10910;width:628;height:20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ourier New" w:hAnsi="Courier New"/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4310380</wp:posOffset>
                </wp:positionH>
                <wp:positionV relativeFrom="paragraph">
                  <wp:posOffset>402590</wp:posOffset>
                </wp:positionV>
                <wp:extent cx="1985010" cy="2542540"/>
                <wp:effectExtent l="0" t="0" r="0" b="0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5010" cy="2542540"/>
                          <a:chOff x="0" y="0"/>
                          <a:chExt cx="1985010" cy="2542540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63" y="0"/>
                            <a:ext cx="1682410" cy="584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216" y="622934"/>
                            <a:ext cx="1655087" cy="611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568" y="1270635"/>
                            <a:ext cx="1724720" cy="5702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505" y="1878964"/>
                            <a:ext cx="1724123" cy="624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Textbox 68"/>
                        <wps:cNvSpPr txBox="1"/>
                        <wps:spPr>
                          <a:xfrm>
                            <a:off x="0" y="1677249"/>
                            <a:ext cx="11239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" name="Textbox 69"/>
                        <wps:cNvSpPr txBox="1"/>
                        <wps:spPr>
                          <a:xfrm>
                            <a:off x="47244" y="2340189"/>
                            <a:ext cx="11239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3" o:spid="_x0000_s1043" style="position:absolute;left:0;text-align:left;margin-left:339.4pt;margin-top:31.7pt;width:156.3pt;height:200.2pt;z-index:-251649024;mso-wrap-distance-left:0;mso-wrap-distance-right:0;mso-position-horizontal-relative:page;mso-position-vertical-relative:text" coordsize="19850,25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">
                <v:shape id="Image 64" o:spid="_x0000_s1044" type="#_x0000_t75" style="position:absolute;left:907;width:16824;height:5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nvKTBAAAA2wAAAA8AAABkcnMvZG93bnJldi54bWxEj92KwjAUhO8XfIdwhL1bU0VUqlFEEBZE&#10;xJ8HODTHtrQ5KUlsu/v0RhC8HGbmG2a16U0tWnK+tKxgPEpAEGdWl5wruF33PwsQPiBrrC2Tgj/y&#10;sFkPvlaYatvxmdpLyEWEsE9RQRFCk0rps4IM+pFtiKN3t85giNLlUjvsItzUcpIkM2mw5LhQYEO7&#10;grLq8jAK/MOj7U7z/6adXA/Sheq4rSulvof9dgkiUB8+4Xf7VyuYTeH1Jf4AuX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nvKTBAAAA2wAAAA8AAAAAAAAAAAAAAAAAnwIA&#10;AGRycy9kb3ducmV2LnhtbFBLBQYAAAAABAAEAPcAAACNAwAAAAA=&#10;">
                  <v:imagedata r:id="rId44" o:title=""/>
                </v:shape>
                <v:shape id="Image 65" o:spid="_x0000_s1045" type="#_x0000_t75" style="position:absolute;left:1422;top:6229;width:16551;height:6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c5TCAAAA2wAAAA8AAABkcnMvZG93bnJldi54bWxEj0uLAjEQhO+C/yG04E0zLvhgNIoIy+6e&#10;Fl8Hb23SzgxOOsMkavbfbwTBY1FVX1GLVbS1uFPrK8cKRsMMBLF2puJCwWH/OZiB8AHZYO2YFPyR&#10;h9Wy21lgbtyDt3TfhUIkCPscFZQhNLmUXpdk0Q9dQ5y8i2sthiTbQpoWHwlua/mRZRNpseK0UGJD&#10;m5L0dXezCn73Z44/0+Koby5MzVc8nTQ2SvV7cT0HESiGd/jV/jYKJmN4fkk/QC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n3OUwgAAANsAAAAPAAAAAAAAAAAAAAAAAJ8C&#10;AABkcnMvZG93bnJldi54bWxQSwUGAAAAAAQABAD3AAAAjgMAAAAA&#10;">
                  <v:imagedata r:id="rId45" o:title=""/>
                </v:shape>
                <v:shape id="Image 66" o:spid="_x0000_s1046" type="#_x0000_t75" style="position:absolute;left:2065;top:12706;width:17247;height:5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78CvFAAAA2wAAAA8AAABkcnMvZG93bnJldi54bWxEj0FrwkAUhO+C/2F5Qm91YylRYzYiLVJp&#10;vajB8yP7TILZtyG7mrS/vlsoeBxm5hsmXQ+mEXfqXG1ZwWwagSAurK65VJCfts8LEM4ja2wsk4Jv&#10;crDOxqMUE217PtD96EsRIOwSVFB53yZSuqIig25qW+LgXWxn0AfZlVJ32Ae4aeRLFMXSYM1hocKW&#10;3ioqrsebUfD1Opzn0fb2mS/n8b7Pdz8f5/pdqafJsFmB8DT4R/i/vdMK4hj+voQf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+/ArxQAAANsAAAAPAAAAAAAAAAAAAAAA&#10;AJ8CAABkcnMvZG93bnJldi54bWxQSwUGAAAAAAQABAD3AAAAkQMAAAAA&#10;">
                  <v:imagedata r:id="rId46" o:title=""/>
                </v:shape>
                <v:shape id="Image 67" o:spid="_x0000_s1047" type="#_x0000_t75" style="position:absolute;left:2605;top:18789;width:17241;height:6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06KzDAAAA2wAAAA8AAABkcnMvZG93bnJldi54bWxEj91qAjEUhO8LvkM4gnc1a7FWVqOoKNje&#10;dfUBDpvjZnFzsmzS/fHpTaHQy2FmvmHW295WoqXGl44VzKYJCOLc6ZILBdfL6XUJwgdkjZVjUjCQ&#10;h+1m9LLGVLuOv6nNQiEihH2KCkwIdSqlzw1Z9FNXE0fv5hqLIcqmkLrBLsJtJd+SZCEtlhwXDNZ0&#10;MJTfsx+r4Dz7eiy79+N+OOm8nWeD+TR3o9Rk3O9WIAL14T/81z5rBYsP+P0Sf4DcP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TorMMAAADbAAAADwAAAAAAAAAAAAAAAACf&#10;AgAAZHJzL2Rvd25yZXYueG1sUEsFBgAAAAAEAAQA9wAAAI8DAAAAAA==&#10;">
                  <v:imagedata r:id="rId47" o:title=""/>
                </v:shape>
                <v:shape id="Textbox 68" o:spid="_x0000_s1048" type="#_x0000_t202" style="position:absolute;top:16772;width:1123;height:20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ndzM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s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0ndzMAAAADbAAAADwAAAAAAAAAAAAAAAACYAgAAZHJzL2Rvd25y&#10;ZXYueG1sUEsFBgAAAAAEAAQA9QAAAIUDAAAAAA==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v:shape id="Textbox 69" o:spid="_x0000_s1049" type="#_x0000_t202" style="position:absolute;left:472;top:23401;width:1124;height:2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эквивалентное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цепи</w:t>
      </w:r>
      <w:r>
        <w:rPr>
          <w:rFonts w:ascii="Courier New" w:hAnsi="Courier New"/>
          <w:b/>
          <w:spacing w:val="-2"/>
          <w:sz w:val="28"/>
        </w:rPr>
        <w:t>.</w:t>
      </w:r>
    </w:p>
    <w:p w:rsidR="007008C5" w:rsidRDefault="007008C5">
      <w:pPr>
        <w:pStyle w:val="a3"/>
        <w:rPr>
          <w:rFonts w:ascii="Courier New"/>
          <w:b/>
        </w:rPr>
      </w:pPr>
    </w:p>
    <w:p w:rsidR="007008C5" w:rsidRDefault="007008C5">
      <w:pPr>
        <w:pStyle w:val="a3"/>
        <w:rPr>
          <w:rFonts w:ascii="Courier New"/>
          <w:b/>
        </w:rPr>
      </w:pPr>
    </w:p>
    <w:p w:rsidR="007008C5" w:rsidRDefault="007008C5">
      <w:pPr>
        <w:pStyle w:val="a3"/>
        <w:spacing w:before="29"/>
        <w:rPr>
          <w:rFonts w:ascii="Courier New"/>
          <w:b/>
        </w:rPr>
      </w:pPr>
    </w:p>
    <w:p w:rsidR="007008C5" w:rsidRDefault="00D34D94">
      <w:pPr>
        <w:pStyle w:val="a3"/>
        <w:ind w:left="3099" w:right="1776"/>
        <w:jc w:val="center"/>
        <w:rPr>
          <w:rFonts w:ascii="Microsoft Sans Serif"/>
        </w:rPr>
      </w:pPr>
      <w:r>
        <w:rPr>
          <w:rFonts w:ascii="Microsoft Sans Serif"/>
          <w:spacing w:val="-10"/>
        </w:rPr>
        <w:t>1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72"/>
        <w:rPr>
          <w:rFonts w:ascii="Microsoft Sans Serif"/>
        </w:rPr>
      </w:pPr>
    </w:p>
    <w:p w:rsidR="007008C5" w:rsidRDefault="00D34D94">
      <w:pPr>
        <w:pStyle w:val="a3"/>
        <w:ind w:left="3099" w:right="1613"/>
        <w:jc w:val="center"/>
        <w:rPr>
          <w:rFonts w:ascii="Microsoft Sans Serif"/>
        </w:rPr>
      </w:pPr>
      <w:r>
        <w:rPr>
          <w:rFonts w:ascii="Microsoft Sans Serif"/>
          <w:spacing w:val="-10"/>
        </w:rPr>
        <w:t>2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60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14"/>
        </w:numPr>
        <w:tabs>
          <w:tab w:val="left" w:pos="1075"/>
        </w:tabs>
        <w:ind w:left="1075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sz w:val="28"/>
        </w:rPr>
        <w:t>Найти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74"/>
          <w:w w:val="150"/>
          <w:sz w:val="28"/>
        </w:rPr>
        <w:t xml:space="preserve"> </w:t>
      </w:r>
      <w:r>
        <w:rPr>
          <w:rFonts w:ascii="Courier New" w:hAnsi="Courier New"/>
          <w:sz w:val="28"/>
        </w:rPr>
        <w:t>первому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закону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Кирхгофа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узла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b/>
          <w:spacing w:val="-5"/>
          <w:sz w:val="28"/>
        </w:rPr>
        <w:t>3.</w:t>
      </w:r>
    </w:p>
    <w:p w:rsidR="007008C5" w:rsidRDefault="007008C5">
      <w:pPr>
        <w:pStyle w:val="a4"/>
        <w:rPr>
          <w:rFonts w:ascii="Courier New" w:hAnsi="Courier New"/>
          <w:b/>
          <w:sz w:val="28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pStyle w:val="a3"/>
        <w:ind w:left="3848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2138680" cy="2038985"/>
            <wp:effectExtent l="0" t="0" r="0" b="0"/>
            <wp:docPr id="70" name="Imag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054" cy="203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3"/>
        <w:spacing w:line="308" w:lineRule="exact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Ответ:</w:t>
      </w:r>
    </w:p>
    <w:p w:rsidR="007008C5" w:rsidRDefault="00D34D94">
      <w:pPr>
        <w:pStyle w:val="a3"/>
        <w:tabs>
          <w:tab w:val="left" w:pos="3051"/>
          <w:tab w:val="left" w:pos="5187"/>
          <w:tab w:val="left" w:pos="7372"/>
        </w:tabs>
        <w:spacing w:line="510" w:lineRule="exact"/>
        <w:ind w:left="566"/>
        <w:rPr>
          <w:rFonts w:ascii="Microsoft Sans Serif"/>
        </w:rPr>
      </w:pPr>
      <w:r>
        <w:rPr>
          <w:rFonts w:ascii="Microsoft Sans Serif"/>
          <w:spacing w:val="-10"/>
        </w:rPr>
        <w:t>1</w:t>
      </w:r>
      <w:r>
        <w:rPr>
          <w:rFonts w:ascii="Microsoft Sans Serif"/>
          <w:noProof/>
          <w:lang w:eastAsia="ru-RU"/>
        </w:rPr>
        <w:drawing>
          <wp:inline distT="0" distB="0" distL="0" distR="0">
            <wp:extent cx="1052830" cy="287020"/>
            <wp:effectExtent l="0" t="0" r="0" b="0"/>
            <wp:docPr id="71" name="Imag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830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2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1"/>
          <w:lang w:eastAsia="ru-RU"/>
        </w:rPr>
        <w:drawing>
          <wp:inline distT="0" distB="0" distL="0" distR="0">
            <wp:extent cx="784225" cy="285115"/>
            <wp:effectExtent l="0" t="0" r="0" b="0"/>
            <wp:docPr id="72" name="Imag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859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3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1"/>
          <w:lang w:eastAsia="ru-RU"/>
        </w:rPr>
        <w:drawing>
          <wp:inline distT="0" distB="0" distL="0" distR="0">
            <wp:extent cx="721995" cy="287020"/>
            <wp:effectExtent l="0" t="0" r="0" b="0"/>
            <wp:docPr id="73" name="Imag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 xml:space="preserve">4 </w:t>
      </w:r>
      <w:r>
        <w:rPr>
          <w:rFonts w:ascii="Microsoft Sans Serif"/>
          <w:noProof/>
          <w:spacing w:val="8"/>
          <w:lang w:eastAsia="ru-RU"/>
        </w:rPr>
        <w:drawing>
          <wp:inline distT="0" distB="0" distL="0" distR="0">
            <wp:extent cx="772795" cy="287020"/>
            <wp:effectExtent l="0" t="0" r="0" b="0"/>
            <wp:docPr id="74" name="Imag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861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8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Найти</w:t>
      </w:r>
      <w:r>
        <w:rPr>
          <w:rFonts w:ascii="Courier New" w:hAnsi="Courier New"/>
          <w:spacing w:val="-8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2-му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закону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Кирхгофа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контура</w:t>
      </w:r>
    </w:p>
    <w:p w:rsidR="007008C5" w:rsidRDefault="00D34D94">
      <w:pPr>
        <w:pStyle w:val="a3"/>
        <w:ind w:left="903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733415" cy="1982470"/>
                <wp:effectExtent l="0" t="0" r="0" b="8255"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3415" cy="1982470"/>
                          <a:chOff x="0" y="0"/>
                          <a:chExt cx="5733415" cy="1982470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6077" y="58274"/>
                            <a:ext cx="2389174" cy="1552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692" y="1650219"/>
                            <a:ext cx="2371754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4819" y="1633709"/>
                            <a:ext cx="2358418" cy="321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Textbox 79"/>
                        <wps:cNvSpPr txBox="1"/>
                        <wps:spPr>
                          <a:xfrm>
                            <a:off x="0" y="0"/>
                            <a:ext cx="866140" cy="2025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Courier New"/>
                                  <w:sz w:val="28"/>
                                </w:rPr>
                              </w:pPr>
                              <w:r>
                                <w:rPr>
                                  <w:rFonts w:ascii="Courier New"/>
                                  <w:spacing w:val="-2"/>
                                  <w:sz w:val="28"/>
                                </w:rPr>
                                <w:t>1234561.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0" name="Textbox 80"/>
                        <wps:cNvSpPr txBox="1"/>
                        <wps:spPr>
                          <a:xfrm>
                            <a:off x="138684" y="1839299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1" name="Textbox 81"/>
                        <wps:cNvSpPr txBox="1"/>
                        <wps:spPr>
                          <a:xfrm>
                            <a:off x="3194888" y="1839299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5" o:spid="_x0000_s1050" style="width:451.45pt;height:156.1pt;mso-position-horizontal-relative:char;mso-position-vertical-relative:line" coordsize="57334,198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">
                <v:shape id="Image 76" o:spid="_x0000_s1051" type="#_x0000_t75" style="position:absolute;left:16860;top:582;width:23892;height:15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/cyjEAAAA2wAAAA8AAABkcnMvZG93bnJldi54bWxEj0FrwkAUhO9C/8PyhN50owWV1FWkUlAQ&#10;QdsivT2yr0k0+zbsbpP4711B8DjMzDfMfNmZSjTkfGlZwWiYgCDOrC45V/D99TmYgfABWWNlmRRc&#10;ycNy8dKbY6ptywdqjiEXEcI+RQVFCHUqpc8KMuiHtiaO3p91BkOULpfaYRvhppLjJJlIgyXHhQJr&#10;+igouxz/jYJuN9tfNphkrt2fft7WzbY6n36Veu13q3cQgbrwDD/aG61gOoH7l/gD5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/cyjEAAAA2wAAAA8AAAAAAAAAAAAAAAAA&#10;nwIAAGRycy9kb3ducmV2LnhtbFBLBQYAAAAABAAEAPcAAACQAwAAAAA=&#10;">
                  <v:imagedata r:id="rId56" o:title=""/>
                </v:shape>
                <v:shape id="Image 77" o:spid="_x0000_s1052" type="#_x0000_t75" style="position:absolute;left:2156;top:16502;width:23718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nk/EAAAA2wAAAA8AAABkcnMvZG93bnJldi54bWxEj0FrwkAUhO+C/2F5hV6kblpES3QVaRB6&#10;CjR68fbIPpPY7Ns0u4nRX+8WBI/DzHzDrDaDqUVPrassK3ifRiCIc6srLhQc9ru3TxDOI2usLZOC&#10;KznYrMejFcbaXviH+swXIkDYxaig9L6JpXR5SQbd1DbEwTvZ1qAPsi2kbvES4KaWH1E0lwYrDgsl&#10;NvRVUv6bdUbB+biP0hknfx3SLd+dk7Tq3USp15dhuwThafDP8KP9rRUsFvD/JfwAub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NQnk/EAAAA2wAAAA8AAAAAAAAAAAAAAAAA&#10;nwIAAGRycy9kb3ducmV2LnhtbFBLBQYAAAAABAAEAPcAAACQAwAAAAA=&#10;">
                  <v:imagedata r:id="rId57" o:title=""/>
                </v:shape>
                <v:shape id="Image 78" o:spid="_x0000_s1053" type="#_x0000_t75" style="position:absolute;left:33748;top:16337;width:23584;height:3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Joe3CAAAA2wAAAA8AAABkcnMvZG93bnJldi54bWxET7tuwjAU3SvxD9ZFYitOAwKUYlBVBQkG&#10;Bh4D4yW+ebTxdRQbCHw9HpAYj857vuxMLa7Uusqygq9hBII4s7riQsHxsPqcgXAeWWNtmRTcycFy&#10;0fuYY6LtjXd03ftChBB2CSoovW8SKV1WkkE3tA1x4HLbGvQBtoXULd5CuKllHEUTabDi0FBiQ78l&#10;Zf/7i1Hg0macj3abbR6l91MVPw5n2f0pNeh3P98gPHX+LX6511rBNIwNX8IPkI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iaHtwgAAANsAAAAPAAAAAAAAAAAAAAAAAJ8C&#10;AABkcnMvZG93bnJldi54bWxQSwUGAAAAAAQABAD3AAAAjgMAAAAA&#10;">
                  <v:imagedata r:id="rId58" o:title=""/>
                </v:shape>
                <v:shape id="Textbox 79" o:spid="_x0000_s1054" type="#_x0000_t202" style="position:absolute;width:8661;height:20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uis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j5S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c7orEAAAA2w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Courier New"/>
                            <w:sz w:val="28"/>
                          </w:rPr>
                        </w:pPr>
                        <w:r>
                          <w:rPr>
                            <w:rFonts w:ascii="Courier New"/>
                            <w:spacing w:val="-2"/>
                            <w:sz w:val="28"/>
                          </w:rPr>
                          <w:t>1234561.</w:t>
                        </w:r>
                      </w:p>
                    </w:txbxContent>
                  </v:textbox>
                </v:shape>
                <v:shape id="Textbox 80" o:spid="_x0000_s1055" type="#_x0000_t202" style="position:absolute;left:1386;top:18392;width:832;height:1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3MM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X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M3MMAAAADbAAAADwAAAAAAAAAAAAAAAACYAgAAZHJzL2Rvd25y&#10;ZXYueG1sUEsFBgAAAAAEAAQA9QAAAIUDAAAAAA==&#10;" filled="f" stroked="f">
                  <v:textbox inset="0,0,0,0">
                    <w:txbxContent>
                      <w:p w:rsidR="007008C5" w:rsidRDefault="00D34D94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Textbox 81" o:spid="_x0000_s1056" type="#_x0000_t202" style="position:absolute;left:31948;top:18392;width:832;height:1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+Sq8UA&#10;AADbAAAADwAAAGRycy9kb3ducmV2LnhtbESPQWvCQBSE74X+h+UVvNWNPQQbXYMUC4JQGuPB42v2&#10;mSzJvo3ZNab/vlso9DjMzDfMOp9sJ0YavHGsYDFPQBBXThuuFZzK9+clCB+QNXaOScE3ecg3jw9r&#10;zLS7c0HjMdQiQthnqKAJoc+k9FVDFv3c9cTRu7jBYohyqKUe8B7htpMvSZJKi4bjQoM9vTVUtceb&#10;VbA9c7Ez14+vz+JSmLJ8TfiQtkrNnqbtCkSgKfyH/9p7rWC5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5KrxQAAANs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008C5" w:rsidRDefault="007008C5">
      <w:pPr>
        <w:pStyle w:val="a3"/>
        <w:rPr>
          <w:rFonts w:ascii="Courier New"/>
          <w:sz w:val="20"/>
        </w:rPr>
      </w:pPr>
    </w:p>
    <w:p w:rsidR="007008C5" w:rsidRDefault="007008C5">
      <w:pPr>
        <w:pStyle w:val="a3"/>
        <w:spacing w:before="16"/>
        <w:rPr>
          <w:rFonts w:ascii="Courier New"/>
          <w:sz w:val="20"/>
        </w:rPr>
      </w:pPr>
    </w:p>
    <w:p w:rsidR="007008C5" w:rsidRDefault="00D34D94">
      <w:pPr>
        <w:ind w:left="3108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13184" behindDoc="0" locked="0" layoutInCell="1" allowOverlap="1">
                <wp:simplePos x="0" y="0"/>
                <wp:positionH relativeFrom="page">
                  <wp:posOffset>2416175</wp:posOffset>
                </wp:positionH>
                <wp:positionV relativeFrom="paragraph">
                  <wp:posOffset>-161925</wp:posOffset>
                </wp:positionV>
                <wp:extent cx="2989580" cy="638810"/>
                <wp:effectExtent l="0" t="0" r="0" b="0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9580" cy="638810"/>
                          <a:chOff x="0" y="0"/>
                          <a:chExt cx="2989580" cy="638810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48" y="0"/>
                            <a:ext cx="2953631" cy="2787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833" y="306070"/>
                            <a:ext cx="2780926" cy="304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Textbox 85"/>
                        <wps:cNvSpPr txBox="1"/>
                        <wps:spPr>
                          <a:xfrm>
                            <a:off x="0" y="495276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2" o:spid="_x0000_s1057" style="position:absolute;left:0;text-align:left;margin-left:190.25pt;margin-top:-12.75pt;width:235.4pt;height:50.3pt;z-index:251613184;mso-wrap-distance-left:0;mso-wrap-distance-right:0;mso-position-horizontal-relative:page;mso-position-vertical-relative:text" coordsize="29895,6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">
                <v:shape id="Image 83" o:spid="_x0000_s1058" type="#_x0000_t75" style="position:absolute;left:359;width:29536;height:2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pyfvFAAAA2wAAAA8AAABkcnMvZG93bnJldi54bWxEj0FrwkAUhO8F/8PyCr0U3aggkrpKEQVL&#10;0WL04PGRfSah2bdLdhPTf+8KQo/DzHzDLFa9qUVHja8sKxiPEhDEudUVFwrOp+1wDsIHZI21ZVLw&#10;Rx5Wy8HLAlNtb3ykLguFiBD2KSooQ3CplD4vyaAfWUccvattDIYom0LqBm8Rbmo5SZKZNFhxXCjR&#10;0bqk/DdrjQJ3/X4/dNt2vbHt19H97C94yHZKvb32nx8gAvXhP/xs77SC+RQeX+IP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Kcn7xQAAANsAAAAPAAAAAAAAAAAAAAAA&#10;AJ8CAABkcnMvZG93bnJldi54bWxQSwUGAAAAAAQABAD3AAAAkQMAAAAA&#10;">
                  <v:imagedata r:id="rId61" o:title=""/>
                </v:shape>
                <v:shape id="Image 84" o:spid="_x0000_s1059" type="#_x0000_t75" style="position:absolute;left:1248;top:3060;width:27809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c8rXDAAAA2wAAAA8AAABkcnMvZG93bnJldi54bWxEj0FrAjEUhO8F/0N4gpei2Uqry2qUoi2U&#10;3lzF82PzzC5uXtYk6vbfN4WCx2FmvmGW69624kY+NI4VvEwyEMSV0w0bBYf95zgHESKyxtYxKfih&#10;AOvV4GmJhXZ33tGtjEYkCIcCFdQxdoWUoarJYpi4jjh5J+ctxiS9kdrjPcFtK6dZNpMWG04LNXa0&#10;qak6l1er4Pr91putfz595Je4L7u5NXJ3VGo07N8XICL18RH+b39pBfkr/H1JP0C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hzytcMAAADbAAAADwAAAAAAAAAAAAAAAACf&#10;AgAAZHJzL2Rvd25yZXYueG1sUEsFBgAAAAAEAAQA9wAAAI8DAAAAAA==&#10;">
                  <v:imagedata r:id="rId62" o:title=""/>
                </v:shape>
                <v:shape id="Textbox 85" o:spid="_x0000_s1060" type="#_x0000_t202" style="position:absolute;top:4952;width:831;height:1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SUqMQA&#10;AADbAAAADwAAAGRycy9kb3ducmV2LnhtbESPQWvCQBSE7wX/w/IEb3VTQ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ElKjEAAAA2w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20"/>
        </w:rPr>
        <w:t>3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118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sz w:val="28"/>
        </w:rPr>
        <w:t>Сколько</w:t>
      </w:r>
      <w:r>
        <w:rPr>
          <w:rFonts w:ascii="Courier New" w:hAnsi="Courier New"/>
          <w:spacing w:val="-9"/>
          <w:sz w:val="28"/>
        </w:rPr>
        <w:t xml:space="preserve"> </w:t>
      </w:r>
      <w:r>
        <w:rPr>
          <w:rFonts w:ascii="Courier New" w:hAnsi="Courier New"/>
          <w:sz w:val="28"/>
        </w:rPr>
        <w:t>различных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токов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имеет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данная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цепь</w:t>
      </w:r>
      <w:r>
        <w:rPr>
          <w:rFonts w:ascii="Courier New" w:hAnsi="Courier New"/>
          <w:b/>
          <w:spacing w:val="-2"/>
          <w:sz w:val="28"/>
        </w:rPr>
        <w:t>?</w:t>
      </w:r>
    </w:p>
    <w:p w:rsidR="007008C5" w:rsidRDefault="00D34D94">
      <w:pPr>
        <w:pStyle w:val="a3"/>
        <w:spacing w:before="65"/>
        <w:rPr>
          <w:rFonts w:ascii="Courier New"/>
          <w:b/>
          <w:sz w:val="20"/>
        </w:rPr>
      </w:pPr>
      <w:r>
        <w:rPr>
          <w:rFonts w:ascii="Courier New"/>
          <w:b/>
          <w:noProof/>
          <w:sz w:val="20"/>
          <w:lang w:eastAsia="ru-RU"/>
        </w:rPr>
        <w:drawing>
          <wp:anchor distT="0" distB="0" distL="0" distR="0" simplePos="0" relativeHeight="251700224" behindDoc="1" locked="0" layoutInCell="1" allowOverlap="1">
            <wp:simplePos x="0" y="0"/>
            <wp:positionH relativeFrom="page">
              <wp:posOffset>3090545</wp:posOffset>
            </wp:positionH>
            <wp:positionV relativeFrom="paragraph">
              <wp:posOffset>200025</wp:posOffset>
            </wp:positionV>
            <wp:extent cx="1577340" cy="1538605"/>
            <wp:effectExtent l="0" t="0" r="0" b="0"/>
            <wp:wrapTopAndBottom/>
            <wp:docPr id="86" name="Image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639" cy="15387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313"/>
        <w:rPr>
          <w:rFonts w:ascii="Courier New"/>
          <w:b/>
        </w:rPr>
      </w:pPr>
    </w:p>
    <w:p w:rsidR="007008C5" w:rsidRDefault="00D34D94">
      <w:pPr>
        <w:pStyle w:val="a3"/>
        <w:tabs>
          <w:tab w:val="left" w:pos="1643"/>
        </w:tabs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</w:t>
      </w:r>
      <w:r>
        <w:rPr>
          <w:rFonts w:ascii="Microsoft Sans Serif" w:hAnsi="Microsoft Sans Serif"/>
        </w:rPr>
        <w:tab/>
        <w:t>1</w:t>
      </w:r>
      <w:r>
        <w:rPr>
          <w:rFonts w:ascii="Microsoft Sans Serif" w:hAnsi="Microsoft Sans Serif"/>
          <w:spacing w:val="73"/>
        </w:rPr>
        <w:t xml:space="preserve"> </w:t>
      </w:r>
      <w:r>
        <w:rPr>
          <w:rFonts w:ascii="Microsoft Sans Serif" w:hAnsi="Microsoft Sans Serif"/>
        </w:rPr>
        <w:t>2 3 4</w:t>
      </w:r>
      <w:r>
        <w:rPr>
          <w:rFonts w:ascii="Microsoft Sans Serif" w:hAnsi="Microsoft Sans Serif"/>
          <w:spacing w:val="73"/>
        </w:rPr>
        <w:t xml:space="preserve"> </w:t>
      </w:r>
      <w:r>
        <w:rPr>
          <w:rFonts w:ascii="Microsoft Sans Serif" w:hAnsi="Microsoft Sans Serif"/>
          <w:spacing w:val="-10"/>
        </w:rPr>
        <w:t>5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5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14"/>
        </w:numPr>
        <w:tabs>
          <w:tab w:val="left" w:pos="1262"/>
        </w:tabs>
        <w:ind w:left="1262" w:hanging="335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Как</w:t>
      </w:r>
      <w:r>
        <w:rPr>
          <w:rFonts w:ascii="Courier New" w:hAnsi="Courier New"/>
          <w:spacing w:val="-8"/>
          <w:sz w:val="28"/>
        </w:rPr>
        <w:t xml:space="preserve"> </w: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данной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цепи,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если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Е</w:t>
      </w:r>
      <w:r>
        <w:rPr>
          <w:rFonts w:ascii="Courier New" w:hAnsi="Courier New"/>
          <w:sz w:val="28"/>
          <w:vertAlign w:val="subscript"/>
        </w:rPr>
        <w:t>1</w:t>
      </w:r>
      <w:r>
        <w:rPr>
          <w:rFonts w:ascii="Courier New" w:hAnsi="Courier New"/>
          <w:spacing w:val="-61"/>
          <w:sz w:val="28"/>
        </w:rPr>
        <w:t xml:space="preserve"> </w:t>
      </w:r>
      <w:r>
        <w:rPr>
          <w:rFonts w:ascii="Courier New" w:hAnsi="Courier New"/>
          <w:sz w:val="28"/>
        </w:rPr>
        <w:t>&gt;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Е</w:t>
      </w:r>
      <w:r>
        <w:rPr>
          <w:rFonts w:ascii="Courier New" w:hAnsi="Courier New"/>
          <w:spacing w:val="-5"/>
          <w:sz w:val="28"/>
          <w:vertAlign w:val="subscript"/>
        </w:rPr>
        <w:t>2</w:t>
      </w:r>
      <w:r>
        <w:rPr>
          <w:rFonts w:ascii="Courier New" w:hAnsi="Courier New"/>
          <w:spacing w:val="-5"/>
          <w:sz w:val="28"/>
        </w:rPr>
        <w:t>?</w:t>
      </w:r>
    </w:p>
    <w:p w:rsidR="007008C5" w:rsidRDefault="007008C5">
      <w:pPr>
        <w:pStyle w:val="a4"/>
        <w:rPr>
          <w:rFonts w:ascii="Courier New" w:hAnsi="Courier New"/>
          <w:sz w:val="28"/>
        </w:rPr>
        <w:sectPr w:rsidR="007008C5">
          <w:pgSz w:w="11910" w:h="16840"/>
          <w:pgMar w:top="112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3855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2206625" cy="1340485"/>
            <wp:effectExtent l="0" t="0" r="0" b="0"/>
            <wp:docPr id="87" name="Imag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6928" cy="134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9"/>
        <w:rPr>
          <w:rFonts w:ascii="Courier New"/>
        </w:rPr>
      </w:pPr>
    </w:p>
    <w:p w:rsidR="007008C5" w:rsidRDefault="00D34D94">
      <w:pPr>
        <w:pStyle w:val="a3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Ответ: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D34D94">
      <w:pPr>
        <w:pStyle w:val="a4"/>
        <w:numPr>
          <w:ilvl w:val="1"/>
          <w:numId w:val="14"/>
        </w:numPr>
        <w:tabs>
          <w:tab w:val="left" w:pos="2913"/>
          <w:tab w:val="left" w:pos="6191"/>
          <w:tab w:val="left" w:pos="6645"/>
        </w:tabs>
        <w:ind w:left="2913" w:hanging="412"/>
        <w:rPr>
          <w:rFonts w:ascii="Microsoft Sans Serif"/>
          <w:sz w:val="28"/>
        </w:rPr>
      </w:pPr>
      <w:r>
        <w:rPr>
          <w:rFonts w:ascii="Microsoft Sans Serif"/>
          <w:noProof/>
          <w:spacing w:val="31"/>
          <w:sz w:val="28"/>
          <w:lang w:eastAsia="ru-RU"/>
        </w:rPr>
        <w:drawing>
          <wp:inline distT="0" distB="0" distL="0" distR="0">
            <wp:extent cx="1606550" cy="669290"/>
            <wp:effectExtent l="0" t="0" r="0" b="0"/>
            <wp:docPr id="88" name="Image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6639" cy="66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ab/>
      </w:r>
      <w:r>
        <w:rPr>
          <w:rFonts w:ascii="Microsoft Sans Serif"/>
          <w:spacing w:val="-5"/>
          <w:sz w:val="28"/>
        </w:rPr>
        <w:t>2.</w:t>
      </w:r>
      <w:r>
        <w:rPr>
          <w:rFonts w:ascii="Microsoft Sans Serif"/>
          <w:sz w:val="28"/>
        </w:rPr>
        <w:tab/>
      </w:r>
      <w:r>
        <w:rPr>
          <w:rFonts w:ascii="Microsoft Sans Serif"/>
          <w:noProof/>
          <w:sz w:val="28"/>
          <w:lang w:eastAsia="ru-RU"/>
        </w:rPr>
        <w:drawing>
          <wp:inline distT="0" distB="0" distL="0" distR="0">
            <wp:extent cx="1641475" cy="619125"/>
            <wp:effectExtent l="0" t="0" r="0" b="0"/>
            <wp:docPr id="89" name="Image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14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spacing w:line="316" w:lineRule="exact"/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</w:p>
    <w:p w:rsidR="007008C5" w:rsidRDefault="00D34D94">
      <w:pPr>
        <w:pStyle w:val="a3"/>
        <w:tabs>
          <w:tab w:val="left" w:pos="6282"/>
        </w:tabs>
        <w:spacing w:line="980" w:lineRule="exact"/>
        <w:ind w:left="2352"/>
        <w:rPr>
          <w:rFonts w:ascii="Microsoft Sans Serif"/>
        </w:rPr>
      </w:pPr>
      <w:r>
        <w:rPr>
          <w:rFonts w:ascii="Microsoft Sans Serif"/>
        </w:rPr>
        <w:t>3.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32"/>
          <w:lang w:eastAsia="ru-RU"/>
        </w:rPr>
        <w:drawing>
          <wp:inline distT="0" distB="0" distL="0" distR="0">
            <wp:extent cx="1515745" cy="583565"/>
            <wp:effectExtent l="0" t="0" r="0" b="0"/>
            <wp:docPr id="90" name="Image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5870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4.</w:t>
      </w:r>
      <w:r>
        <w:rPr>
          <w:rFonts w:ascii="Microsoft Sans Serif"/>
          <w:spacing w:val="80"/>
        </w:rPr>
        <w:t xml:space="preserve"> </w:t>
      </w:r>
      <w:r>
        <w:rPr>
          <w:rFonts w:ascii="Microsoft Sans Serif"/>
          <w:noProof/>
          <w:spacing w:val="-34"/>
          <w:lang w:eastAsia="ru-RU"/>
        </w:rPr>
        <w:drawing>
          <wp:inline distT="0" distB="0" distL="0" distR="0">
            <wp:extent cx="1535430" cy="585470"/>
            <wp:effectExtent l="0" t="0" r="0" b="0"/>
            <wp:docPr id="91" name="Imag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5576" cy="58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143"/>
        <w:rPr>
          <w:rFonts w:ascii="Microsoft Sans Serif"/>
        </w:rPr>
      </w:pPr>
    </w:p>
    <w:p w:rsidR="007008C5" w:rsidRDefault="00D34D94">
      <w:pPr>
        <w:pStyle w:val="2"/>
        <w:spacing w:after="2"/>
        <w:ind w:left="1150"/>
      </w:pPr>
      <w:r>
        <w:rPr>
          <w:spacing w:val="-4"/>
        </w:rPr>
        <w:t>Ключ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710"/>
        <w:gridCol w:w="708"/>
        <w:gridCol w:w="711"/>
        <w:gridCol w:w="708"/>
        <w:gridCol w:w="708"/>
      </w:tblGrid>
      <w:tr w:rsidR="007008C5">
        <w:trPr>
          <w:trHeight w:val="340"/>
        </w:trPr>
        <w:tc>
          <w:tcPr>
            <w:tcW w:w="675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В1</w:t>
            </w:r>
          </w:p>
        </w:tc>
        <w:tc>
          <w:tcPr>
            <w:tcW w:w="710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11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7008C5">
        <w:trPr>
          <w:trHeight w:val="342"/>
        </w:trPr>
        <w:tc>
          <w:tcPr>
            <w:tcW w:w="675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В2</w:t>
            </w:r>
          </w:p>
        </w:tc>
        <w:tc>
          <w:tcPr>
            <w:tcW w:w="710" w:type="dxa"/>
          </w:tcPr>
          <w:p w:rsidR="007008C5" w:rsidRDefault="00D34D94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11" w:type="dxa"/>
          </w:tcPr>
          <w:p w:rsidR="007008C5" w:rsidRDefault="00D34D94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7008C5">
        <w:trPr>
          <w:trHeight w:val="340"/>
        </w:trPr>
        <w:tc>
          <w:tcPr>
            <w:tcW w:w="675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В3</w:t>
            </w:r>
          </w:p>
        </w:tc>
        <w:tc>
          <w:tcPr>
            <w:tcW w:w="710" w:type="dxa"/>
          </w:tcPr>
          <w:p w:rsidR="007008C5" w:rsidRDefault="00D34D94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11" w:type="dxa"/>
          </w:tcPr>
          <w:p w:rsidR="007008C5" w:rsidRDefault="00D34D94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</w:tr>
      <w:tr w:rsidR="007008C5">
        <w:trPr>
          <w:trHeight w:val="342"/>
        </w:trPr>
        <w:tc>
          <w:tcPr>
            <w:tcW w:w="675" w:type="dxa"/>
          </w:tcPr>
          <w:p w:rsidR="007008C5" w:rsidRDefault="00D34D94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В4</w:t>
            </w:r>
          </w:p>
        </w:tc>
        <w:tc>
          <w:tcPr>
            <w:tcW w:w="710" w:type="dxa"/>
          </w:tcPr>
          <w:p w:rsidR="007008C5" w:rsidRDefault="00D34D94">
            <w:pPr>
              <w:pStyle w:val="TableParagraph"/>
              <w:spacing w:before="2"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11" w:type="dxa"/>
          </w:tcPr>
          <w:p w:rsidR="007008C5" w:rsidRDefault="00D34D94">
            <w:pPr>
              <w:pStyle w:val="TableParagraph"/>
              <w:spacing w:before="2"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7008C5" w:rsidRDefault="00D34D94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</w:tr>
    </w:tbl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143"/>
        <w:rPr>
          <w:b/>
        </w:rPr>
      </w:pPr>
    </w:p>
    <w:p w:rsidR="007008C5" w:rsidRDefault="00D34D94">
      <w:pPr>
        <w:spacing w:before="1" w:line="235" w:lineRule="auto"/>
        <w:ind w:left="566" w:right="5932" w:firstLine="708"/>
        <w:rPr>
          <w:sz w:val="28"/>
        </w:rPr>
      </w:pPr>
      <w:r>
        <w:rPr>
          <w:b/>
          <w:sz w:val="28"/>
        </w:rPr>
        <w:t>Раздел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Магнитное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 xml:space="preserve">поле Тема 3.1. </w:t>
      </w:r>
      <w:r>
        <w:rPr>
          <w:sz w:val="28"/>
        </w:rPr>
        <w:t>Магнитные цепи</w:t>
      </w:r>
    </w:p>
    <w:p w:rsidR="007008C5" w:rsidRDefault="00D34D94">
      <w:pPr>
        <w:pStyle w:val="2"/>
        <w:spacing w:before="6" w:line="321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20" w:lineRule="exact"/>
        <w:ind w:left="1275"/>
      </w:pPr>
      <w:r>
        <w:t>Задание</w:t>
      </w:r>
      <w:r>
        <w:rPr>
          <w:spacing w:val="-3"/>
        </w:rPr>
        <w:t xml:space="preserve"> </w:t>
      </w:r>
      <w:r>
        <w:t>1-5,</w:t>
      </w:r>
      <w:r>
        <w:rPr>
          <w:spacing w:val="-4"/>
        </w:rPr>
        <w:t xml:space="preserve"> </w:t>
      </w:r>
      <w:r>
        <w:t>стр.53,</w:t>
      </w:r>
      <w:r>
        <w:rPr>
          <w:spacing w:val="-6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rPr>
          <w:spacing w:val="-2"/>
        </w:rPr>
        <w:t>стр.56</w:t>
      </w:r>
    </w:p>
    <w:p w:rsidR="007008C5" w:rsidRDefault="00D34D94">
      <w:pPr>
        <w:pStyle w:val="a3"/>
        <w:tabs>
          <w:tab w:val="left" w:pos="3664"/>
          <w:tab w:val="left" w:pos="4239"/>
          <w:tab w:val="left" w:pos="6786"/>
          <w:tab w:val="left" w:pos="8338"/>
          <w:tab w:val="left" w:pos="9053"/>
        </w:tabs>
        <w:spacing w:line="322" w:lineRule="exact"/>
        <w:ind w:left="1275"/>
      </w:pPr>
      <w:r>
        <w:rPr>
          <w:spacing w:val="-2"/>
        </w:rPr>
        <w:t>см.</w:t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0"/>
        </w:rPr>
        <w:t xml:space="preserve"> </w:t>
      </w:r>
      <w:r>
        <w:t>Зданевич</w:t>
      </w:r>
      <w:r>
        <w:rPr>
          <w:spacing w:val="-8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7008C5" w:rsidRDefault="00D34D94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3- </w:t>
      </w:r>
      <w:r>
        <w:rPr>
          <w:spacing w:val="-2"/>
        </w:rPr>
        <w:t>вопросам.</w:t>
      </w:r>
    </w:p>
    <w:p w:rsidR="007008C5" w:rsidRDefault="007008C5">
      <w:pPr>
        <w:pStyle w:val="a3"/>
      </w:pPr>
    </w:p>
    <w:p w:rsidR="007008C5" w:rsidRDefault="00D34D94">
      <w:pPr>
        <w:ind w:left="566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-5"/>
          <w:sz w:val="28"/>
        </w:rPr>
        <w:t xml:space="preserve"> </w:t>
      </w:r>
      <w:r>
        <w:rPr>
          <w:sz w:val="28"/>
        </w:rPr>
        <w:t>магнитных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цепей</w:t>
      </w:r>
    </w:p>
    <w:p w:rsidR="007008C5" w:rsidRDefault="00D34D94">
      <w:pPr>
        <w:pStyle w:val="2"/>
        <w:spacing w:before="7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1-8,</w:t>
      </w:r>
      <w:r>
        <w:rPr>
          <w:spacing w:val="-5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1-3</w:t>
      </w:r>
      <w:r>
        <w:rPr>
          <w:spacing w:val="-3"/>
        </w:rPr>
        <w:t xml:space="preserve"> </w:t>
      </w:r>
      <w:r>
        <w:rPr>
          <w:spacing w:val="-2"/>
        </w:rPr>
        <w:t>стр.60</w:t>
      </w:r>
    </w:p>
    <w:p w:rsidR="007008C5" w:rsidRDefault="00D34D94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7008C5" w:rsidRDefault="007008C5">
      <w:pPr>
        <w:pStyle w:val="a3"/>
        <w:sectPr w:rsidR="007008C5">
          <w:pgSz w:w="11910" w:h="16840"/>
          <w:pgMar w:top="17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 w:firstLine="708"/>
      </w:pPr>
      <w:r>
        <w:lastRenderedPageBreak/>
        <w:t>Опрос</w:t>
      </w:r>
      <w:r>
        <w:rPr>
          <w:spacing w:val="38"/>
        </w:rPr>
        <w:t xml:space="preserve"> </w:t>
      </w:r>
      <w:r>
        <w:t>производится</w:t>
      </w:r>
      <w:r>
        <w:rPr>
          <w:spacing w:val="38"/>
        </w:rPr>
        <w:t xml:space="preserve"> </w:t>
      </w:r>
      <w:r>
        <w:t>во</w:t>
      </w:r>
      <w:r>
        <w:rPr>
          <w:spacing w:val="39"/>
        </w:rPr>
        <w:t xml:space="preserve"> </w:t>
      </w:r>
      <w:r>
        <w:t>время</w:t>
      </w:r>
      <w:r>
        <w:rPr>
          <w:spacing w:val="38"/>
        </w:rPr>
        <w:t xml:space="preserve"> </w:t>
      </w:r>
      <w:r>
        <w:t>занятия,</w:t>
      </w:r>
      <w:r>
        <w:rPr>
          <w:spacing w:val="37"/>
        </w:rPr>
        <w:t xml:space="preserve"> </w:t>
      </w:r>
      <w:r>
        <w:t>каждый</w:t>
      </w:r>
      <w:r>
        <w:rPr>
          <w:spacing w:val="39"/>
        </w:rPr>
        <w:t xml:space="preserve"> </w:t>
      </w:r>
      <w:r>
        <w:t>студент</w:t>
      </w:r>
      <w:r>
        <w:rPr>
          <w:spacing w:val="36"/>
        </w:rPr>
        <w:t xml:space="preserve"> </w:t>
      </w:r>
      <w:r>
        <w:t>опрашивается</w:t>
      </w:r>
      <w:r>
        <w:rPr>
          <w:spacing w:val="37"/>
        </w:rPr>
        <w:t xml:space="preserve"> </w:t>
      </w:r>
      <w:r>
        <w:t xml:space="preserve">по3 </w:t>
      </w:r>
      <w:r>
        <w:rPr>
          <w:spacing w:val="-2"/>
        </w:rPr>
        <w:t>вопросам.</w:t>
      </w:r>
    </w:p>
    <w:p w:rsidR="007008C5" w:rsidRDefault="00D34D94">
      <w:pPr>
        <w:pStyle w:val="a3"/>
        <w:spacing w:line="317" w:lineRule="exact"/>
        <w:ind w:left="1275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3.3.</w:t>
      </w:r>
      <w:r>
        <w:rPr>
          <w:b/>
          <w:spacing w:val="-5"/>
        </w:rPr>
        <w:t xml:space="preserve"> </w:t>
      </w:r>
      <w:r>
        <w:t>Электромагнитная</w:t>
      </w:r>
      <w:r>
        <w:rPr>
          <w:spacing w:val="-5"/>
        </w:rPr>
        <w:t xml:space="preserve"> </w:t>
      </w:r>
      <w:r>
        <w:t>индукция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ЭДС</w:t>
      </w:r>
      <w:r>
        <w:rPr>
          <w:spacing w:val="-5"/>
        </w:rPr>
        <w:t xml:space="preserve"> </w:t>
      </w:r>
      <w:r>
        <w:rPr>
          <w:spacing w:val="-2"/>
        </w:rPr>
        <w:t>самоиндукции</w:t>
      </w:r>
    </w:p>
    <w:p w:rsidR="007008C5" w:rsidRDefault="00D34D94">
      <w:pPr>
        <w:spacing w:line="322" w:lineRule="exact"/>
        <w:ind w:left="1275"/>
        <w:rPr>
          <w:sz w:val="28"/>
        </w:rPr>
      </w:pPr>
      <w:r>
        <w:rPr>
          <w:b/>
          <w:sz w:val="28"/>
        </w:rPr>
        <w:t>Письменная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-10"/>
          <w:sz w:val="28"/>
        </w:rPr>
        <w:t xml:space="preserve"> </w:t>
      </w:r>
      <w:r>
        <w:rPr>
          <w:sz w:val="28"/>
        </w:rPr>
        <w:t>3</w:t>
      </w:r>
      <w:r>
        <w:rPr>
          <w:spacing w:val="-6"/>
          <w:sz w:val="28"/>
        </w:rPr>
        <w:t xml:space="preserve"> </w:t>
      </w:r>
      <w:r>
        <w:rPr>
          <w:sz w:val="28"/>
        </w:rPr>
        <w:t>«магнитное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поля».</w:t>
      </w:r>
    </w:p>
    <w:p w:rsidR="007008C5" w:rsidRDefault="00D34D94">
      <w:pPr>
        <w:pStyle w:val="a3"/>
        <w:ind w:left="566" w:right="566" w:firstLine="708"/>
      </w:pPr>
      <w:r>
        <w:t>Проводится</w:t>
      </w:r>
      <w:r>
        <w:rPr>
          <w:spacing w:val="36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2-х</w:t>
      </w:r>
      <w:r>
        <w:rPr>
          <w:spacing w:val="37"/>
        </w:rPr>
        <w:t xml:space="preserve"> </w:t>
      </w:r>
      <w:r>
        <w:t>вариантах,</w:t>
      </w:r>
      <w:r>
        <w:rPr>
          <w:spacing w:val="35"/>
        </w:rPr>
        <w:t xml:space="preserve"> </w:t>
      </w:r>
      <w:r>
        <w:t>каждый</w:t>
      </w:r>
      <w:r>
        <w:rPr>
          <w:spacing w:val="39"/>
        </w:rPr>
        <w:t xml:space="preserve"> </w:t>
      </w:r>
      <w:r>
        <w:t>включает</w:t>
      </w:r>
      <w:r>
        <w:rPr>
          <w:spacing w:val="36"/>
        </w:rPr>
        <w:t xml:space="preserve"> </w:t>
      </w:r>
      <w:r>
        <w:t>7</w:t>
      </w:r>
      <w:r>
        <w:rPr>
          <w:spacing w:val="40"/>
        </w:rPr>
        <w:t xml:space="preserve"> </w:t>
      </w:r>
      <w:r>
        <w:t>теоретических</w:t>
      </w:r>
      <w:r>
        <w:rPr>
          <w:spacing w:val="39"/>
        </w:rPr>
        <w:t xml:space="preserve"> </w:t>
      </w:r>
      <w:r>
        <w:t>вопросов, на работу отводится 45 минут.</w:t>
      </w:r>
    </w:p>
    <w:p w:rsidR="007008C5" w:rsidRDefault="00D34D94">
      <w:pPr>
        <w:pStyle w:val="a3"/>
        <w:spacing w:line="321" w:lineRule="exact"/>
        <w:ind w:left="1275"/>
      </w:pPr>
      <w:r>
        <w:t>Вариант</w:t>
      </w:r>
      <w:r>
        <w:rPr>
          <w:spacing w:val="-8"/>
        </w:rPr>
        <w:t xml:space="preserve"> </w:t>
      </w:r>
      <w:r>
        <w:t>1 -</w:t>
      </w:r>
      <w:r>
        <w:rPr>
          <w:spacing w:val="-2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>5,</w:t>
      </w:r>
      <w:r>
        <w:rPr>
          <w:spacing w:val="-1"/>
        </w:rPr>
        <w:t xml:space="preserve"> </w:t>
      </w:r>
      <w:r>
        <w:t>7,</w:t>
      </w:r>
      <w:r>
        <w:rPr>
          <w:spacing w:val="-4"/>
        </w:rPr>
        <w:t xml:space="preserve"> </w:t>
      </w:r>
      <w:r>
        <w:t>9,</w:t>
      </w:r>
      <w:r>
        <w:rPr>
          <w:spacing w:val="-2"/>
        </w:rPr>
        <w:t xml:space="preserve"> </w:t>
      </w:r>
      <w:r>
        <w:t>11,</w:t>
      </w:r>
      <w:r>
        <w:rPr>
          <w:spacing w:val="-2"/>
        </w:rPr>
        <w:t xml:space="preserve"> </w:t>
      </w:r>
      <w:r>
        <w:rPr>
          <w:spacing w:val="-5"/>
        </w:rPr>
        <w:t>13.</w:t>
      </w:r>
    </w:p>
    <w:p w:rsidR="007008C5" w:rsidRDefault="00D34D94">
      <w:pPr>
        <w:pStyle w:val="a3"/>
        <w:spacing w:before="2"/>
        <w:ind w:left="1275"/>
      </w:pPr>
      <w:r>
        <w:t>Вариант</w:t>
      </w:r>
      <w:r>
        <w:rPr>
          <w:spacing w:val="-5"/>
        </w:rPr>
        <w:t xml:space="preserve"> </w:t>
      </w:r>
      <w:r>
        <w:t>2 -</w:t>
      </w:r>
      <w:r>
        <w:rPr>
          <w:spacing w:val="-3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4,</w:t>
      </w:r>
      <w:r>
        <w:rPr>
          <w:spacing w:val="-1"/>
        </w:rPr>
        <w:t xml:space="preserve"> </w:t>
      </w:r>
      <w:r>
        <w:t>6,</w:t>
      </w:r>
      <w:r>
        <w:rPr>
          <w:spacing w:val="-1"/>
        </w:rPr>
        <w:t xml:space="preserve"> </w:t>
      </w:r>
      <w:r>
        <w:t>8,</w:t>
      </w:r>
      <w:r>
        <w:rPr>
          <w:spacing w:val="-4"/>
        </w:rPr>
        <w:t xml:space="preserve"> </w:t>
      </w:r>
      <w:r>
        <w:t>10,</w:t>
      </w:r>
      <w:r>
        <w:rPr>
          <w:spacing w:val="-5"/>
        </w:rPr>
        <w:t xml:space="preserve"> </w:t>
      </w:r>
      <w:r>
        <w:t>12,</w:t>
      </w:r>
      <w:r>
        <w:rPr>
          <w:spacing w:val="-4"/>
        </w:rPr>
        <w:t xml:space="preserve"> </w:t>
      </w:r>
      <w:r>
        <w:rPr>
          <w:spacing w:val="-5"/>
        </w:rPr>
        <w:t>14.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before="321" w:line="322" w:lineRule="exact"/>
        <w:ind w:left="1982" w:hanging="347"/>
        <w:rPr>
          <w:sz w:val="28"/>
        </w:rPr>
      </w:pPr>
      <w:r>
        <w:rPr>
          <w:sz w:val="28"/>
        </w:rPr>
        <w:t>Чем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магнитное</w:t>
      </w:r>
      <w:r>
        <w:rPr>
          <w:spacing w:val="-4"/>
          <w:sz w:val="28"/>
        </w:rPr>
        <w:t xml:space="preserve"> </w:t>
      </w:r>
      <w:r>
        <w:rPr>
          <w:sz w:val="28"/>
        </w:rPr>
        <w:t>поле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особенность.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Характеристики</w:t>
      </w:r>
      <w:r>
        <w:rPr>
          <w:spacing w:val="-14"/>
          <w:sz w:val="28"/>
        </w:rPr>
        <w:t xml:space="preserve"> </w:t>
      </w:r>
      <w:r>
        <w:rPr>
          <w:sz w:val="28"/>
        </w:rPr>
        <w:t>магнитного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поля.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Закон</w:t>
      </w:r>
      <w:r>
        <w:rPr>
          <w:spacing w:val="-6"/>
          <w:sz w:val="28"/>
        </w:rPr>
        <w:t xml:space="preserve"> </w:t>
      </w:r>
      <w:r>
        <w:rPr>
          <w:sz w:val="28"/>
        </w:rPr>
        <w:t>Гаусса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применения.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ind w:left="1982" w:hanging="347"/>
        <w:rPr>
          <w:sz w:val="28"/>
        </w:rPr>
      </w:pPr>
      <w:r>
        <w:rPr>
          <w:sz w:val="28"/>
        </w:rPr>
        <w:t>Закон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3"/>
          <w:sz w:val="28"/>
        </w:rPr>
        <w:t xml:space="preserve"> </w:t>
      </w:r>
      <w:r>
        <w:rPr>
          <w:sz w:val="28"/>
        </w:rPr>
        <w:t>тока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5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применения.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before="2"/>
        <w:ind w:left="1982" w:hanging="347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такое</w:t>
      </w:r>
      <w:r>
        <w:rPr>
          <w:spacing w:val="-5"/>
          <w:sz w:val="28"/>
        </w:rPr>
        <w:t xml:space="preserve"> </w:t>
      </w:r>
      <w:r>
        <w:rPr>
          <w:sz w:val="28"/>
        </w:rPr>
        <w:t>конденсатор,</w:t>
      </w:r>
      <w:r>
        <w:rPr>
          <w:spacing w:val="-5"/>
          <w:sz w:val="28"/>
        </w:rPr>
        <w:t xml:space="preserve"> </w:t>
      </w:r>
      <w:r>
        <w:rPr>
          <w:sz w:val="28"/>
        </w:rPr>
        <w:t>его</w:t>
      </w:r>
      <w:r>
        <w:rPr>
          <w:spacing w:val="-8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свойства.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такое</w:t>
      </w:r>
      <w:r>
        <w:rPr>
          <w:spacing w:val="-4"/>
          <w:sz w:val="28"/>
        </w:rPr>
        <w:t xml:space="preserve"> </w:t>
      </w:r>
      <w:r>
        <w:rPr>
          <w:sz w:val="28"/>
        </w:rPr>
        <w:t>индуктивность,</w:t>
      </w:r>
      <w:r>
        <w:rPr>
          <w:spacing w:val="-6"/>
          <w:sz w:val="28"/>
        </w:rPr>
        <w:t xml:space="preserve"> </w:t>
      </w:r>
      <w:r>
        <w:rPr>
          <w:sz w:val="28"/>
        </w:rPr>
        <w:t>ее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свойства.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  <w:tab w:val="left" w:pos="1995"/>
        </w:tabs>
        <w:ind w:left="1995" w:right="567" w:hanging="360"/>
        <w:rPr>
          <w:sz w:val="28"/>
        </w:rPr>
      </w:pPr>
      <w:r>
        <w:rPr>
          <w:sz w:val="28"/>
        </w:rPr>
        <w:t>Два</w:t>
      </w:r>
      <w:r>
        <w:rPr>
          <w:spacing w:val="80"/>
          <w:sz w:val="28"/>
        </w:rPr>
        <w:t xml:space="preserve"> </w:t>
      </w:r>
      <w:r>
        <w:rPr>
          <w:sz w:val="28"/>
        </w:rPr>
        <w:t>конденсатора</w:t>
      </w:r>
      <w:r>
        <w:rPr>
          <w:spacing w:val="80"/>
          <w:sz w:val="28"/>
        </w:rPr>
        <w:t xml:space="preserve"> </w:t>
      </w:r>
      <w:r>
        <w:rPr>
          <w:sz w:val="28"/>
        </w:rPr>
        <w:t>включены</w:t>
      </w:r>
      <w:r>
        <w:rPr>
          <w:spacing w:val="80"/>
          <w:sz w:val="28"/>
        </w:rPr>
        <w:t xml:space="preserve"> </w:t>
      </w:r>
      <w:r>
        <w:rPr>
          <w:sz w:val="28"/>
        </w:rPr>
        <w:t>последовательно,</w:t>
      </w:r>
      <w:r>
        <w:rPr>
          <w:spacing w:val="80"/>
          <w:sz w:val="28"/>
        </w:rPr>
        <w:t xml:space="preserve"> </w:t>
      </w:r>
      <w:r>
        <w:rPr>
          <w:sz w:val="28"/>
        </w:rPr>
        <w:t>чему</w:t>
      </w:r>
      <w:r>
        <w:rPr>
          <w:spacing w:val="80"/>
          <w:sz w:val="28"/>
        </w:rPr>
        <w:t xml:space="preserve"> </w:t>
      </w:r>
      <w:r>
        <w:rPr>
          <w:sz w:val="28"/>
        </w:rPr>
        <w:t>равна</w:t>
      </w:r>
      <w:r>
        <w:rPr>
          <w:spacing w:val="80"/>
          <w:sz w:val="28"/>
        </w:rPr>
        <w:t xml:space="preserve"> </w:t>
      </w:r>
      <w:r>
        <w:rPr>
          <w:sz w:val="28"/>
        </w:rPr>
        <w:t>общая емкость. Нарисуйте схему.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  <w:tab w:val="left" w:pos="1995"/>
        </w:tabs>
        <w:ind w:left="1995" w:right="562" w:hanging="360"/>
        <w:rPr>
          <w:sz w:val="28"/>
        </w:rPr>
      </w:pPr>
      <w:r>
        <w:rPr>
          <w:sz w:val="28"/>
        </w:rPr>
        <w:t>Два конденсатора включены параллельно, чему равна общая емкость. Нарисуйте схему.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82"/>
        </w:tabs>
        <w:spacing w:line="321" w:lineRule="exact"/>
        <w:ind w:left="1982" w:hanging="347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6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явление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электромагнитной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индукции.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94"/>
        </w:tabs>
        <w:spacing w:before="1" w:line="322" w:lineRule="exact"/>
        <w:ind w:left="1994" w:hanging="359"/>
        <w:rPr>
          <w:sz w:val="28"/>
        </w:rPr>
      </w:pPr>
      <w:r>
        <w:rPr>
          <w:sz w:val="28"/>
        </w:rPr>
        <w:t>Правило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Ленца.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94"/>
        </w:tabs>
        <w:spacing w:line="322" w:lineRule="exact"/>
        <w:ind w:left="1994" w:hanging="359"/>
        <w:rPr>
          <w:sz w:val="28"/>
        </w:rPr>
      </w:pPr>
      <w:r>
        <w:rPr>
          <w:sz w:val="28"/>
        </w:rPr>
        <w:t>Причина</w:t>
      </w:r>
      <w:r>
        <w:rPr>
          <w:spacing w:val="-6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4"/>
          <w:sz w:val="28"/>
        </w:rPr>
        <w:t xml:space="preserve"> </w:t>
      </w:r>
      <w:r>
        <w:rPr>
          <w:sz w:val="28"/>
        </w:rPr>
        <w:t>самоиндукции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чего</w:t>
      </w:r>
      <w:r>
        <w:rPr>
          <w:spacing w:val="-3"/>
          <w:sz w:val="28"/>
        </w:rPr>
        <w:t xml:space="preserve"> </w:t>
      </w:r>
      <w:r>
        <w:rPr>
          <w:sz w:val="28"/>
        </w:rPr>
        <w:t>она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зависит.</w:t>
      </w:r>
    </w:p>
    <w:p w:rsidR="007008C5" w:rsidRDefault="00D34D94">
      <w:pPr>
        <w:pStyle w:val="a4"/>
        <w:numPr>
          <w:ilvl w:val="0"/>
          <w:numId w:val="15"/>
        </w:numPr>
        <w:tabs>
          <w:tab w:val="left" w:pos="1994"/>
        </w:tabs>
        <w:ind w:left="1994" w:hanging="359"/>
        <w:rPr>
          <w:sz w:val="28"/>
        </w:rPr>
      </w:pPr>
      <w:r>
        <w:rPr>
          <w:sz w:val="28"/>
        </w:rPr>
        <w:t>Причина</w:t>
      </w:r>
      <w:r>
        <w:rPr>
          <w:spacing w:val="-7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4"/>
          <w:sz w:val="28"/>
        </w:rPr>
        <w:t xml:space="preserve"> </w:t>
      </w:r>
      <w:r>
        <w:rPr>
          <w:sz w:val="28"/>
        </w:rPr>
        <w:t>взаимоиндукции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чего</w:t>
      </w:r>
      <w:r>
        <w:rPr>
          <w:spacing w:val="-3"/>
          <w:sz w:val="28"/>
        </w:rPr>
        <w:t xml:space="preserve"> </w:t>
      </w:r>
      <w:r>
        <w:rPr>
          <w:sz w:val="28"/>
        </w:rPr>
        <w:t>она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зависит.</w:t>
      </w:r>
    </w:p>
    <w:p w:rsidR="007008C5" w:rsidRDefault="007008C5">
      <w:pPr>
        <w:pStyle w:val="a3"/>
        <w:spacing w:before="4"/>
      </w:pPr>
    </w:p>
    <w:p w:rsidR="007008C5" w:rsidRDefault="00D34D94">
      <w:pPr>
        <w:spacing w:line="477" w:lineRule="auto"/>
        <w:ind w:left="1275" w:right="1521" w:firstLine="1533"/>
        <w:rPr>
          <w:sz w:val="28"/>
        </w:rPr>
      </w:pPr>
      <w:r>
        <w:rPr>
          <w:b/>
          <w:sz w:val="28"/>
        </w:rPr>
        <w:t>Раздел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Электрические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переменного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 xml:space="preserve">тока Тема 3.1. </w:t>
      </w:r>
      <w:r>
        <w:rPr>
          <w:sz w:val="28"/>
        </w:rPr>
        <w:t>Основные сведения о синусоидальном эл.</w:t>
      </w:r>
      <w:r>
        <w:rPr>
          <w:spacing w:val="40"/>
          <w:sz w:val="28"/>
        </w:rPr>
        <w:t xml:space="preserve"> </w:t>
      </w:r>
      <w:r>
        <w:rPr>
          <w:sz w:val="28"/>
        </w:rPr>
        <w:t>токе</w:t>
      </w:r>
    </w:p>
    <w:p w:rsidR="007008C5" w:rsidRDefault="00D34D94">
      <w:pPr>
        <w:pStyle w:val="2"/>
        <w:spacing w:before="8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rPr>
          <w:spacing w:val="-5"/>
        </w:rPr>
        <w:t>63,</w:t>
      </w:r>
    </w:p>
    <w:p w:rsidR="007008C5" w:rsidRDefault="00D34D94">
      <w:pPr>
        <w:pStyle w:val="a3"/>
        <w:spacing w:line="322" w:lineRule="exact"/>
        <w:ind w:left="1344"/>
      </w:pPr>
      <w:r>
        <w:t>решение</w:t>
      </w:r>
      <w:r>
        <w:rPr>
          <w:spacing w:val="-6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1-4</w:t>
      </w:r>
      <w:r>
        <w:rPr>
          <w:spacing w:val="-4"/>
        </w:rPr>
        <w:t xml:space="preserve"> </w:t>
      </w:r>
      <w:r>
        <w:t>стр.65,</w:t>
      </w:r>
      <w:r>
        <w:rPr>
          <w:spacing w:val="-4"/>
        </w:rPr>
        <w:t xml:space="preserve"> </w:t>
      </w:r>
      <w:r>
        <w:rPr>
          <w:spacing w:val="-5"/>
        </w:rPr>
        <w:t>66</w:t>
      </w:r>
    </w:p>
    <w:p w:rsidR="007008C5" w:rsidRDefault="00D34D94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7008C5" w:rsidRDefault="00D34D94">
      <w:pPr>
        <w:pStyle w:val="a3"/>
        <w:spacing w:before="2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7008C5" w:rsidRDefault="00D34D94">
      <w:pPr>
        <w:pStyle w:val="a3"/>
        <w:spacing w:before="321"/>
        <w:ind w:left="1275"/>
      </w:pPr>
      <w:r>
        <w:rPr>
          <w:b/>
        </w:rPr>
        <w:t>Тема</w:t>
      </w:r>
      <w:r>
        <w:rPr>
          <w:b/>
          <w:spacing w:val="-8"/>
        </w:rPr>
        <w:t xml:space="preserve"> </w:t>
      </w:r>
      <w:r>
        <w:rPr>
          <w:b/>
        </w:rPr>
        <w:t>3.2.</w:t>
      </w:r>
      <w:r>
        <w:rPr>
          <w:b/>
          <w:spacing w:val="-7"/>
        </w:rPr>
        <w:t xml:space="preserve"> </w:t>
      </w:r>
      <w:r>
        <w:t>Элементы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параметры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6"/>
        </w:rPr>
        <w:t xml:space="preserve"> </w:t>
      </w:r>
      <w:r>
        <w:t>цепей</w:t>
      </w:r>
      <w:r>
        <w:rPr>
          <w:spacing w:val="-3"/>
        </w:rPr>
        <w:t xml:space="preserve"> </w:t>
      </w:r>
      <w:r>
        <w:t>переменного</w:t>
      </w:r>
      <w:r>
        <w:rPr>
          <w:spacing w:val="-5"/>
        </w:rPr>
        <w:t xml:space="preserve"> </w:t>
      </w:r>
      <w:r>
        <w:rPr>
          <w:spacing w:val="-2"/>
        </w:rPr>
        <w:t>тока.</w:t>
      </w:r>
    </w:p>
    <w:p w:rsidR="007008C5" w:rsidRDefault="00D34D94">
      <w:pPr>
        <w:pStyle w:val="a3"/>
        <w:ind w:left="566"/>
      </w:pPr>
      <w:r>
        <w:t>Расчет</w:t>
      </w:r>
      <w:r>
        <w:rPr>
          <w:spacing w:val="-2"/>
        </w:rPr>
        <w:t xml:space="preserve"> цепей.</w:t>
      </w: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spacing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2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6 стр.</w:t>
      </w:r>
      <w:r>
        <w:rPr>
          <w:spacing w:val="-5"/>
        </w:rPr>
        <w:t xml:space="preserve"> </w:t>
      </w:r>
      <w:r>
        <w:t>33,</w:t>
      </w:r>
      <w:r>
        <w:rPr>
          <w:spacing w:val="-2"/>
        </w:rPr>
        <w:t xml:space="preserve"> </w:t>
      </w:r>
      <w:r>
        <w:t>1-8</w:t>
      </w:r>
      <w:r>
        <w:rPr>
          <w:spacing w:val="-1"/>
        </w:rPr>
        <w:t xml:space="preserve"> </w:t>
      </w:r>
      <w:r>
        <w:t>стр.</w:t>
      </w:r>
      <w:r>
        <w:rPr>
          <w:spacing w:val="-2"/>
        </w:rPr>
        <w:t xml:space="preserve"> </w:t>
      </w:r>
      <w:r>
        <w:t>38,</w:t>
      </w:r>
      <w:r>
        <w:rPr>
          <w:spacing w:val="-6"/>
        </w:rPr>
        <w:t xml:space="preserve"> </w:t>
      </w:r>
      <w:r>
        <w:t xml:space="preserve">1-6 </w:t>
      </w:r>
      <w:r>
        <w:rPr>
          <w:spacing w:val="-2"/>
        </w:rPr>
        <w:t>стр.43</w:t>
      </w:r>
    </w:p>
    <w:p w:rsidR="007008C5" w:rsidRDefault="00D34D94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pStyle w:val="a3"/>
        <w:tabs>
          <w:tab w:val="left" w:pos="2316"/>
          <w:tab w:val="left" w:pos="4164"/>
          <w:tab w:val="left" w:pos="4538"/>
          <w:tab w:val="left" w:pos="5471"/>
          <w:tab w:val="left" w:pos="7250"/>
          <w:tab w:val="left" w:pos="8012"/>
          <w:tab w:val="left" w:pos="8695"/>
        </w:tabs>
        <w:ind w:left="566" w:right="564" w:firstLine="629"/>
      </w:pPr>
      <w:r>
        <w:rPr>
          <w:spacing w:val="-2"/>
        </w:rPr>
        <w:t>Анализ</w:t>
      </w:r>
      <w:r>
        <w:tab/>
      </w:r>
      <w:r>
        <w:rPr>
          <w:spacing w:val="-2"/>
        </w:rPr>
        <w:t>соотношений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цепях</w:t>
      </w:r>
      <w:r>
        <w:tab/>
      </w:r>
      <w:r>
        <w:rPr>
          <w:spacing w:val="-2"/>
        </w:rPr>
        <w:t>переменного</w:t>
      </w:r>
      <w:r>
        <w:tab/>
      </w:r>
      <w:r>
        <w:rPr>
          <w:spacing w:val="-4"/>
        </w:rPr>
        <w:t>тока</w:t>
      </w:r>
      <w:r>
        <w:tab/>
      </w:r>
      <w:r>
        <w:rPr>
          <w:spacing w:val="-4"/>
        </w:rPr>
        <w:t>при</w:t>
      </w:r>
      <w:r>
        <w:tab/>
      </w:r>
      <w:r>
        <w:rPr>
          <w:spacing w:val="-2"/>
        </w:rPr>
        <w:t xml:space="preserve">использовании </w:t>
      </w:r>
      <w:r>
        <w:t>векторного</w:t>
      </w:r>
      <w:r>
        <w:rPr>
          <w:spacing w:val="21"/>
        </w:rPr>
        <w:t xml:space="preserve"> </w:t>
      </w:r>
      <w:r>
        <w:t>изображения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записи</w:t>
      </w:r>
      <w:r>
        <w:rPr>
          <w:spacing w:val="21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помощью</w:t>
      </w:r>
      <w:r>
        <w:rPr>
          <w:spacing w:val="20"/>
        </w:rPr>
        <w:t xml:space="preserve"> </w:t>
      </w:r>
      <w:r>
        <w:t>комплексных</w:t>
      </w:r>
      <w:r>
        <w:rPr>
          <w:spacing w:val="21"/>
        </w:rPr>
        <w:t xml:space="preserve"> </w:t>
      </w:r>
      <w:r>
        <w:t>чисел</w:t>
      </w:r>
      <w:r>
        <w:rPr>
          <w:spacing w:val="19"/>
        </w:rPr>
        <w:t xml:space="preserve"> </w:t>
      </w:r>
      <w:r>
        <w:t>стр.</w:t>
      </w:r>
      <w:r>
        <w:rPr>
          <w:spacing w:val="19"/>
        </w:rPr>
        <w:t xml:space="preserve"> </w:t>
      </w:r>
      <w:r>
        <w:t>83,</w:t>
      </w:r>
      <w:r>
        <w:rPr>
          <w:spacing w:val="19"/>
        </w:rPr>
        <w:t xml:space="preserve"> </w:t>
      </w:r>
      <w:r>
        <w:t>88-</w:t>
      </w:r>
      <w:r>
        <w:rPr>
          <w:spacing w:val="19"/>
        </w:rPr>
        <w:t xml:space="preserve"> </w:t>
      </w:r>
      <w:r>
        <w:rPr>
          <w:spacing w:val="-5"/>
        </w:rPr>
        <w:t>89</w:t>
      </w:r>
    </w:p>
    <w:p w:rsidR="007008C5" w:rsidRDefault="007008C5">
      <w:pPr>
        <w:pStyle w:val="a3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/>
      </w:pPr>
      <w:r>
        <w:lastRenderedPageBreak/>
        <w:t xml:space="preserve">см. </w:t>
      </w:r>
      <w:r>
        <w:rPr>
          <w:sz w:val="24"/>
        </w:rPr>
        <w:t>«</w:t>
      </w:r>
      <w:r>
        <w:t>Обучающий и контролирующий комплекс по дисциплине «Электротехника», Зданевич Н.Н. РКРИПТ, 2019г</w:t>
      </w:r>
    </w:p>
    <w:p w:rsidR="007008C5" w:rsidRDefault="00D34D94">
      <w:pPr>
        <w:pStyle w:val="a3"/>
        <w:ind w:left="566" w:firstLine="77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5 </w:t>
      </w:r>
      <w:r>
        <w:rPr>
          <w:spacing w:val="-2"/>
        </w:rPr>
        <w:t>вопросам.</w:t>
      </w:r>
    </w:p>
    <w:p w:rsidR="007008C5" w:rsidRDefault="00D34D94">
      <w:pPr>
        <w:pStyle w:val="2"/>
        <w:spacing w:line="319" w:lineRule="exact"/>
      </w:pPr>
      <w:r>
        <w:t>Решение</w:t>
      </w:r>
      <w:r>
        <w:rPr>
          <w:spacing w:val="-9"/>
        </w:rPr>
        <w:t xml:space="preserve"> </w:t>
      </w:r>
      <w:r>
        <w:rPr>
          <w:spacing w:val="-4"/>
        </w:rPr>
        <w:t>задач</w:t>
      </w:r>
    </w:p>
    <w:p w:rsidR="007008C5" w:rsidRDefault="00D34D94">
      <w:pPr>
        <w:pStyle w:val="a3"/>
        <w:spacing w:line="319" w:lineRule="exact"/>
        <w:ind w:left="1275"/>
      </w:pPr>
      <w:r>
        <w:t>Задание</w:t>
      </w:r>
      <w:r>
        <w:rPr>
          <w:spacing w:val="43"/>
        </w:rPr>
        <w:t xml:space="preserve"> </w:t>
      </w:r>
      <w:r>
        <w:t>1-</w:t>
      </w:r>
      <w:r>
        <w:rPr>
          <w:spacing w:val="42"/>
        </w:rPr>
        <w:t xml:space="preserve"> </w:t>
      </w:r>
      <w:r>
        <w:t>9</w:t>
      </w:r>
      <w:r>
        <w:rPr>
          <w:spacing w:val="44"/>
        </w:rPr>
        <w:t xml:space="preserve"> </w:t>
      </w:r>
      <w:r>
        <w:t>стр.</w:t>
      </w:r>
      <w:r>
        <w:rPr>
          <w:spacing w:val="41"/>
        </w:rPr>
        <w:t xml:space="preserve"> </w:t>
      </w:r>
      <w:r>
        <w:t>68</w:t>
      </w:r>
      <w:r>
        <w:rPr>
          <w:spacing w:val="47"/>
        </w:rPr>
        <w:t xml:space="preserve"> </w:t>
      </w:r>
      <w:r>
        <w:t>-</w:t>
      </w:r>
      <w:r>
        <w:rPr>
          <w:spacing w:val="42"/>
        </w:rPr>
        <w:t xml:space="preserve"> </w:t>
      </w:r>
      <w:r>
        <w:t>72,</w:t>
      </w:r>
      <w:r>
        <w:rPr>
          <w:spacing w:val="44"/>
        </w:rPr>
        <w:t xml:space="preserve"> </w:t>
      </w:r>
      <w:r>
        <w:t>задание</w:t>
      </w:r>
      <w:r>
        <w:rPr>
          <w:spacing w:val="42"/>
        </w:rPr>
        <w:t xml:space="preserve"> </w:t>
      </w:r>
      <w:r>
        <w:t>1-</w:t>
      </w:r>
      <w:r>
        <w:rPr>
          <w:spacing w:val="40"/>
        </w:rPr>
        <w:t xml:space="preserve"> </w:t>
      </w:r>
      <w:r>
        <w:t>9</w:t>
      </w:r>
      <w:r>
        <w:rPr>
          <w:spacing w:val="45"/>
        </w:rPr>
        <w:t xml:space="preserve"> </w:t>
      </w:r>
      <w:r>
        <w:t>стр.74-77,</w:t>
      </w:r>
      <w:r>
        <w:rPr>
          <w:spacing w:val="43"/>
        </w:rPr>
        <w:t xml:space="preserve"> </w:t>
      </w:r>
      <w:r>
        <w:t>задание</w:t>
      </w:r>
      <w:r>
        <w:rPr>
          <w:spacing w:val="44"/>
        </w:rPr>
        <w:t xml:space="preserve"> </w:t>
      </w:r>
      <w:r>
        <w:t>1-</w:t>
      </w:r>
      <w:r>
        <w:rPr>
          <w:spacing w:val="43"/>
        </w:rPr>
        <w:t xml:space="preserve"> </w:t>
      </w:r>
      <w:r>
        <w:t>8</w:t>
      </w:r>
      <w:r>
        <w:rPr>
          <w:spacing w:val="45"/>
        </w:rPr>
        <w:t xml:space="preserve"> </w:t>
      </w:r>
      <w:r>
        <w:t>стр.79-</w:t>
      </w:r>
      <w:r>
        <w:rPr>
          <w:spacing w:val="40"/>
        </w:rPr>
        <w:t xml:space="preserve"> </w:t>
      </w:r>
      <w:r>
        <w:rPr>
          <w:spacing w:val="-5"/>
        </w:rPr>
        <w:t>81,</w:t>
      </w:r>
    </w:p>
    <w:p w:rsidR="007008C5" w:rsidRDefault="00D34D94">
      <w:pPr>
        <w:pStyle w:val="a3"/>
        <w:ind w:left="566"/>
      </w:pPr>
      <w:r>
        <w:t>задания</w:t>
      </w:r>
      <w:r>
        <w:rPr>
          <w:spacing w:val="-3"/>
        </w:rPr>
        <w:t xml:space="preserve"> </w:t>
      </w:r>
      <w:r>
        <w:t>стр.84 —</w:t>
      </w:r>
      <w:r>
        <w:rPr>
          <w:spacing w:val="-5"/>
        </w:rPr>
        <w:t xml:space="preserve"> </w:t>
      </w:r>
      <w:r>
        <w:t>85</w:t>
      </w:r>
      <w:r>
        <w:rPr>
          <w:spacing w:val="-3"/>
        </w:rPr>
        <w:t xml:space="preserve"> </w:t>
      </w:r>
      <w:r>
        <w:t>задание</w:t>
      </w:r>
      <w:r>
        <w:rPr>
          <w:spacing w:val="-6"/>
        </w:rPr>
        <w:t xml:space="preserve"> </w:t>
      </w:r>
      <w:r>
        <w:t>1-</w:t>
      </w:r>
      <w:r>
        <w:rPr>
          <w:spacing w:val="-3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стр.90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5"/>
        </w:rPr>
        <w:t>93</w:t>
      </w:r>
    </w:p>
    <w:p w:rsidR="007008C5" w:rsidRDefault="00D34D94">
      <w:pPr>
        <w:pStyle w:val="a3"/>
        <w:tabs>
          <w:tab w:val="left" w:pos="3721"/>
          <w:tab w:val="left" w:pos="4282"/>
          <w:tab w:val="left" w:pos="6815"/>
          <w:tab w:val="left" w:pos="8354"/>
          <w:tab w:val="left" w:pos="9054"/>
        </w:tabs>
        <w:spacing w:before="2" w:line="322" w:lineRule="exact"/>
        <w:ind w:left="1344"/>
      </w:pPr>
      <w:r>
        <w:rPr>
          <w:spacing w:val="-2"/>
        </w:rPr>
        <w:t>см.</w:t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</w:t>
      </w:r>
    </w:p>
    <w:p w:rsidR="007008C5" w:rsidRDefault="00D34D94">
      <w:pPr>
        <w:spacing w:line="322" w:lineRule="exact"/>
        <w:ind w:left="1275"/>
        <w:rPr>
          <w:sz w:val="28"/>
        </w:rPr>
      </w:pPr>
      <w:r>
        <w:rPr>
          <w:spacing w:val="-10"/>
          <w:sz w:val="28"/>
        </w:rPr>
        <w:t>.</w:t>
      </w:r>
    </w:p>
    <w:p w:rsidR="007008C5" w:rsidRDefault="00D34D94">
      <w:pPr>
        <w:pStyle w:val="a3"/>
        <w:ind w:left="566" w:right="565" w:firstLine="708"/>
        <w:jc w:val="both"/>
      </w:pPr>
      <w:r>
        <w:rPr>
          <w:b/>
        </w:rPr>
        <w:t xml:space="preserve">Лабораторная работа № 6 </w:t>
      </w:r>
      <w:r>
        <w:t xml:space="preserve">Исследование цепи переменного тока с последовательным соединением катушки индуктивности и активного </w:t>
      </w:r>
      <w:r>
        <w:rPr>
          <w:spacing w:val="-2"/>
        </w:rPr>
        <w:t>сопротивления</w:t>
      </w:r>
    </w:p>
    <w:p w:rsidR="007008C5" w:rsidRDefault="00D34D94">
      <w:pPr>
        <w:pStyle w:val="a3"/>
        <w:spacing w:before="1"/>
        <w:ind w:left="566" w:right="565" w:firstLine="629"/>
        <w:jc w:val="both"/>
      </w:pPr>
      <w:r>
        <w:rPr>
          <w:b/>
        </w:rPr>
        <w:t xml:space="preserve">Лабораторная работа № 7 </w:t>
      </w:r>
      <w:r>
        <w:t>Исследование цепи переменного тока с последовательным соединением конденсатора и активного сопротивления</w:t>
      </w:r>
    </w:p>
    <w:p w:rsidR="007008C5" w:rsidRDefault="00D34D94">
      <w:pPr>
        <w:ind w:left="566" w:right="565" w:firstLine="708"/>
        <w:jc w:val="both"/>
        <w:rPr>
          <w:sz w:val="28"/>
        </w:rPr>
      </w:pPr>
      <w:r>
        <w:rPr>
          <w:b/>
          <w:sz w:val="28"/>
        </w:rPr>
        <w:t xml:space="preserve">Лабораторная работа № 8 </w:t>
      </w:r>
      <w:r>
        <w:rPr>
          <w:sz w:val="28"/>
        </w:rPr>
        <w:t>Исследование цепи переменного тока с параллельным соединением активного и реактивного элементов</w:t>
      </w:r>
    </w:p>
    <w:p w:rsidR="007008C5" w:rsidRDefault="00D34D94">
      <w:pPr>
        <w:pStyle w:val="a3"/>
        <w:ind w:left="566" w:right="573" w:firstLine="778"/>
        <w:jc w:val="both"/>
      </w:pPr>
      <w:r>
        <w:t>См. учебное пособие «Практикум по дисциплине «Электротехника» 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7008C5">
      <w:pPr>
        <w:pStyle w:val="a3"/>
      </w:pPr>
    </w:p>
    <w:p w:rsidR="007008C5" w:rsidRDefault="00D34D94">
      <w:pPr>
        <w:ind w:left="1275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3.3.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цепях</w:t>
      </w:r>
    </w:p>
    <w:p w:rsidR="007008C5" w:rsidRDefault="007008C5">
      <w:pPr>
        <w:pStyle w:val="a3"/>
        <w:spacing w:before="4"/>
      </w:pPr>
    </w:p>
    <w:p w:rsidR="007008C5" w:rsidRDefault="00D34D94">
      <w:pPr>
        <w:pStyle w:val="2"/>
        <w:spacing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Вопросы</w:t>
      </w:r>
      <w:r>
        <w:rPr>
          <w:spacing w:val="-2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100 ,</w:t>
      </w:r>
      <w:r>
        <w:rPr>
          <w:spacing w:val="-3"/>
        </w:rPr>
        <w:t xml:space="preserve"> </w:t>
      </w:r>
      <w:r>
        <w:t>1-</w:t>
      </w:r>
      <w:r>
        <w:rPr>
          <w:spacing w:val="-2"/>
        </w:rPr>
        <w:t xml:space="preserve"> </w:t>
      </w:r>
      <w:r>
        <w:t>6 стр.104,</w:t>
      </w:r>
      <w:r>
        <w:rPr>
          <w:spacing w:val="-3"/>
        </w:rPr>
        <w:t xml:space="preserve"> </w:t>
      </w:r>
      <w:r>
        <w:t>1 -</w:t>
      </w:r>
      <w:r>
        <w:rPr>
          <w:spacing w:val="-4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 xml:space="preserve">107 </w:t>
      </w:r>
      <w:r>
        <w:rPr>
          <w:spacing w:val="-10"/>
        </w:rPr>
        <w:t>,</w:t>
      </w:r>
    </w:p>
    <w:p w:rsidR="007008C5" w:rsidRDefault="00D34D94">
      <w:pPr>
        <w:pStyle w:val="a3"/>
        <w:ind w:left="1344"/>
      </w:pPr>
      <w:r>
        <w:t>решение</w:t>
      </w:r>
      <w:r>
        <w:rPr>
          <w:spacing w:val="-4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стр.</w:t>
      </w:r>
      <w:r>
        <w:rPr>
          <w:spacing w:val="-5"/>
        </w:rPr>
        <w:t xml:space="preserve"> </w:t>
      </w:r>
      <w:r>
        <w:t>101,</w:t>
      </w:r>
      <w:r>
        <w:rPr>
          <w:spacing w:val="-4"/>
        </w:rPr>
        <w:t xml:space="preserve"> </w:t>
      </w:r>
      <w:r>
        <w:t>103-</w:t>
      </w:r>
      <w:r>
        <w:rPr>
          <w:spacing w:val="-4"/>
        </w:rPr>
        <w:t xml:space="preserve"> </w:t>
      </w:r>
      <w:r>
        <w:t>104,</w:t>
      </w:r>
      <w:r>
        <w:rPr>
          <w:spacing w:val="-4"/>
        </w:rPr>
        <w:t xml:space="preserve"> </w:t>
      </w:r>
      <w:r>
        <w:rPr>
          <w:spacing w:val="-2"/>
        </w:rPr>
        <w:t>107,110;121</w:t>
      </w:r>
    </w:p>
    <w:p w:rsidR="007008C5" w:rsidRDefault="00D34D94">
      <w:pPr>
        <w:pStyle w:val="a3"/>
        <w:tabs>
          <w:tab w:val="left" w:pos="2007"/>
          <w:tab w:val="left" w:pos="3949"/>
          <w:tab w:val="left" w:pos="4455"/>
          <w:tab w:val="left" w:pos="6928"/>
          <w:tab w:val="left" w:pos="8409"/>
          <w:tab w:val="left" w:pos="9054"/>
        </w:tabs>
        <w:ind w:left="1275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spacing w:before="2"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7008C5" w:rsidRDefault="00D34D94">
      <w:pPr>
        <w:pStyle w:val="a3"/>
        <w:spacing w:line="322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7 стр.</w:t>
      </w:r>
      <w:r>
        <w:rPr>
          <w:spacing w:val="-5"/>
        </w:rPr>
        <w:t xml:space="preserve"> </w:t>
      </w:r>
      <w:r>
        <w:t>44,</w:t>
      </w:r>
      <w:r>
        <w:rPr>
          <w:spacing w:val="-2"/>
        </w:rPr>
        <w:t xml:space="preserve"> </w:t>
      </w:r>
      <w:r>
        <w:t>1-10</w:t>
      </w:r>
      <w:r>
        <w:rPr>
          <w:spacing w:val="-4"/>
        </w:rPr>
        <w:t xml:space="preserve"> </w:t>
      </w:r>
      <w:r>
        <w:t>стр.</w:t>
      </w:r>
      <w:r>
        <w:rPr>
          <w:spacing w:val="-2"/>
        </w:rPr>
        <w:t xml:space="preserve"> </w:t>
      </w:r>
      <w:r>
        <w:rPr>
          <w:spacing w:val="-5"/>
        </w:rPr>
        <w:t>54</w:t>
      </w:r>
    </w:p>
    <w:p w:rsidR="007008C5" w:rsidRDefault="00D34D94">
      <w:pPr>
        <w:pStyle w:val="a3"/>
        <w:ind w:left="566" w:firstLine="708"/>
      </w:pPr>
      <w:r>
        <w:t>см.</w:t>
      </w:r>
      <w:r>
        <w:rPr>
          <w:spacing w:val="40"/>
        </w:rPr>
        <w:t xml:space="preserve"> </w:t>
      </w:r>
      <w:r>
        <w:t>См.</w:t>
      </w:r>
      <w:r>
        <w:rPr>
          <w:spacing w:val="40"/>
        </w:rPr>
        <w:t xml:space="preserve"> </w:t>
      </w:r>
      <w:r>
        <w:t>учебное</w:t>
      </w:r>
      <w:r>
        <w:rPr>
          <w:spacing w:val="40"/>
        </w:rPr>
        <w:t xml:space="preserve"> </w:t>
      </w:r>
      <w:r>
        <w:t>пособие</w:t>
      </w:r>
      <w:r>
        <w:rPr>
          <w:spacing w:val="40"/>
        </w:rPr>
        <w:t xml:space="preserve"> </w:t>
      </w:r>
      <w:r>
        <w:t>«Практикум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дисциплине</w:t>
      </w:r>
      <w:r>
        <w:rPr>
          <w:spacing w:val="40"/>
        </w:rPr>
        <w:t xml:space="preserve"> </w:t>
      </w:r>
      <w:r>
        <w:t>«Электротехника»</w:t>
      </w:r>
      <w:r>
        <w:rPr>
          <w:spacing w:val="80"/>
        </w:rPr>
        <w:t xml:space="preserve">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pStyle w:val="a3"/>
        <w:ind w:left="566" w:firstLine="708"/>
      </w:pPr>
      <w:r>
        <w:t>Опрос производится во время занятия, каждый студент опрашивается по 3</w:t>
      </w:r>
      <w:r>
        <w:rPr>
          <w:spacing w:val="40"/>
        </w:rPr>
        <w:t xml:space="preserve"> </w:t>
      </w:r>
      <w:r>
        <w:rPr>
          <w:spacing w:val="-2"/>
        </w:rPr>
        <w:t>вопросам.</w:t>
      </w:r>
    </w:p>
    <w:p w:rsidR="007008C5" w:rsidRDefault="007008C5">
      <w:pPr>
        <w:pStyle w:val="a3"/>
      </w:pPr>
    </w:p>
    <w:p w:rsidR="007008C5" w:rsidRDefault="00D34D94">
      <w:pPr>
        <w:pStyle w:val="a3"/>
        <w:ind w:left="566" w:right="566" w:firstLine="708"/>
      </w:pPr>
      <w:r>
        <w:rPr>
          <w:b/>
        </w:rPr>
        <w:t xml:space="preserve">Лабораторная работа № 9 </w:t>
      </w:r>
      <w:r>
        <w:t>Исследование электрической цепи переменного тока с последовательным соединением RLC. Резонанс напряжений.</w:t>
      </w:r>
    </w:p>
    <w:p w:rsidR="007008C5" w:rsidRDefault="00D34D94">
      <w:pPr>
        <w:ind w:left="566" w:right="566" w:firstLine="708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10</w:t>
      </w:r>
      <w:r>
        <w:rPr>
          <w:b/>
          <w:spacing w:val="-9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12"/>
          <w:sz w:val="28"/>
        </w:rPr>
        <w:t xml:space="preserve"> </w:t>
      </w:r>
      <w:r>
        <w:rPr>
          <w:sz w:val="28"/>
        </w:rPr>
        <w:t>цепи</w:t>
      </w:r>
      <w:r>
        <w:rPr>
          <w:spacing w:val="-10"/>
          <w:sz w:val="28"/>
        </w:rPr>
        <w:t xml:space="preserve"> </w:t>
      </w:r>
      <w:r>
        <w:rPr>
          <w:sz w:val="28"/>
        </w:rPr>
        <w:t>переменного тока с параллельным соединением RLC. Резонанс токов</w:t>
      </w:r>
    </w:p>
    <w:p w:rsidR="007008C5" w:rsidRDefault="00D34D94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ind w:left="566" w:right="570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7008C5">
      <w:pPr>
        <w:pStyle w:val="a3"/>
        <w:spacing w:before="5"/>
      </w:pPr>
    </w:p>
    <w:p w:rsidR="007008C5" w:rsidRDefault="00D34D94">
      <w:pPr>
        <w:pStyle w:val="2"/>
        <w:spacing w:before="1" w:line="319" w:lineRule="exact"/>
      </w:pPr>
      <w:r>
        <w:t>Тестовый</w:t>
      </w:r>
      <w:r>
        <w:rPr>
          <w:spacing w:val="-7"/>
        </w:rPr>
        <w:t xml:space="preserve"> </w:t>
      </w:r>
      <w:r>
        <w:rPr>
          <w:spacing w:val="-2"/>
        </w:rPr>
        <w:t>опрос.</w:t>
      </w:r>
    </w:p>
    <w:p w:rsidR="007008C5" w:rsidRDefault="00D34D94">
      <w:pPr>
        <w:pStyle w:val="a3"/>
        <w:ind w:left="566" w:firstLine="838"/>
      </w:pPr>
      <w:r>
        <w:t>Сформировано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вариантов</w:t>
      </w:r>
      <w:r>
        <w:rPr>
          <w:spacing w:val="4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3.3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3.4.</w:t>
      </w:r>
      <w:r>
        <w:rPr>
          <w:spacing w:val="-3"/>
        </w:rPr>
        <w:t xml:space="preserve"> </w:t>
      </w:r>
      <w:r>
        <w:t>Электрические</w:t>
      </w:r>
      <w:r>
        <w:rPr>
          <w:spacing w:val="-3"/>
        </w:rPr>
        <w:t xml:space="preserve"> </w:t>
      </w:r>
      <w:r>
        <w:t>цепи</w:t>
      </w:r>
      <w:r>
        <w:rPr>
          <w:spacing w:val="-3"/>
        </w:rPr>
        <w:t xml:space="preserve"> </w:t>
      </w:r>
      <w:r>
        <w:t>пере- менного тока.</w:t>
      </w:r>
    </w:p>
    <w:p w:rsidR="007008C5" w:rsidRDefault="00D34D94">
      <w:pPr>
        <w:pStyle w:val="a3"/>
        <w:spacing w:before="116"/>
        <w:ind w:left="636"/>
      </w:pPr>
      <w:r>
        <w:t>Отводится</w:t>
      </w:r>
      <w:r>
        <w:rPr>
          <w:spacing w:val="-4"/>
        </w:rPr>
        <w:t xml:space="preserve"> </w:t>
      </w:r>
      <w:r>
        <w:t>время</w:t>
      </w:r>
      <w:r>
        <w:rPr>
          <w:spacing w:val="-7"/>
        </w:rPr>
        <w:t xml:space="preserve"> </w:t>
      </w:r>
      <w:r>
        <w:t>25</w:t>
      </w:r>
      <w:r>
        <w:rPr>
          <w:spacing w:val="-2"/>
        </w:rPr>
        <w:t xml:space="preserve"> минут.</w:t>
      </w:r>
    </w:p>
    <w:p w:rsidR="007008C5" w:rsidRDefault="007008C5">
      <w:pPr>
        <w:pStyle w:val="a3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/>
        <w:ind w:left="506" w:right="3698"/>
        <w:jc w:val="center"/>
      </w:pPr>
      <w:r>
        <w:lastRenderedPageBreak/>
        <w:t>При</w:t>
      </w:r>
      <w:r>
        <w:rPr>
          <w:spacing w:val="-7"/>
        </w:rPr>
        <w:t xml:space="preserve"> </w:t>
      </w:r>
      <w:r>
        <w:t>оценке</w:t>
      </w:r>
      <w:r>
        <w:rPr>
          <w:spacing w:val="-8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5"/>
        </w:rPr>
        <w:t xml:space="preserve"> </w:t>
      </w:r>
      <w:r>
        <w:t>пятибалльная</w:t>
      </w:r>
      <w:r>
        <w:rPr>
          <w:spacing w:val="-4"/>
        </w:rPr>
        <w:t xml:space="preserve"> </w:t>
      </w:r>
      <w:r>
        <w:rPr>
          <w:spacing w:val="-2"/>
        </w:rPr>
        <w:t>система</w:t>
      </w:r>
    </w:p>
    <w:p w:rsidR="007008C5" w:rsidRDefault="00D34D94">
      <w:pPr>
        <w:pStyle w:val="2"/>
        <w:spacing w:before="127"/>
        <w:ind w:left="0" w:right="1"/>
        <w:jc w:val="center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rPr>
          <w:spacing w:val="-10"/>
        </w:rPr>
        <w:t>1</w:t>
      </w:r>
    </w:p>
    <w:p w:rsidR="007008C5" w:rsidRDefault="00D34D94">
      <w:pPr>
        <w:pStyle w:val="a4"/>
        <w:numPr>
          <w:ilvl w:val="0"/>
          <w:numId w:val="16"/>
        </w:numPr>
        <w:tabs>
          <w:tab w:val="left" w:pos="776"/>
        </w:tabs>
        <w:spacing w:before="317"/>
        <w:ind w:left="776" w:hanging="210"/>
        <w:jc w:val="left"/>
        <w:rPr>
          <w:sz w:val="26"/>
        </w:rPr>
      </w:pPr>
      <w:r>
        <w:rPr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19328" behindDoc="0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906780</wp:posOffset>
                </wp:positionV>
                <wp:extent cx="3535045" cy="1018540"/>
                <wp:effectExtent l="0" t="0" r="0" b="0"/>
                <wp:wrapNone/>
                <wp:docPr id="92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5045" cy="1018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72"/>
                              <w:gridCol w:w="2347"/>
                              <w:gridCol w:w="372"/>
                              <w:gridCol w:w="2345"/>
                            </w:tblGrid>
                            <w:tr w:rsidR="007008C5">
                              <w:trPr>
                                <w:trHeight w:val="522"/>
                              </w:trPr>
                              <w:tc>
                                <w:tcPr>
                                  <w:tcW w:w="372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347" w:type="dxa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11"/>
                                    <w:rPr>
                                      <w:rFonts w:ascii="Cambria"/>
                                      <w:sz w:val="10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150" w:lineRule="exact"/>
                                    <w:ind w:left="475"/>
                                    <w:rPr>
                                      <w:rFonts w:ascii="Cambria"/>
                                      <w:position w:val="-2"/>
                                      <w:sz w:val="15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2"/>
                                      <w:sz w:val="15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885190" cy="95250"/>
                                        <wp:effectExtent l="0" t="0" r="0" b="0"/>
                                        <wp:docPr id="93" name="Image 93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3" name="Image 93"/>
                                                <pic:cNvPicPr/>
                                              </pic:nvPicPr>
                                              <pic:blipFill>
                                                <a:blip r:embed="rId6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85190" cy="952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3"/>
                                    <w:ind w:left="12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8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10" w:lineRule="exact"/>
                                    <w:ind w:left="108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353185" cy="133350"/>
                                        <wp:effectExtent l="0" t="0" r="0" b="0"/>
                                        <wp:docPr id="94" name="Image 94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4" name="Image 94"/>
                                                <pic:cNvPicPr/>
                                              </pic:nvPicPr>
                                              <pic:blipFill>
                                                <a:blip r:embed="rId7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53185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522"/>
                              </w:trPr>
                              <w:tc>
                                <w:tcPr>
                                  <w:tcW w:w="372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347" w:type="dxa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10" w:lineRule="exact"/>
                                    <w:ind w:left="108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358265" cy="133350"/>
                                        <wp:effectExtent l="0" t="0" r="0" b="0"/>
                                        <wp:docPr id="95" name="Image 95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5" name="Image 95"/>
                                                <pic:cNvPicPr/>
                                              </pic:nvPicPr>
                                              <pic:blipFill>
                                                <a:blip r:embed="rId7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58512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"/>
                                    <w:ind w:left="12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10" w:lineRule="exact"/>
                                    <w:ind w:left="197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243330" cy="133350"/>
                                        <wp:effectExtent l="0" t="0" r="0" b="0"/>
                                        <wp:docPr id="96" name="Image 96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6" name="Image 96"/>
                                                <pic:cNvPicPr/>
                                              </pic:nvPicPr>
                                              <pic:blipFill>
                                                <a:blip r:embed="rId72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43762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520"/>
                              </w:trPr>
                              <w:tc>
                                <w:tcPr>
                                  <w:tcW w:w="372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064" w:type="dxa"/>
                                  <w:gridSpan w:val="3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5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10" w:lineRule="exact"/>
                                    <w:ind w:left="1555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238250" cy="133350"/>
                                        <wp:effectExtent l="0" t="0" r="0" b="0"/>
                                        <wp:docPr id="97" name="Image 97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7" name="Image 97"/>
                                                <pic:cNvPicPr/>
                                              </pic:nvPicPr>
                                              <pic:blipFill>
                                                <a:blip r:embed="rId73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38884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61" type="#_x0000_t202" style="position:absolute;left:0;text-align:left;margin-left:48pt;margin-top:71.4pt;width:278.35pt;height:80.2pt;z-index: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72"/>
                        <w:gridCol w:w="2347"/>
                        <w:gridCol w:w="372"/>
                        <w:gridCol w:w="2345"/>
                      </w:tblGrid>
                      <w:tr w:rsidR="007008C5">
                        <w:trPr>
                          <w:trHeight w:val="522"/>
                        </w:trPr>
                        <w:tc>
                          <w:tcPr>
                            <w:tcW w:w="372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347" w:type="dxa"/>
                          </w:tcPr>
                          <w:p w:rsidR="007008C5" w:rsidRDefault="007008C5">
                            <w:pPr>
                              <w:pStyle w:val="TableParagraph"/>
                              <w:spacing w:before="11"/>
                              <w:rPr>
                                <w:rFonts w:ascii="Cambria"/>
                                <w:sz w:val="10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150" w:lineRule="exact"/>
                              <w:ind w:left="475"/>
                              <w:rPr>
                                <w:rFonts w:ascii="Cambria"/>
                                <w:position w:val="-2"/>
                                <w:sz w:val="15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2"/>
                                <w:sz w:val="15"/>
                                <w:lang w:eastAsia="ru-RU"/>
                              </w:rPr>
                              <w:drawing>
                                <wp:inline distT="0" distB="0" distL="0" distR="0">
                                  <wp:extent cx="885190" cy="95250"/>
                                  <wp:effectExtent l="0" t="0" r="0" b="0"/>
                                  <wp:docPr id="93" name="Image 9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3" name="Image 93"/>
                                          <pic:cNvPicPr/>
                                        </pic:nvPicPr>
                                        <pic:blipFill>
                                          <a:blip r:embed="rId6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19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372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3"/>
                              <w:ind w:left="12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45" w:type="dxa"/>
                          </w:tcPr>
                          <w:p w:rsidR="007008C5" w:rsidRDefault="007008C5">
                            <w:pPr>
                              <w:pStyle w:val="TableParagraph"/>
                              <w:spacing w:before="8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210" w:lineRule="exact"/>
                              <w:ind w:left="108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53185" cy="133350"/>
                                  <wp:effectExtent l="0" t="0" r="0" b="0"/>
                                  <wp:docPr id="94" name="Image 9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" name="Image 94"/>
                                          <pic:cNvPicPr/>
                                        </pic:nvPicPr>
                                        <pic:blipFill>
                                          <a:blip r:embed="rId7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3185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7008C5">
                        <w:trPr>
                          <w:trHeight w:val="522"/>
                        </w:trPr>
                        <w:tc>
                          <w:tcPr>
                            <w:tcW w:w="372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347" w:type="dxa"/>
                          </w:tcPr>
                          <w:p w:rsidR="007008C5" w:rsidRDefault="007008C5">
                            <w:pPr>
                              <w:pStyle w:val="TableParagraph"/>
                              <w:spacing w:before="6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210" w:lineRule="exact"/>
                              <w:ind w:left="108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58265" cy="133350"/>
                                  <wp:effectExtent l="0" t="0" r="0" b="0"/>
                                  <wp:docPr id="95" name="Image 9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5" name="Image 95"/>
                                          <pic:cNvPicPr/>
                                        </pic:nvPicPr>
                                        <pic:blipFill>
                                          <a:blip r:embed="rId7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8512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372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"/>
                              <w:ind w:left="12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345" w:type="dxa"/>
                          </w:tcPr>
                          <w:p w:rsidR="007008C5" w:rsidRDefault="007008C5">
                            <w:pPr>
                              <w:pStyle w:val="TableParagraph"/>
                              <w:spacing w:before="6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210" w:lineRule="exact"/>
                              <w:ind w:left="197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43330" cy="133350"/>
                                  <wp:effectExtent l="0" t="0" r="0" b="0"/>
                                  <wp:docPr id="96" name="Image 9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" name="Image 96"/>
                                          <pic:cNvPicPr/>
                                        </pic:nvPicPr>
                                        <pic:blipFill>
                                          <a:blip r:embed="rId7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43762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7008C5">
                        <w:trPr>
                          <w:trHeight w:val="520"/>
                        </w:trPr>
                        <w:tc>
                          <w:tcPr>
                            <w:tcW w:w="372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064" w:type="dxa"/>
                            <w:gridSpan w:val="3"/>
                          </w:tcPr>
                          <w:p w:rsidR="007008C5" w:rsidRDefault="007008C5">
                            <w:pPr>
                              <w:pStyle w:val="TableParagraph"/>
                              <w:spacing w:before="5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210" w:lineRule="exact"/>
                              <w:ind w:left="1555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38250" cy="133350"/>
                                  <wp:effectExtent l="0" t="0" r="0" b="0"/>
                                  <wp:docPr id="97" name="Image 97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7" name="Image 97"/>
                                          <pic:cNvPicPr/>
                                        </pic:nvPicPr>
                                        <pic:blipFill>
                                          <a:blip r:embed="rId73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8884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8"/>
        </w:rPr>
        <w:t>Укажите</w:t>
      </w:r>
      <w:r>
        <w:rPr>
          <w:spacing w:val="-10"/>
          <w:sz w:val="28"/>
        </w:rPr>
        <w:t xml:space="preserve"> </w:t>
      </w:r>
      <w:r>
        <w:rPr>
          <w:sz w:val="28"/>
        </w:rPr>
        <w:t>уравнение</w:t>
      </w:r>
      <w:r>
        <w:rPr>
          <w:spacing w:val="-7"/>
          <w:sz w:val="28"/>
        </w:rPr>
        <w:t xml:space="preserve"> </w:t>
      </w:r>
      <w:r>
        <w:rPr>
          <w:sz w:val="28"/>
        </w:rPr>
        <w:t>входного</w:t>
      </w:r>
      <w:r>
        <w:rPr>
          <w:spacing w:val="-4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соотношении</w:t>
      </w:r>
      <w:r>
        <w:rPr>
          <w:spacing w:val="60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L</w:t>
      </w:r>
      <w:r>
        <w:rPr>
          <w:sz w:val="28"/>
        </w:rPr>
        <w:t>&gt;X</w:t>
      </w:r>
      <w:r>
        <w:rPr>
          <w:sz w:val="28"/>
          <w:vertAlign w:val="subscript"/>
        </w:rPr>
        <w:t>C</w:t>
      </w:r>
      <w:r>
        <w:rPr>
          <w:sz w:val="28"/>
        </w:rPr>
        <w:t>,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если</w:t>
      </w:r>
    </w:p>
    <w:p w:rsidR="007008C5" w:rsidRDefault="00D34D94">
      <w:pPr>
        <w:pStyle w:val="a3"/>
        <w:spacing w:before="9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251701248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64770</wp:posOffset>
            </wp:positionV>
            <wp:extent cx="857885" cy="95250"/>
            <wp:effectExtent l="0" t="0" r="0" b="0"/>
            <wp:wrapTopAndBottom/>
            <wp:docPr id="103" name="Imag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884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69"/>
      </w:pPr>
    </w:p>
    <w:p w:rsidR="007008C5" w:rsidRDefault="00D34D94">
      <w:pPr>
        <w:pStyle w:val="a4"/>
        <w:numPr>
          <w:ilvl w:val="0"/>
          <w:numId w:val="16"/>
        </w:numPr>
        <w:tabs>
          <w:tab w:val="left" w:pos="6293"/>
        </w:tabs>
        <w:ind w:left="6083" w:right="757" w:firstLine="0"/>
        <w:jc w:val="left"/>
        <w:rPr>
          <w:sz w:val="26"/>
        </w:rPr>
      </w:pPr>
      <w:r>
        <w:rPr>
          <w:sz w:val="28"/>
        </w:rPr>
        <w:t>Какая</w:t>
      </w:r>
      <w:r>
        <w:rPr>
          <w:spacing w:val="-1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13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10"/>
          <w:sz w:val="28"/>
        </w:rPr>
        <w:t xml:space="preserve"> </w:t>
      </w:r>
      <w:r>
        <w:rPr>
          <w:sz w:val="28"/>
        </w:rPr>
        <w:t>соот- ветствует цепи.</w:t>
      </w: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D34D94">
      <w:pPr>
        <w:ind w:left="553" w:right="600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4208" behindDoc="0" locked="0" layoutInCell="1" allowOverlap="1">
                <wp:simplePos x="0" y="0"/>
                <wp:positionH relativeFrom="page">
                  <wp:posOffset>1029335</wp:posOffset>
                </wp:positionH>
                <wp:positionV relativeFrom="paragraph">
                  <wp:posOffset>62865</wp:posOffset>
                </wp:positionV>
                <wp:extent cx="767715" cy="690880"/>
                <wp:effectExtent l="0" t="0" r="0" b="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7715" cy="690880"/>
                          <a:chOff x="0" y="0"/>
                          <a:chExt cx="767715" cy="690880"/>
                        </a:xfrm>
                      </wpg:grpSpPr>
                      <wps:wsp>
                        <wps:cNvPr id="105" name="Graphic 105"/>
                        <wps:cNvSpPr/>
                        <wps:spPr>
                          <a:xfrm>
                            <a:off x="0" y="0"/>
                            <a:ext cx="767715" cy="690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7715" h="690880">
                                <a:moveTo>
                                  <a:pt x="767346" y="652780"/>
                                </a:moveTo>
                                <a:lnTo>
                                  <a:pt x="754646" y="646430"/>
                                </a:lnTo>
                                <a:lnTo>
                                  <a:pt x="691146" y="614680"/>
                                </a:lnTo>
                                <a:lnTo>
                                  <a:pt x="691146" y="646430"/>
                                </a:lnTo>
                                <a:lnTo>
                                  <a:pt x="18224" y="646430"/>
                                </a:lnTo>
                                <a:lnTo>
                                  <a:pt x="348919" y="69303"/>
                                </a:lnTo>
                                <a:lnTo>
                                  <a:pt x="376440" y="85090"/>
                                </a:lnTo>
                                <a:lnTo>
                                  <a:pt x="378320" y="51943"/>
                                </a:lnTo>
                                <a:lnTo>
                                  <a:pt x="378345" y="51308"/>
                                </a:lnTo>
                                <a:lnTo>
                                  <a:pt x="378447" y="49530"/>
                                </a:lnTo>
                                <a:lnTo>
                                  <a:pt x="378548" y="47879"/>
                                </a:lnTo>
                                <a:lnTo>
                                  <a:pt x="381266" y="0"/>
                                </a:lnTo>
                                <a:lnTo>
                                  <a:pt x="310273" y="47117"/>
                                </a:lnTo>
                                <a:lnTo>
                                  <a:pt x="337870" y="62966"/>
                                </a:lnTo>
                                <a:lnTo>
                                  <a:pt x="3327" y="646836"/>
                                </a:lnTo>
                                <a:lnTo>
                                  <a:pt x="901" y="649224"/>
                                </a:lnTo>
                                <a:lnTo>
                                  <a:pt x="901" y="651090"/>
                                </a:lnTo>
                                <a:lnTo>
                                  <a:pt x="0" y="652653"/>
                                </a:lnTo>
                                <a:lnTo>
                                  <a:pt x="901" y="656031"/>
                                </a:lnTo>
                                <a:lnTo>
                                  <a:pt x="901" y="656336"/>
                                </a:lnTo>
                                <a:lnTo>
                                  <a:pt x="1054" y="656590"/>
                                </a:lnTo>
                                <a:lnTo>
                                  <a:pt x="1282" y="656729"/>
                                </a:lnTo>
                                <a:lnTo>
                                  <a:pt x="3746" y="659130"/>
                                </a:lnTo>
                                <a:lnTo>
                                  <a:pt x="5613" y="659130"/>
                                </a:lnTo>
                                <a:lnTo>
                                  <a:pt x="7137" y="660019"/>
                                </a:lnTo>
                                <a:lnTo>
                                  <a:pt x="10528" y="659130"/>
                                </a:lnTo>
                                <a:lnTo>
                                  <a:pt x="691146" y="659130"/>
                                </a:lnTo>
                                <a:lnTo>
                                  <a:pt x="691146" y="690880"/>
                                </a:lnTo>
                                <a:lnTo>
                                  <a:pt x="754646" y="659130"/>
                                </a:lnTo>
                                <a:lnTo>
                                  <a:pt x="767346" y="6527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966" y="465772"/>
                            <a:ext cx="153682" cy="191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E99734" id="Group 104" o:spid="_x0000_s1026" style="position:absolute;margin-left:81.05pt;margin-top:4.95pt;width:60.45pt;height:54.4pt;z-index:251614208;mso-wrap-distance-left:0;mso-wrap-distance-right:0;mso-position-horizontal-relative:page" coordsize="7677,6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">
                <v:shape id="Graphic 105" o:spid="_x0000_s1027" style="position:absolute;width:7677;height:6908;visibility:visible;mso-wrap-style:square;v-text-anchor:top" coordsize="767715,690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2AhMQA&#10;AADcAAAADwAAAGRycy9kb3ducmV2LnhtbERPS2vCQBC+F/wPywi9NZsKFkldRYqPHoptHhSPY3ZM&#10;gtnZkN1q/PfdgtDbfHzPmS8H04oL9a6xrOA5ikEQl1Y3XCko8s3TDITzyBpby6TgRg6Wi9HDHBNt&#10;r5zSJfOVCCHsElRQe98lUrqyJoMush1x4E62N+gD7Cupe7yGcNPKSRy/SIMNh4YaO3qrqTxnP0bB&#10;ritkuv66HfPzx94d0n36vf0clHocD6tXEJ4G/y++u991mB9P4e+ZcIF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dgITEAAAA3AAAAA8AAAAAAAAAAAAAAAAAmAIAAGRycy9k&#10;b3ducmV2LnhtbFBLBQYAAAAABAAEAPUAAACJAwAAAAA=&#10;" path="m767346,652780r-12700,-6350l691146,614680r,31750l18224,646430,348919,69303r27521,15787l378320,51943r25,-635l378447,49530r101,-1651l381266,,310273,47117r27597,15849l3327,646836,901,649224r,1866l,652653r901,3378l901,656336r153,254l1282,656729r2464,2401l5613,659130r1524,889l10528,659130r680618,l691146,690880r63500,-31750l767346,652780xe" fillcolor="black" stroked="f">
                  <v:path arrowok="t"/>
                </v:shape>
                <v:shape id="Image 106" o:spid="_x0000_s1028" type="#_x0000_t75" style="position:absolute;left:1129;top:4657;width:1537;height:19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e/r++AAAA3AAAAA8AAABkcnMvZG93bnJldi54bWxET01rwkAQvRf6H5YpeNPd9pDY6CpSKnit&#10;Cl6H3WkSm50N2WmM/75bKPQ2j/c56+0UOjXSkNrIFp4XBhSxi77l2sL5tJ8vQSVB9thFJgt3SrDd&#10;PD6ssfLxxh80HqVWOYRThRYakb7SOrmGAqZF7Ikz9xmHgJLhUGs/4C2Hh06/GFPogC3nhgZ7emvI&#10;fR2/gwW3u8YSgyvNq2Z5l7EoLwatnT1NuxUooUn+xX/ug8/zTQG/z+QL9OY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pe/r++AAAA3AAAAA8AAAAAAAAAAAAAAAAAnwIAAGRy&#10;cy9kb3ducmV2LnhtbFBLBQYAAAAABAAEAPcAAACKAwAAAAA=&#10;">
                  <v:imagedata r:id="rId76" o:title="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15232" behindDoc="0" locked="0" layoutInCell="1" allowOverlap="1">
                <wp:simplePos x="0" y="0"/>
                <wp:positionH relativeFrom="page">
                  <wp:posOffset>2094865</wp:posOffset>
                </wp:positionH>
                <wp:positionV relativeFrom="paragraph">
                  <wp:posOffset>64770</wp:posOffset>
                </wp:positionV>
                <wp:extent cx="816610" cy="696595"/>
                <wp:effectExtent l="0" t="0" r="0" b="0"/>
                <wp:wrapNone/>
                <wp:docPr id="107" name="Graphic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6610" cy="6965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6610" h="696595">
                              <a:moveTo>
                                <a:pt x="816610" y="38100"/>
                              </a:moveTo>
                              <a:lnTo>
                                <a:pt x="803910" y="31750"/>
                              </a:lnTo>
                              <a:lnTo>
                                <a:pt x="740410" y="0"/>
                              </a:lnTo>
                              <a:lnTo>
                                <a:pt x="740410" y="31750"/>
                              </a:lnTo>
                              <a:lnTo>
                                <a:pt x="41656" y="31750"/>
                              </a:lnTo>
                              <a:lnTo>
                                <a:pt x="34544" y="31750"/>
                              </a:lnTo>
                              <a:lnTo>
                                <a:pt x="31750" y="34544"/>
                              </a:lnTo>
                              <a:lnTo>
                                <a:pt x="31750" y="41656"/>
                              </a:lnTo>
                              <a:lnTo>
                                <a:pt x="31750" y="620395"/>
                              </a:lnTo>
                              <a:lnTo>
                                <a:pt x="0" y="620395"/>
                              </a:lnTo>
                              <a:lnTo>
                                <a:pt x="38100" y="696595"/>
                              </a:lnTo>
                              <a:lnTo>
                                <a:pt x="66675" y="639445"/>
                              </a:lnTo>
                              <a:lnTo>
                                <a:pt x="76200" y="620395"/>
                              </a:lnTo>
                              <a:lnTo>
                                <a:pt x="44450" y="620395"/>
                              </a:lnTo>
                              <a:lnTo>
                                <a:pt x="44450" y="44450"/>
                              </a:lnTo>
                              <a:lnTo>
                                <a:pt x="740410" y="44450"/>
                              </a:lnTo>
                              <a:lnTo>
                                <a:pt x="740410" y="76200"/>
                              </a:lnTo>
                              <a:lnTo>
                                <a:pt x="803910" y="44450"/>
                              </a:lnTo>
                              <a:lnTo>
                                <a:pt x="816610" y="381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E1654E" id="Graphic 107" o:spid="_x0000_s1026" style="position:absolute;margin-left:164.95pt;margin-top:5.1pt;width:64.3pt;height:54.85pt;z-index: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16610,696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" path="m816610,38100l803910,31750,740410,r,31750l41656,31750r-7112,l31750,34544r,7112l31750,620395,,620395r38100,76200l66675,639445r9525,-19050l44450,620395r,-575945l740410,44450r,31750l803910,44450r12700,-635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7280" behindDoc="0" locked="0" layoutInCell="1" allowOverlap="1">
                <wp:simplePos x="0" y="0"/>
                <wp:positionH relativeFrom="page">
                  <wp:posOffset>4058285</wp:posOffset>
                </wp:positionH>
                <wp:positionV relativeFrom="paragraph">
                  <wp:posOffset>55245</wp:posOffset>
                </wp:positionV>
                <wp:extent cx="1792605" cy="913130"/>
                <wp:effectExtent l="0" t="0" r="0" b="0"/>
                <wp:wrapNone/>
                <wp:docPr id="108" name="Group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605" cy="913130"/>
                          <a:chOff x="0" y="0"/>
                          <a:chExt cx="1792605" cy="913130"/>
                        </a:xfrm>
                      </wpg:grpSpPr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12271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Graphic 110"/>
                        <wps:cNvSpPr/>
                        <wps:spPr>
                          <a:xfrm>
                            <a:off x="46037" y="235373"/>
                            <a:ext cx="1270" cy="5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81660">
                                <a:moveTo>
                                  <a:pt x="0" y="581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39687" y="197273"/>
                            <a:ext cx="29781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815" h="76200">
                                <a:moveTo>
                                  <a:pt x="221614" y="0"/>
                                </a:moveTo>
                                <a:lnTo>
                                  <a:pt x="221614" y="76200"/>
                                </a:lnTo>
                                <a:lnTo>
                                  <a:pt x="285114" y="44450"/>
                                </a:lnTo>
                                <a:lnTo>
                                  <a:pt x="237871" y="44450"/>
                                </a:lnTo>
                                <a:lnTo>
                                  <a:pt x="240664" y="41655"/>
                                </a:lnTo>
                                <a:lnTo>
                                  <a:pt x="240664" y="34544"/>
                                </a:lnTo>
                                <a:lnTo>
                                  <a:pt x="237871" y="31750"/>
                                </a:lnTo>
                                <a:lnTo>
                                  <a:pt x="285114" y="31750"/>
                                </a:lnTo>
                                <a:lnTo>
                                  <a:pt x="221614" y="0"/>
                                </a:lnTo>
                                <a:close/>
                              </a:path>
                              <a:path w="297815" h="76200">
                                <a:moveTo>
                                  <a:pt x="221614" y="31750"/>
                                </a:moveTo>
                                <a:lnTo>
                                  <a:pt x="2794" y="31750"/>
                                </a:lnTo>
                                <a:lnTo>
                                  <a:pt x="0" y="34544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50"/>
                                </a:lnTo>
                                <a:lnTo>
                                  <a:pt x="221614" y="44450"/>
                                </a:lnTo>
                                <a:lnTo>
                                  <a:pt x="221614" y="31750"/>
                                </a:lnTo>
                                <a:close/>
                              </a:path>
                              <a:path w="297815" h="76200">
                                <a:moveTo>
                                  <a:pt x="285114" y="31750"/>
                                </a:moveTo>
                                <a:lnTo>
                                  <a:pt x="237871" y="31750"/>
                                </a:lnTo>
                                <a:lnTo>
                                  <a:pt x="240664" y="34544"/>
                                </a:lnTo>
                                <a:lnTo>
                                  <a:pt x="240664" y="41655"/>
                                </a:lnTo>
                                <a:lnTo>
                                  <a:pt x="237871" y="44450"/>
                                </a:lnTo>
                                <a:lnTo>
                                  <a:pt x="285114" y="44450"/>
                                </a:lnTo>
                                <a:lnTo>
                                  <a:pt x="297814" y="38100"/>
                                </a:lnTo>
                                <a:lnTo>
                                  <a:pt x="285114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337502" y="235373"/>
                            <a:ext cx="1784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>
                                <a:moveTo>
                                  <a:pt x="0" y="0"/>
                                </a:moveTo>
                                <a:lnTo>
                                  <a:pt x="17843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515937" y="178858"/>
                            <a:ext cx="456565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119380">
                                <a:moveTo>
                                  <a:pt x="0" y="119379"/>
                                </a:moveTo>
                                <a:lnTo>
                                  <a:pt x="456564" y="119379"/>
                                </a:lnTo>
                                <a:lnTo>
                                  <a:pt x="4565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937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972502" y="124248"/>
                            <a:ext cx="350520" cy="231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0520" h="231775">
                                <a:moveTo>
                                  <a:pt x="0" y="111125"/>
                                </a:moveTo>
                                <a:lnTo>
                                  <a:pt x="321310" y="111125"/>
                                </a:lnTo>
                              </a:path>
                              <a:path w="350520" h="231775">
                                <a:moveTo>
                                  <a:pt x="320675" y="0"/>
                                </a:moveTo>
                                <a:lnTo>
                                  <a:pt x="321310" y="231775"/>
                                </a:lnTo>
                              </a:path>
                              <a:path w="350520" h="231775">
                                <a:moveTo>
                                  <a:pt x="350520" y="0"/>
                                </a:moveTo>
                                <a:lnTo>
                                  <a:pt x="350520" y="2317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2275" y="812271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1323022" y="235373"/>
                            <a:ext cx="417195" cy="5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581660">
                                <a:moveTo>
                                  <a:pt x="0" y="0"/>
                                </a:moveTo>
                                <a:lnTo>
                                  <a:pt x="417195" y="634"/>
                                </a:lnTo>
                              </a:path>
                              <a:path w="417195" h="581660">
                                <a:moveTo>
                                  <a:pt x="417195" y="0"/>
                                </a:moveTo>
                                <a:lnTo>
                                  <a:pt x="417195" y="58165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26682" y="831638"/>
                            <a:ext cx="150304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43" y="44450"/>
                                </a:lnTo>
                                <a:lnTo>
                                  <a:pt x="57150" y="41528"/>
                                </a:lnTo>
                                <a:lnTo>
                                  <a:pt x="57150" y="34543"/>
                                </a:lnTo>
                                <a:lnTo>
                                  <a:pt x="59943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1503045" h="76200">
                                <a:moveTo>
                                  <a:pt x="1500251" y="31114"/>
                                </a:moveTo>
                                <a:lnTo>
                                  <a:pt x="59943" y="31750"/>
                                </a:lnTo>
                                <a:lnTo>
                                  <a:pt x="57150" y="34543"/>
                                </a:lnTo>
                                <a:lnTo>
                                  <a:pt x="57150" y="41528"/>
                                </a:lnTo>
                                <a:lnTo>
                                  <a:pt x="59943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lnTo>
                                  <a:pt x="1500886" y="31750"/>
                                </a:lnTo>
                                <a:lnTo>
                                  <a:pt x="1500251" y="31114"/>
                                </a:lnTo>
                                <a:close/>
                              </a:path>
                              <a:path w="1503045" h="76200">
                                <a:moveTo>
                                  <a:pt x="150088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1500251" y="43814"/>
                                </a:lnTo>
                                <a:lnTo>
                                  <a:pt x="1503044" y="41021"/>
                                </a:lnTo>
                                <a:lnTo>
                                  <a:pt x="1503044" y="33909"/>
                                </a:lnTo>
                                <a:lnTo>
                                  <a:pt x="150088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275018" y="6095"/>
                            <a:ext cx="11493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924242" y="0"/>
                            <a:ext cx="1663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C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8" o:spid="_x0000_s1062" style="position:absolute;left:0;text-align:left;margin-left:319.55pt;margin-top:4.35pt;width:141.15pt;height:71.9pt;z-index:251617280;mso-wrap-distance-left:0;mso-wrap-distance-right:0;mso-position-horizontal-relative:page;mso-position-vertical-relative:text" coordsize="17926,9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">
                <v:shape id="Image 109" o:spid="_x0000_s1063" type="#_x0000_t75" style="position:absolute;top:8122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F6I/EAAAA3AAAAA8AAABkcnMvZG93bnJldi54bWxET81qwkAQvgu+wzJCL6Ib22JtdBVbaCse&#10;pEn6AEN2TILZ2ZhdY/r23YLgbT6+31ltelOLjlpXWVYwm0YgiHOrKy4U/GQfkwUI55E11pZJwS85&#10;2KyHgxXG2l45oS71hQgh7GJUUHrfxFK6vCSDbmob4sAdbWvQB9gWUrd4DeGmlo9RNJcGKw4NJTb0&#10;XlJ+Si9GAWeHlzz93p/fvk6XbPy57bun50Sph1G/XYLw1Pu7+Obe6TA/eoX/Z8IF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bF6I/EAAAA3AAAAA8AAAAAAAAAAAAAAAAA&#10;nwIAAGRycy9kb3ducmV2LnhtbFBLBQYAAAAABAAEAPcAAACQAwAAAAA=&#10;">
                  <v:imagedata r:id="rId79" o:title=""/>
                </v:shape>
                <v:shape id="Graphic 110" o:spid="_x0000_s1064" style="position:absolute;left:460;top:2353;width:13;height:5817;visibility:visible;mso-wrap-style:square;v-text-anchor:top" coordsize="1270,581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z+H8UA&#10;AADcAAAADwAAAGRycy9kb3ducmV2LnhtbESPQW/CMAyF70j7D5EncYMUhDbUERCaBOOAJgr8AK/x&#10;2m6NUyVZKf9+PkzazdZ7fu/zajO4VvUUYuPZwGyagSIuvW24MnC97CZLUDEhW2w9k4E7RdisH0Yr&#10;zK2/cUH9OVVKQjjmaKBOqcu1jmVNDuPUd8SiffrgMMkaKm0D3iTctXqeZU/aYcPSUGNHrzWV3+cf&#10;Z6B/+/pYhLY4Xgucn5b74/b9mU7GjB+H7QuoREP6N/9dH6zgzwRf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TP4fxQAAANwAAAAPAAAAAAAAAAAAAAAAAJgCAABkcnMv&#10;ZG93bnJldi54bWxQSwUGAAAAAAQABAD1AAAAigMAAAAA&#10;" path="m,581659l,e" filled="f">
                  <v:path arrowok="t"/>
                </v:shape>
                <v:shape id="Graphic 111" o:spid="_x0000_s1065" style="position:absolute;left:396;top:1972;width:2979;height:762;visibility:visible;mso-wrap-style:square;v-text-anchor:top" coordsize="29781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zRdb4A&#10;AADcAAAADwAAAGRycy9kb3ducmV2LnhtbERPS27CMBDdV+IO1lRiV5x0AVGKQRUCqVsCB5jG0zhN&#10;PI5sA+b2GKlSd/P0vrPeJjuKK/nQO1ZQLgoQxK3TPXcKzqfDWwUiRGSNo2NScKcA283sZY21djc+&#10;0rWJncghHGpUYGKcailDa8hiWLiJOHM/zluMGfpOao+3HG5H+V4US2mx59xgcKKdoXZoLlbBvvVu&#10;91uRqSR9r5rBDWlIZ6Xmr+nzA0SkFP/Ff+4vneeXJTyfyRfIzQ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s0XW+AAAA3AAAAA8AAAAAAAAAAAAAAAAAmAIAAGRycy9kb3ducmV2&#10;LnhtbFBLBQYAAAAABAAEAPUAAACDAwAAAAA=&#10;" path="m221614,r,76200l285114,44450r-47243,l240664,41655r,-7111l237871,31750r47243,l221614,xem221614,31750r-218820,l,34544r,7111l2794,44450r218820,l221614,31750xem285114,31750r-47243,l240664,34544r,7111l237871,44450r47243,l297814,38100,285114,31750xe" fillcolor="black" stroked="f">
                  <v:path arrowok="t"/>
                </v:shape>
                <v:shape id="Graphic 112" o:spid="_x0000_s1066" style="position:absolute;left:3375;top:2353;width:1784;height:13;visibility:visible;mso-wrap-style:square;v-text-anchor:top" coordsize="17843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C2oMQA&#10;AADcAAAADwAAAGRycy9kb3ducmV2LnhtbERP22rCQBB9L/Qflin0rdmotMboKqVgqSABL4iPQ3ZM&#10;gtnZkN2a5O+7QsG3OZzrLFa9qcWNWldZVjCKYhDEudUVFwqOh/VbAsJ5ZI21ZVIwkIPV8vlpgam2&#10;He/otveFCCHsUlRQet+kUrq8JIMusg1x4C62NegDbAupW+xCuKnlOI4/pMGKQ0OJDX2VlF/3v0bB&#10;9+U8s1mR9JP37DrMsuP2NN1slXp96T/nIDz1/iH+d//oMH80hvsz4QK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QtqDEAAAA3AAAAA8AAAAAAAAAAAAAAAAAmAIAAGRycy9k&#10;b3ducmV2LnhtbFBLBQYAAAAABAAEAPUAAACJAwAAAAA=&#10;" path="m,l178435,e" filled="f">
                  <v:path arrowok="t"/>
                </v:shape>
                <v:shape id="Graphic 113" o:spid="_x0000_s1067" style="position:absolute;left:5159;top:1788;width:4566;height:1194;visibility:visible;mso-wrap-style:square;v-text-anchor:top" coordsize="456565,119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GvsQA&#10;AADcAAAADwAAAGRycy9kb3ducmV2LnhtbERPzWoCMRC+F3yHMEIvRbMqFl2NokJL8dDa1QcYNtPN&#10;0s1kSVJ3fXtTKPQ2H9/vrLe9bcSVfKgdK5iMMxDEpdM1Vwou55fRAkSIyBobx6TgRgG2m8HDGnPt&#10;Ov6kaxErkUI45KjAxNjmUobSkMUwdi1x4r6ctxgT9JXUHrsUbhs5zbJnabHm1GCwpYOh8rv4sQr2&#10;p2NsF/NuVp+WH8Xrxb/v9uZJqcdhv1uBiNTHf/Gf+02n+ZMZ/D6TLp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5xr7EAAAA3AAAAA8AAAAAAAAAAAAAAAAAmAIAAGRycy9k&#10;b3ducmV2LnhtbFBLBQYAAAAABAAEAPUAAACJAwAAAAA=&#10;" path="m,119379r456564,l456564,,,,,119379xe" filled="f">
                  <v:path arrowok="t"/>
                </v:shape>
                <v:shape id="Graphic 114" o:spid="_x0000_s1068" style="position:absolute;left:9725;top:1242;width:3505;height:2318;visibility:visible;mso-wrap-style:square;v-text-anchor:top" coordsize="350520,231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xasAA&#10;AADcAAAADwAAAGRycy9kb3ducmV2LnhtbERPTYvCMBC9C/6HMII3TV1ES9coqyB6VCt4HZvZtGwz&#10;KU1Wq7/eLCx4m8f7nMWqs7W4Uesrxwom4wQEceF0xUbBOd+OUhA+IGusHZOCB3lYLfu9BWba3flI&#10;t1MwIoawz1BBGUKTSemLkiz6sWuII/ftWoshwtZI3eI9httafiTJTFqsODaU2NCmpOLn9GsV1PMq&#10;PItLevA6fa6P5rozs/yi1HDQfX2CCNSFt/jfvddx/mQK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xasAAAADcAAAADwAAAAAAAAAAAAAAAACYAgAAZHJzL2Rvd25y&#10;ZXYueG1sUEsFBgAAAAAEAAQA9QAAAIUDAAAAAA==&#10;" path="m,111125r321310,em320675,r635,231775em350520,r,231775e" filled="f">
                  <v:path arrowok="t"/>
                </v:shape>
                <v:shape id="Image 115" o:spid="_x0000_s1069" type="#_x0000_t75" style="position:absolute;left:16922;top:8122;width:1004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cu1bEAAAA3AAAAA8AAABkcnMvZG93bnJldi54bWxET01rwkAQvQv+h2UKvUjdWFAkzUaKthIE&#10;xaYWepxmp0kwOxuyq6b/visI3ubxPidZ9KYRZ+pcbVnBZByBIC6srrlUcPh8f5qDcB5ZY2OZFPyR&#10;g0U6HCQYa3vhDzrnvhQhhF2MCirv21hKV1Rk0I1tSxy4X9sZ9AF2pdQdXkK4aeRzFM2kwZpDQ4Ut&#10;LSsqjvnJKNjsDtOvtx/Ois1qNvLbfWbX5bdSjw/96wsIT72/i2/uTIf5kylcnwkXyPQ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cu1bEAAAA3AAAAA8AAAAAAAAAAAAAAAAA&#10;nwIAAGRycy9kb3ducmV2LnhtbFBLBQYAAAAABAAEAPcAAACQAwAAAAA=&#10;">
                  <v:imagedata r:id="rId80" o:title=""/>
                </v:shape>
                <v:shape id="Graphic 116" o:spid="_x0000_s1070" style="position:absolute;left:13230;top:2353;width:4172;height:5817;visibility:visible;mso-wrap-style:square;v-text-anchor:top" coordsize="417195,581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L9sIA&#10;AADcAAAADwAAAGRycy9kb3ducmV2LnhtbERP32vCMBB+H/g/hBv4NtNu0Ek1ytwm6NOcjj0fzdkU&#10;m0tpslj/eyMIe7uP7+fNl4NtRaTeN44V5JMMBHHldMO1gp/D+mkKwgdkja1jUnAhD8vF6GGOpXZn&#10;/qa4D7VIIexLVGBC6EopfWXIop+4jjhxR9dbDAn2tdQ9nlO4beVzlhXSYsOpwWBH74aq0/7PKvg9&#10;5V8y7l67/GUXP+JnsdqGaJQaPw5vMxCBhvAvvrs3Os3PC7g9ky6Qi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Uv2wgAAANwAAAAPAAAAAAAAAAAAAAAAAJgCAABkcnMvZG93&#10;bnJldi54bWxQSwUGAAAAAAQABAD1AAAAhwMAAAAA&#10;" path="m,l417195,634em417195,r,581659e" filled="f">
                  <v:path arrowok="t"/>
                </v:shape>
                <v:shape id="Graphic 117" o:spid="_x0000_s1071" style="position:absolute;left:1266;top:8316;width:15031;height:762;visibility:visible;mso-wrap-style:square;v-text-anchor:top" coordsize="150304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cRLMIA&#10;AADcAAAADwAAAGRycy9kb3ducmV2LnhtbERP3WrCMBS+H/gO4Qi7m6leqHRGqYOpMBDW7QHOmmNb&#10;bE5KEm3m0y+CsLvz8f2e1SaaTlzJ+daygukkA0FcWd1yreD76/1lCcIHZI2dZVLwSx4269HTCnNt&#10;B/6kaxlqkULY56igCaHPpfRVQwb9xPbEiTtZZzAk6GqpHQ4p3HRylmVzabDl1NBgT28NVefyYhQM&#10;9YfE29HFfWGXhZ/9bE/lLir1PI7FK4hAMfyLH+6DTvOnC7g/ky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hxEswgAAANwAAAAPAAAAAAAAAAAAAAAAAJgCAABkcnMvZG93&#10;bnJldi54bWxQSwUGAAAAAAQABAD1AAAAhwMAAAAA&#10;" path="m76200,l,38100,76200,76200r,-31750l59943,44450,57150,41528r,-6985l59943,31750r16257,l76200,xem1500251,31114l59943,31750r-2793,2793l57150,41528r2793,2922l76200,44450r,-12700l1500886,31750r-635,-636xem1500886,31750r-1424686,l76200,44450r-12700,l1500251,43814r2793,-2793l1503044,33909r-2158,-2159xe" fillcolor="black" stroked="f">
                  <v:path arrowok="t"/>
                </v:shape>
                <v:shape id="Textbox 118" o:spid="_x0000_s1072" type="#_x0000_t202" style="position:absolute;left:2750;top:60;width:1149;height:1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LNM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dDK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cs0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R</w:t>
                        </w:r>
                      </w:p>
                    </w:txbxContent>
                  </v:textbox>
                </v:shape>
                <v:shape id="Textbox 119" o:spid="_x0000_s1073" type="#_x0000_t202" style="position:absolute;left:9242;width:1664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1ur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TB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9bq/BAAAA3AAAAA8AAAAAAAAAAAAAAAAAmAIAAGRycy9kb3du&#10;cmV2LnhtbFBLBQYAAAAABAAEAPUAAACG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C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21376" behindDoc="0" locked="0" layoutInCell="1" allowOverlap="1">
                <wp:simplePos x="0" y="0"/>
                <wp:positionH relativeFrom="page">
                  <wp:posOffset>691515</wp:posOffset>
                </wp:positionH>
                <wp:positionV relativeFrom="paragraph">
                  <wp:posOffset>-199390</wp:posOffset>
                </wp:positionV>
                <wp:extent cx="2354580" cy="2239645"/>
                <wp:effectExtent l="0" t="0" r="0" b="0"/>
                <wp:wrapNone/>
                <wp:docPr id="120" name="Text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580" cy="2239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42"/>
                              <w:gridCol w:w="1432"/>
                              <w:gridCol w:w="441"/>
                              <w:gridCol w:w="1256"/>
                            </w:tblGrid>
                            <w:tr w:rsidR="007008C5">
                              <w:trPr>
                                <w:trHeight w:val="373"/>
                              </w:trPr>
                              <w:tc>
                                <w:tcPr>
                                  <w:tcW w:w="442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64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3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1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6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25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7008C5">
                              <w:trPr>
                                <w:trHeight w:val="1428"/>
                              </w:trPr>
                              <w:tc>
                                <w:tcPr>
                                  <w:tcW w:w="1874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77"/>
                                    <w:ind w:left="28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706"/>
                                      <w:tab w:val="left" w:pos="1589"/>
                                    </w:tabs>
                                    <w:spacing w:before="279"/>
                                    <w:ind w:left="208"/>
                                    <w:rPr>
                                      <w:position w:val="-16"/>
                                      <w:sz w:val="24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04775" cy="95250"/>
                                        <wp:effectExtent l="0" t="0" r="0" b="0"/>
                                        <wp:docPr id="121" name="Image 12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1" name="Image 121"/>
                                                <pic:cNvPicPr/>
                                              </pic:nvPicPr>
                                              <pic:blipFill>
                                                <a:blip r:embed="rId8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5409" cy="955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position w:val="-5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5"/>
                                      <w:sz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Microsoft Sans Serif"/>
                                      <w:position w:val="-5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position w:val="-16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97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44"/>
                                    <w:ind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370"/>
                              </w:trPr>
                              <w:tc>
                                <w:tcPr>
                                  <w:tcW w:w="442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61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3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1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6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5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7008C5">
                              <w:trPr>
                                <w:trHeight w:val="1296"/>
                              </w:trPr>
                              <w:tc>
                                <w:tcPr>
                                  <w:tcW w:w="1874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37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ind w:right="24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97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01"/>
                                    <w:ind w:left="302"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21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ind w:left="304"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0" o:spid="_x0000_s1074" type="#_x0000_t202" style="position:absolute;left:0;text-align:left;margin-left:54.45pt;margin-top:-15.7pt;width:185.4pt;height:176.35pt;z-index:25162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" filled="f" stroked="f">
                <v:textbox inset="0,0,0,0">
                  <w:txbxContent>
                    <w:tbl>
                      <w:tblPr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42"/>
                        <w:gridCol w:w="1432"/>
                        <w:gridCol w:w="441"/>
                        <w:gridCol w:w="1256"/>
                      </w:tblGrid>
                      <w:tr w:rsidR="007008C5">
                        <w:trPr>
                          <w:trHeight w:val="373"/>
                        </w:trPr>
                        <w:tc>
                          <w:tcPr>
                            <w:tcW w:w="442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64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3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441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6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25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7008C5">
                        <w:trPr>
                          <w:trHeight w:val="1428"/>
                        </w:trPr>
                        <w:tc>
                          <w:tcPr>
                            <w:tcW w:w="1874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177"/>
                              <w:ind w:left="28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tabs>
                                <w:tab w:val="left" w:pos="706"/>
                                <w:tab w:val="left" w:pos="1589"/>
                              </w:tabs>
                              <w:spacing w:before="279"/>
                              <w:ind w:left="208"/>
                              <w:rPr>
                                <w:position w:val="-16"/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04775" cy="95250"/>
                                  <wp:effectExtent l="0" t="0" r="0" b="0"/>
                                  <wp:docPr id="121" name="Image 12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1" name="Image 121"/>
                                          <pic:cNvPicPr/>
                                        </pic:nvPicPr>
                                        <pic:blipFill>
                                          <a:blip r:embed="rId8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409" cy="955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position w:val="-5"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10"/>
                                <w:position w:val="-5"/>
                                <w:sz w:val="24"/>
                              </w:rPr>
                              <w:t>I</w:t>
                            </w:r>
                            <w:r>
                              <w:rPr>
                                <w:rFonts w:ascii="Microsoft Sans Serif"/>
                                <w:position w:val="-5"/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position w:val="-16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97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144"/>
                              <w:ind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</w:tr>
                      <w:tr w:rsidR="007008C5">
                        <w:trPr>
                          <w:trHeight w:val="370"/>
                        </w:trPr>
                        <w:tc>
                          <w:tcPr>
                            <w:tcW w:w="442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61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3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441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6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5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7008C5">
                        <w:trPr>
                          <w:trHeight w:val="1296"/>
                        </w:trPr>
                        <w:tc>
                          <w:tcPr>
                            <w:tcW w:w="1874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7008C5" w:rsidRDefault="007008C5">
                            <w:pPr>
                              <w:pStyle w:val="TableParagraph"/>
                              <w:spacing w:before="37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ind w:right="24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97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201"/>
                              <w:ind w:left="302"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spacing w:before="21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ind w:left="304"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24"/>
        </w:rPr>
        <w:t>I</w:t>
      </w: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spacing w:before="142"/>
        <w:rPr>
          <w:sz w:val="24"/>
        </w:rPr>
      </w:pPr>
    </w:p>
    <w:p w:rsidR="007008C5" w:rsidRDefault="00D34D94">
      <w:pPr>
        <w:ind w:left="3099" w:right="1080"/>
        <w:jc w:val="center"/>
        <w:rPr>
          <w:sz w:val="24"/>
        </w:rPr>
      </w:pP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7008C5" w:rsidRDefault="007008C5">
      <w:pPr>
        <w:pStyle w:val="a3"/>
        <w:spacing w:before="72"/>
        <w:rPr>
          <w:sz w:val="24"/>
        </w:rPr>
      </w:pPr>
    </w:p>
    <w:p w:rsidR="007008C5" w:rsidRDefault="00D34D94">
      <w:pPr>
        <w:ind w:left="14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6256" behindDoc="0" locked="0" layoutInCell="1" allowOverlap="1">
                <wp:simplePos x="0" y="0"/>
                <wp:positionH relativeFrom="page">
                  <wp:posOffset>833755</wp:posOffset>
                </wp:positionH>
                <wp:positionV relativeFrom="paragraph">
                  <wp:posOffset>117475</wp:posOffset>
                </wp:positionV>
                <wp:extent cx="980440" cy="336550"/>
                <wp:effectExtent l="0" t="0" r="0" b="0"/>
                <wp:wrapNone/>
                <wp:docPr id="123" name="Group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0440" cy="336550"/>
                          <a:chOff x="0" y="0"/>
                          <a:chExt cx="980440" cy="336550"/>
                        </a:xfrm>
                      </wpg:grpSpPr>
                      <wps:wsp>
                        <wps:cNvPr id="124" name="Graphic 124"/>
                        <wps:cNvSpPr/>
                        <wps:spPr>
                          <a:xfrm>
                            <a:off x="0" y="100710"/>
                            <a:ext cx="98044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0440" h="236220">
                                <a:moveTo>
                                  <a:pt x="980440" y="197739"/>
                                </a:moveTo>
                                <a:lnTo>
                                  <a:pt x="967740" y="191389"/>
                                </a:lnTo>
                                <a:lnTo>
                                  <a:pt x="904240" y="159639"/>
                                </a:lnTo>
                                <a:lnTo>
                                  <a:pt x="904240" y="191389"/>
                                </a:lnTo>
                                <a:lnTo>
                                  <a:pt x="440182" y="191389"/>
                                </a:lnTo>
                                <a:lnTo>
                                  <a:pt x="72288" y="29019"/>
                                </a:lnTo>
                                <a:lnTo>
                                  <a:pt x="75171" y="22479"/>
                                </a:lnTo>
                                <a:lnTo>
                                  <a:pt x="85090" y="0"/>
                                </a:lnTo>
                                <a:lnTo>
                                  <a:pt x="0" y="4064"/>
                                </a:lnTo>
                                <a:lnTo>
                                  <a:pt x="54330" y="69723"/>
                                </a:lnTo>
                                <a:lnTo>
                                  <a:pt x="67132" y="40690"/>
                                </a:lnTo>
                                <a:lnTo>
                                  <a:pt x="433539" y="202387"/>
                                </a:lnTo>
                                <a:lnTo>
                                  <a:pt x="435279" y="204089"/>
                                </a:lnTo>
                                <a:lnTo>
                                  <a:pt x="437400" y="204089"/>
                                </a:lnTo>
                                <a:lnTo>
                                  <a:pt x="439420" y="204978"/>
                                </a:lnTo>
                                <a:lnTo>
                                  <a:pt x="441642" y="204089"/>
                                </a:lnTo>
                                <a:lnTo>
                                  <a:pt x="904240" y="204089"/>
                                </a:lnTo>
                                <a:lnTo>
                                  <a:pt x="904240" y="235839"/>
                                </a:lnTo>
                                <a:lnTo>
                                  <a:pt x="967740" y="204089"/>
                                </a:lnTo>
                                <a:lnTo>
                                  <a:pt x="980440" y="197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295986" y="211520"/>
                            <a:ext cx="29210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100" h="79375">
                                <a:moveTo>
                                  <a:pt x="0" y="23937"/>
                                </a:moveTo>
                                <a:lnTo>
                                  <a:pt x="68412" y="2440"/>
                                </a:lnTo>
                                <a:lnTo>
                                  <a:pt x="115479" y="0"/>
                                </a:lnTo>
                                <a:lnTo>
                                  <a:pt x="162490" y="6696"/>
                                </a:lnTo>
                                <a:lnTo>
                                  <a:pt x="208315" y="22262"/>
                                </a:lnTo>
                                <a:lnTo>
                                  <a:pt x="251826" y="46429"/>
                                </a:lnTo>
                                <a:lnTo>
                                  <a:pt x="291896" y="7892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95" y="0"/>
                            <a:ext cx="105409" cy="180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7D0663" id="Group 123" o:spid="_x0000_s1026" style="position:absolute;margin-left:65.65pt;margin-top:9.25pt;width:77.2pt;height:26.5pt;z-index:251616256;mso-wrap-distance-left:0;mso-wrap-distance-right:0;mso-position-horizontal-relative:page" coordsize="9804,3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">
                <v:shape id="Graphic 124" o:spid="_x0000_s1027" style="position:absolute;top:1007;width:9804;height:2362;visibility:visible;mso-wrap-style:square;v-text-anchor:top" coordsize="98044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bAR8EA&#10;AADcAAAADwAAAGRycy9kb3ducmV2LnhtbERPS4vCMBC+C/sfwgjeNPWBSNe0yC4rHhbBKp6HZrYt&#10;JpPSRK3/3iwI3ubje846760RN+p841jBdJKAIC6dbrhScDr+jFcgfEDWaByTggd5yLOPwRpT7e58&#10;oFsRKhFD2KeooA6hTaX0ZU0W/cS1xJH7c53FEGFXSd3hPYZbI2dJspQWG44NNbb0VVN5Ka5Wwfbo&#10;Tt9Xs1/MzbKRuiK7+Z2elRoN+80niEB9eItf7p2O82cL+H8mXi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GwEfBAAAA3AAAAA8AAAAAAAAAAAAAAAAAmAIAAGRycy9kb3du&#10;cmV2LnhtbFBLBQYAAAAABAAEAPUAAACGAwAAAAA=&#10;" path="m980440,197739r-12700,-6350l904240,159639r,31750l440182,191389,72288,29019r2883,-6540l85090,,,4064,54330,69723,67132,40690,433539,202387r1740,1702l437400,204089r2020,889l441642,204089r462598,l904240,235839r63500,-31750l980440,197739xe" fillcolor="black" stroked="f">
                  <v:path arrowok="t"/>
                </v:shape>
                <v:shape id="Graphic 125" o:spid="_x0000_s1028" style="position:absolute;left:2959;top:2115;width:2921;height:793;visibility:visible;mso-wrap-style:square;v-text-anchor:top" coordsize="292100,79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gNQMIA&#10;AADcAAAADwAAAGRycy9kb3ducmV2LnhtbERPzWrCQBC+F/oOywi9mY2Bio2uotWCFA8a+wBDdkyi&#10;2dmwu2r69l1B6G0+vt+ZLXrTihs531hWMEpSEMSl1Q1XCn6OX8MJCB+QNbaWScEveVjMX19mmGt7&#10;5wPdilCJGMI+RwV1CF0upS9rMugT2xFH7mSdwRChq6R2eI/hppVZmo6lwYZjQ40dfdZUXoqrUeAw&#10;W43c93l1OR2Lj31xnWz69U6pt0G/nIII1Id/8dO91XF+9g6PZ+IF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SA1AwgAAANwAAAAPAAAAAAAAAAAAAAAAAJgCAABkcnMvZG93&#10;bnJldi54bWxQSwUGAAAAAAQABAD1AAAAhwMAAAAA&#10;" path="m,23937l68412,2440,115479,r47011,6696l208315,22262r43511,24167l291896,78928e" filled="f">
                  <v:path arrowok="t"/>
                </v:shape>
                <v:shape id="Image 126" o:spid="_x0000_s1029" type="#_x0000_t75" style="position:absolute;left:234;width:1055;height:1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eNYbAAAAA3AAAAA8AAABkcnMvZG93bnJldi54bWxET81Kw0AQvhd8h2WEXkqzsUIoMdsiRaHU&#10;U6MPMGTHJJiZTbNrmrx9VxB6m4/vd4r9xJ0aafCtEwNPSQqKpHK2ldrA1+f7egvKBxSLnRMyMJOH&#10;/e5hUWBu3VXONJahVjFEfI4GmhD6XGtfNcToE9eTRO7bDYwhwqHWdsBrDOdOb9I004ytxIYGezo0&#10;VP2Uv2zgcppprMPqjbtnzPCjYuc1G7N8nF5fQAWawl387z7aOH+Twd8z8QK9u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x41hsAAAADcAAAADwAAAAAAAAAAAAAAAACfAgAA&#10;ZHJzL2Rvd25yZXYueG1sUEsFBgAAAAAEAAQA9wAAAIwDAAAAAA==&#10;">
                  <v:imagedata r:id="rId83" o:title="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8304" behindDoc="0" locked="0" layoutInCell="1" allowOverlap="1">
                <wp:simplePos x="0" y="0"/>
                <wp:positionH relativeFrom="page">
                  <wp:posOffset>1981200</wp:posOffset>
                </wp:positionH>
                <wp:positionV relativeFrom="paragraph">
                  <wp:posOffset>55880</wp:posOffset>
                </wp:positionV>
                <wp:extent cx="835025" cy="304800"/>
                <wp:effectExtent l="0" t="0" r="0" b="0"/>
                <wp:wrapNone/>
                <wp:docPr id="127" name="Group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025" cy="304800"/>
                          <a:chOff x="0" y="0"/>
                          <a:chExt cx="835025" cy="304800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4953" y="0"/>
                            <a:ext cx="83058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0580" h="304800">
                                <a:moveTo>
                                  <a:pt x="830072" y="38100"/>
                                </a:moveTo>
                                <a:lnTo>
                                  <a:pt x="817372" y="31750"/>
                                </a:lnTo>
                                <a:lnTo>
                                  <a:pt x="753872" y="0"/>
                                </a:lnTo>
                                <a:lnTo>
                                  <a:pt x="753872" y="31750"/>
                                </a:lnTo>
                                <a:lnTo>
                                  <a:pt x="8153" y="31750"/>
                                </a:lnTo>
                                <a:lnTo>
                                  <a:pt x="5588" y="30988"/>
                                </a:lnTo>
                                <a:lnTo>
                                  <a:pt x="4165" y="31750"/>
                                </a:lnTo>
                                <a:lnTo>
                                  <a:pt x="3556" y="31750"/>
                                </a:lnTo>
                                <a:lnTo>
                                  <a:pt x="2844" y="32461"/>
                                </a:lnTo>
                                <a:lnTo>
                                  <a:pt x="2032" y="32893"/>
                                </a:lnTo>
                                <a:lnTo>
                                  <a:pt x="1854" y="33451"/>
                                </a:lnTo>
                                <a:lnTo>
                                  <a:pt x="762" y="34544"/>
                                </a:lnTo>
                                <a:lnTo>
                                  <a:pt x="762" y="37058"/>
                                </a:lnTo>
                                <a:lnTo>
                                  <a:pt x="0" y="39624"/>
                                </a:lnTo>
                                <a:lnTo>
                                  <a:pt x="762" y="41046"/>
                                </a:lnTo>
                                <a:lnTo>
                                  <a:pt x="762" y="41656"/>
                                </a:lnTo>
                                <a:lnTo>
                                  <a:pt x="1460" y="42367"/>
                                </a:lnTo>
                                <a:lnTo>
                                  <a:pt x="1905" y="43180"/>
                                </a:lnTo>
                                <a:lnTo>
                                  <a:pt x="2451" y="43357"/>
                                </a:lnTo>
                                <a:lnTo>
                                  <a:pt x="3556" y="44450"/>
                                </a:lnTo>
                                <a:lnTo>
                                  <a:pt x="6045" y="44450"/>
                                </a:lnTo>
                                <a:lnTo>
                                  <a:pt x="755307" y="273913"/>
                                </a:lnTo>
                                <a:lnTo>
                                  <a:pt x="745998" y="304292"/>
                                </a:lnTo>
                                <a:lnTo>
                                  <a:pt x="830072" y="290195"/>
                                </a:lnTo>
                                <a:lnTo>
                                  <a:pt x="817930" y="278638"/>
                                </a:lnTo>
                                <a:lnTo>
                                  <a:pt x="768350" y="231394"/>
                                </a:lnTo>
                                <a:lnTo>
                                  <a:pt x="759015" y="261810"/>
                                </a:lnTo>
                                <a:lnTo>
                                  <a:pt x="49631" y="44450"/>
                                </a:lnTo>
                                <a:lnTo>
                                  <a:pt x="753872" y="44450"/>
                                </a:lnTo>
                                <a:lnTo>
                                  <a:pt x="753872" y="76200"/>
                                </a:lnTo>
                                <a:lnTo>
                                  <a:pt x="817372" y="44450"/>
                                </a:lnTo>
                                <a:lnTo>
                                  <a:pt x="830072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396493" y="40640"/>
                            <a:ext cx="38735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125095">
                                <a:moveTo>
                                  <a:pt x="0" y="0"/>
                                </a:moveTo>
                                <a:lnTo>
                                  <a:pt x="13870" y="14394"/>
                                </a:lnTo>
                                <a:lnTo>
                                  <a:pt x="25431" y="41624"/>
                                </a:lnTo>
                                <a:lnTo>
                                  <a:pt x="33897" y="79188"/>
                                </a:lnTo>
                                <a:lnTo>
                                  <a:pt x="38481" y="124587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180"/>
                            <a:ext cx="67310" cy="104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76A615" id="Group 127" o:spid="_x0000_s1026" style="position:absolute;margin-left:156pt;margin-top:4.4pt;width:65.75pt;height:24pt;z-index:251618304;mso-wrap-distance-left:0;mso-wrap-distance-right:0;mso-position-horizontal-relative:page" coordsize="8350,3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">
                <v:shape id="Graphic 128" o:spid="_x0000_s1027" style="position:absolute;left:49;width:8306;height:3048;visibility:visible;mso-wrap-style:square;v-text-anchor:top" coordsize="830580,304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96sUA&#10;AADcAAAADwAAAGRycy9kb3ducmV2LnhtbESPQW/CMAyF75P4D5GRdhspPSDUERBCbNqOFKbtaDWm&#10;rWicLslot18/H5C42XrP731ebUbXqSuF2Ho2MJ9loIgrb1uuDZyOL09LUDEhW+w8k4FfirBZTx5W&#10;WFg/8IGuZaqVhHAs0ECTUl9oHauGHMaZ74lFO/vgMMkaam0DDhLuOp1n2UI7bFkaGuxp11B1KX+c&#10;ga0eQvnd2ffTZf73sf9cvH4d9rkxj9Nx+wwq0Zju5tv1mxX8XGjlGZlAr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xn3qxQAAANwAAAAPAAAAAAAAAAAAAAAAAJgCAABkcnMv&#10;ZG93bnJldi54bWxQSwUGAAAAAAQABAD1AAAAigMAAAAA&#10;" path="m830072,38100l817372,31750,753872,r,31750l8153,31750,5588,30988r-1423,762l3556,31750r-712,711l2032,32893r-178,558l762,34544r,2514l,39624r762,1422l762,41656r698,711l1905,43180r546,177l3556,44450r2489,l755307,273913r-9309,30379l830072,290195,817930,278638,768350,231394r-9335,30416l49631,44450r704241,l753872,76200,817372,44450r12700,-6350xe" fillcolor="black" stroked="f">
                  <v:path arrowok="t"/>
                </v:shape>
                <v:shape id="Graphic 129" o:spid="_x0000_s1028" style="position:absolute;left:3964;top:406;width:388;height:1251;visibility:visible;mso-wrap-style:square;v-text-anchor:top" coordsize="38735,125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KRrsEA&#10;AADcAAAADwAAAGRycy9kb3ducmV2LnhtbERPTYvCMBC9C/6HMII3TfXgatcoIggiKtrV+2wz2xab&#10;SWmirf9+Iwje5vE+Z75sTSkeVLvCsoLRMAJBnFpdcKbg8rMZTEE4j6yxtEwKnuRgueh25hhr2/CZ&#10;HonPRAhhF6OC3PsqltKlORl0Q1sRB+7P1gZ9gHUmdY1NCDelHEfRRBosODTkWNE6p/SW3I2Cr/vv&#10;9XCprvsmOR54ehqdONs1SvV77eobhKfWf8Rv91aH+eMZvJ4JF8jF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Cka7BAAAA3AAAAA8AAAAAAAAAAAAAAAAAmAIAAGRycy9kb3du&#10;cmV2LnhtbFBLBQYAAAAABAAEAPUAAACGAwAAAAA=&#10;" path="m,l13870,14394,25431,41624r8466,37564l38481,124587e" filled="f" strokeweight=".26456mm">
                  <v:path arrowok="t"/>
                </v:shape>
                <v:shape id="Image 130" o:spid="_x0000_s1029" type="#_x0000_t75" style="position:absolute;top:431;width:673;height:1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oiiHDAAAA3AAAAA8AAABkcnMvZG93bnJldi54bWxEj0FrwkAQhe8F/8Mygre6UUuR6CoiWHqy&#10;NC2eh+yYjWZnQ3Y1sb++cyj0NsN789436+3gG3WnLtaBDcymGSjiMtiaKwPfX4fnJaiYkC02gcnA&#10;gyJsN6OnNeY29PxJ9yJVSkI45mjApdTmWsfSkcc4DS2xaOfQeUyydpW2HfYS7hs9z7JX7bFmaXDY&#10;0t5ReS1u3kDPH2/Hl+ESnI3+XBany4FvP8ZMxsNuBSrRkP7Nf9fvVvAXgi/PyAR6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iKIcMAAADcAAAADwAAAAAAAAAAAAAAAACf&#10;AgAAZHJzL2Rvd25yZXYueG1sUEsFBgAAAAAEAAQA9wAAAI8DAAAAAA==&#10;">
                  <v:imagedata r:id="rId85" o:title=""/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spacing w:before="1"/>
        <w:rPr>
          <w:sz w:val="24"/>
        </w:rPr>
      </w:pPr>
    </w:p>
    <w:p w:rsidR="007008C5" w:rsidRDefault="00D34D94">
      <w:pPr>
        <w:pStyle w:val="a4"/>
        <w:numPr>
          <w:ilvl w:val="0"/>
          <w:numId w:val="16"/>
        </w:numPr>
        <w:tabs>
          <w:tab w:val="left" w:pos="776"/>
        </w:tabs>
        <w:spacing w:before="1"/>
        <w:ind w:left="776" w:hanging="210"/>
        <w:jc w:val="left"/>
        <w:rPr>
          <w:sz w:val="26"/>
        </w:rPr>
      </w:pPr>
      <w:r>
        <w:rPr>
          <w:sz w:val="28"/>
        </w:rPr>
        <w:t>Укажите</w:t>
      </w:r>
      <w:r>
        <w:rPr>
          <w:spacing w:val="-8"/>
          <w:sz w:val="28"/>
        </w:rPr>
        <w:t xml:space="preserve"> </w:t>
      </w:r>
      <w:r>
        <w:rPr>
          <w:sz w:val="28"/>
        </w:rPr>
        <w:t>формулу</w:t>
      </w:r>
      <w:r>
        <w:rPr>
          <w:spacing w:val="-6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4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цепи</w:t>
      </w:r>
      <w:r>
        <w:rPr>
          <w:spacing w:val="-4"/>
          <w:sz w:val="28"/>
        </w:rPr>
        <w:t xml:space="preserve"> </w:t>
      </w:r>
      <w:r>
        <w:rPr>
          <w:spacing w:val="-5"/>
          <w:sz w:val="28"/>
        </w:rPr>
        <w:t>RL.</w:t>
      </w:r>
    </w:p>
    <w:p w:rsidR="007008C5" w:rsidRDefault="007008C5">
      <w:pPr>
        <w:pStyle w:val="a3"/>
        <w:spacing w:before="100"/>
        <w:rPr>
          <w:sz w:val="20"/>
        </w:rPr>
      </w:pPr>
    </w:p>
    <w:tbl>
      <w:tblPr>
        <w:tblW w:w="0" w:type="auto"/>
        <w:tblInd w:w="5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3480"/>
      </w:tblGrid>
      <w:tr w:rsidR="007008C5">
        <w:trPr>
          <w:trHeight w:val="520"/>
        </w:trPr>
        <w:tc>
          <w:tcPr>
            <w:tcW w:w="372" w:type="dxa"/>
          </w:tcPr>
          <w:p w:rsidR="007008C5" w:rsidRDefault="00D34D94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1</w:t>
            </w:r>
          </w:p>
        </w:tc>
        <w:tc>
          <w:tcPr>
            <w:tcW w:w="3480" w:type="dxa"/>
          </w:tcPr>
          <w:p w:rsidR="007008C5" w:rsidRDefault="007008C5">
            <w:pPr>
              <w:pStyle w:val="TableParagraph"/>
              <w:spacing w:before="10"/>
              <w:rPr>
                <w:sz w:val="10"/>
              </w:rPr>
            </w:pPr>
          </w:p>
          <w:p w:rsidR="007008C5" w:rsidRDefault="00D34D94">
            <w:pPr>
              <w:pStyle w:val="TableParagraph"/>
              <w:spacing w:line="195" w:lineRule="exact"/>
              <w:ind w:left="1123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771525" cy="123825"/>
                  <wp:effectExtent l="0" t="0" r="0" b="0"/>
                  <wp:docPr id="131" name="Imag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52" cy="12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522"/>
        </w:trPr>
        <w:tc>
          <w:tcPr>
            <w:tcW w:w="372" w:type="dxa"/>
          </w:tcPr>
          <w:p w:rsidR="007008C5" w:rsidRDefault="00D34D94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2</w:t>
            </w:r>
          </w:p>
        </w:tc>
        <w:tc>
          <w:tcPr>
            <w:tcW w:w="3480" w:type="dxa"/>
          </w:tcPr>
          <w:p w:rsidR="007008C5" w:rsidRDefault="007008C5">
            <w:pPr>
              <w:pStyle w:val="TableParagraph"/>
              <w:spacing w:before="1"/>
              <w:rPr>
                <w:sz w:val="11"/>
              </w:rPr>
            </w:pPr>
          </w:p>
          <w:p w:rsidR="007008C5" w:rsidRDefault="00D34D94">
            <w:pPr>
              <w:pStyle w:val="TableParagraph"/>
              <w:spacing w:line="150" w:lineRule="exact"/>
              <w:ind w:left="1327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23875" cy="95250"/>
                  <wp:effectExtent l="0" t="0" r="0" b="0"/>
                  <wp:docPr id="132" name="Imag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522"/>
        </w:trPr>
        <w:tc>
          <w:tcPr>
            <w:tcW w:w="372" w:type="dxa"/>
          </w:tcPr>
          <w:p w:rsidR="007008C5" w:rsidRDefault="00D34D94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3</w:t>
            </w:r>
          </w:p>
        </w:tc>
        <w:tc>
          <w:tcPr>
            <w:tcW w:w="3480" w:type="dxa"/>
          </w:tcPr>
          <w:p w:rsidR="007008C5" w:rsidRDefault="007008C5">
            <w:pPr>
              <w:pStyle w:val="TableParagraph"/>
              <w:spacing w:before="10"/>
              <w:rPr>
                <w:sz w:val="10"/>
              </w:rPr>
            </w:pPr>
          </w:p>
          <w:p w:rsidR="007008C5" w:rsidRDefault="00D34D94">
            <w:pPr>
              <w:pStyle w:val="TableParagraph"/>
              <w:spacing w:line="195" w:lineRule="exact"/>
              <w:ind w:left="1281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582295" cy="123825"/>
                  <wp:effectExtent l="0" t="0" r="0" b="0"/>
                  <wp:docPr id="133" name="Imag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75" cy="12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738"/>
        </w:trPr>
        <w:tc>
          <w:tcPr>
            <w:tcW w:w="372" w:type="dxa"/>
          </w:tcPr>
          <w:p w:rsidR="007008C5" w:rsidRDefault="00D34D94">
            <w:pPr>
              <w:pStyle w:val="TableParagraph"/>
              <w:spacing w:before="209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4</w:t>
            </w:r>
          </w:p>
        </w:tc>
        <w:tc>
          <w:tcPr>
            <w:tcW w:w="3480" w:type="dxa"/>
          </w:tcPr>
          <w:p w:rsidR="007008C5" w:rsidRDefault="007008C5">
            <w:pPr>
              <w:pStyle w:val="TableParagraph"/>
              <w:spacing w:before="8"/>
              <w:rPr>
                <w:sz w:val="3"/>
              </w:rPr>
            </w:pPr>
          </w:p>
          <w:p w:rsidR="007008C5" w:rsidRDefault="00D34D94">
            <w:pPr>
              <w:pStyle w:val="TableParagraph"/>
              <w:ind w:left="10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5665" cy="314325"/>
                  <wp:effectExtent l="0" t="0" r="0" b="0"/>
                  <wp:docPr id="134" name="Imag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671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741"/>
        </w:trPr>
        <w:tc>
          <w:tcPr>
            <w:tcW w:w="372" w:type="dxa"/>
          </w:tcPr>
          <w:p w:rsidR="007008C5" w:rsidRDefault="00D34D94">
            <w:pPr>
              <w:pStyle w:val="TableParagraph"/>
              <w:spacing w:before="209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5</w:t>
            </w:r>
          </w:p>
        </w:tc>
        <w:tc>
          <w:tcPr>
            <w:tcW w:w="3480" w:type="dxa"/>
          </w:tcPr>
          <w:p w:rsidR="007008C5" w:rsidRDefault="007008C5">
            <w:pPr>
              <w:pStyle w:val="TableParagraph"/>
              <w:spacing w:before="8"/>
              <w:rPr>
                <w:sz w:val="3"/>
              </w:rPr>
            </w:pPr>
          </w:p>
          <w:p w:rsidR="007008C5" w:rsidRDefault="00D34D94">
            <w:pPr>
              <w:pStyle w:val="TableParagraph"/>
              <w:ind w:left="10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5665" cy="314325"/>
                  <wp:effectExtent l="0" t="0" r="0" b="0"/>
                  <wp:docPr id="135" name="Imag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671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8C5" w:rsidRDefault="007008C5">
      <w:pPr>
        <w:pStyle w:val="a3"/>
      </w:pPr>
    </w:p>
    <w:p w:rsidR="007008C5" w:rsidRDefault="00D34D94">
      <w:pPr>
        <w:pStyle w:val="a4"/>
        <w:numPr>
          <w:ilvl w:val="0"/>
          <w:numId w:val="16"/>
        </w:numPr>
        <w:tabs>
          <w:tab w:val="left" w:pos="826"/>
        </w:tabs>
        <w:ind w:left="826" w:hanging="260"/>
        <w:jc w:val="left"/>
        <w:rPr>
          <w:b/>
          <w:sz w:val="28"/>
        </w:rPr>
      </w:pPr>
      <w:r>
        <w:rPr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20352" behindDoc="0" locked="0" layoutInCell="1" allowOverlap="1">
                <wp:simplePos x="0" y="0"/>
                <wp:positionH relativeFrom="page">
                  <wp:posOffset>5206365</wp:posOffset>
                </wp:positionH>
                <wp:positionV relativeFrom="paragraph">
                  <wp:posOffset>319405</wp:posOffset>
                </wp:positionV>
                <wp:extent cx="1066165" cy="1053465"/>
                <wp:effectExtent l="0" t="0" r="0" b="0"/>
                <wp:wrapNone/>
                <wp:docPr id="136" name="Group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6165" cy="1053465"/>
                          <a:chOff x="0" y="0"/>
                          <a:chExt cx="1066165" cy="1053465"/>
                        </a:xfrm>
                      </wpg:grpSpPr>
                      <wps:wsp>
                        <wps:cNvPr id="137" name="Graphic 137"/>
                        <wps:cNvSpPr/>
                        <wps:spPr>
                          <a:xfrm>
                            <a:off x="485266" y="189547"/>
                            <a:ext cx="96520" cy="28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82575">
                                <a:moveTo>
                                  <a:pt x="0" y="282574"/>
                                </a:moveTo>
                                <a:lnTo>
                                  <a:pt x="96520" y="282574"/>
                                </a:lnTo>
                                <a:lnTo>
                                  <a:pt x="965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25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54102" y="4762"/>
                            <a:ext cx="548640" cy="1030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8640" h="1030605">
                                <a:moveTo>
                                  <a:pt x="481964" y="43180"/>
                                </a:moveTo>
                                <a:lnTo>
                                  <a:pt x="480695" y="183515"/>
                                </a:lnTo>
                              </a:path>
                              <a:path w="548640" h="1030605">
                                <a:moveTo>
                                  <a:pt x="485139" y="531495"/>
                                </a:moveTo>
                                <a:lnTo>
                                  <a:pt x="508456" y="547193"/>
                                </a:lnTo>
                                <a:lnTo>
                                  <a:pt x="528796" y="562784"/>
                                </a:lnTo>
                                <a:lnTo>
                                  <a:pt x="543182" y="578161"/>
                                </a:lnTo>
                                <a:lnTo>
                                  <a:pt x="548639" y="593217"/>
                                </a:lnTo>
                                <a:lnTo>
                                  <a:pt x="540611" y="608651"/>
                                </a:lnTo>
                                <a:lnTo>
                                  <a:pt x="521938" y="624227"/>
                                </a:lnTo>
                                <a:lnTo>
                                  <a:pt x="500741" y="638711"/>
                                </a:lnTo>
                                <a:lnTo>
                                  <a:pt x="485139" y="650875"/>
                                </a:lnTo>
                              </a:path>
                              <a:path w="548640" h="1030605">
                                <a:moveTo>
                                  <a:pt x="485139" y="650875"/>
                                </a:moveTo>
                                <a:lnTo>
                                  <a:pt x="508456" y="666573"/>
                                </a:lnTo>
                                <a:lnTo>
                                  <a:pt x="528796" y="682167"/>
                                </a:lnTo>
                                <a:lnTo>
                                  <a:pt x="543182" y="697552"/>
                                </a:lnTo>
                                <a:lnTo>
                                  <a:pt x="548639" y="712622"/>
                                </a:lnTo>
                                <a:lnTo>
                                  <a:pt x="540611" y="728014"/>
                                </a:lnTo>
                                <a:lnTo>
                                  <a:pt x="521938" y="743581"/>
                                </a:lnTo>
                                <a:lnTo>
                                  <a:pt x="500741" y="758078"/>
                                </a:lnTo>
                                <a:lnTo>
                                  <a:pt x="485139" y="770255"/>
                                </a:lnTo>
                              </a:path>
                              <a:path w="548640" h="1030605">
                                <a:moveTo>
                                  <a:pt x="485139" y="770255"/>
                                </a:moveTo>
                                <a:lnTo>
                                  <a:pt x="508456" y="786039"/>
                                </a:lnTo>
                                <a:lnTo>
                                  <a:pt x="528796" y="801717"/>
                                </a:lnTo>
                                <a:lnTo>
                                  <a:pt x="543182" y="817184"/>
                                </a:lnTo>
                                <a:lnTo>
                                  <a:pt x="548639" y="832332"/>
                                </a:lnTo>
                                <a:lnTo>
                                  <a:pt x="540611" y="847805"/>
                                </a:lnTo>
                                <a:lnTo>
                                  <a:pt x="521938" y="863458"/>
                                </a:lnTo>
                                <a:lnTo>
                                  <a:pt x="500741" y="878032"/>
                                </a:lnTo>
                                <a:lnTo>
                                  <a:pt x="485139" y="890270"/>
                                </a:lnTo>
                              </a:path>
                              <a:path w="548640" h="1030605">
                                <a:moveTo>
                                  <a:pt x="485139" y="531495"/>
                                </a:moveTo>
                                <a:lnTo>
                                  <a:pt x="485139" y="463550"/>
                                </a:lnTo>
                              </a:path>
                              <a:path w="548640" h="1030605">
                                <a:moveTo>
                                  <a:pt x="483870" y="890270"/>
                                </a:moveTo>
                                <a:lnTo>
                                  <a:pt x="481964" y="1030605"/>
                                </a:lnTo>
                              </a:path>
                              <a:path w="548640" h="1030605">
                                <a:moveTo>
                                  <a:pt x="25653" y="984250"/>
                                </a:moveTo>
                                <a:lnTo>
                                  <a:pt x="15698" y="985946"/>
                                </a:lnTo>
                                <a:lnTo>
                                  <a:pt x="7540" y="990573"/>
                                </a:lnTo>
                                <a:lnTo>
                                  <a:pt x="2026" y="997435"/>
                                </a:lnTo>
                                <a:lnTo>
                                  <a:pt x="0" y="1005840"/>
                                </a:lnTo>
                                <a:lnTo>
                                  <a:pt x="2026" y="1014244"/>
                                </a:lnTo>
                                <a:lnTo>
                                  <a:pt x="7540" y="1021106"/>
                                </a:lnTo>
                                <a:lnTo>
                                  <a:pt x="15698" y="1025733"/>
                                </a:lnTo>
                                <a:lnTo>
                                  <a:pt x="25653" y="1027430"/>
                                </a:lnTo>
                                <a:lnTo>
                                  <a:pt x="35683" y="1025733"/>
                                </a:lnTo>
                                <a:lnTo>
                                  <a:pt x="43878" y="1021106"/>
                                </a:lnTo>
                                <a:lnTo>
                                  <a:pt x="49406" y="1014244"/>
                                </a:lnTo>
                                <a:lnTo>
                                  <a:pt x="51435" y="1005840"/>
                                </a:lnTo>
                                <a:lnTo>
                                  <a:pt x="49406" y="997435"/>
                                </a:lnTo>
                                <a:lnTo>
                                  <a:pt x="43878" y="990573"/>
                                </a:lnTo>
                                <a:lnTo>
                                  <a:pt x="35683" y="985946"/>
                                </a:lnTo>
                                <a:lnTo>
                                  <a:pt x="25653" y="984250"/>
                                </a:lnTo>
                                <a:close/>
                              </a:path>
                              <a:path w="548640" h="1030605">
                                <a:moveTo>
                                  <a:pt x="25653" y="0"/>
                                </a:moveTo>
                                <a:lnTo>
                                  <a:pt x="15698" y="1694"/>
                                </a:lnTo>
                                <a:lnTo>
                                  <a:pt x="7540" y="6318"/>
                                </a:lnTo>
                                <a:lnTo>
                                  <a:pt x="2026" y="13180"/>
                                </a:lnTo>
                                <a:lnTo>
                                  <a:pt x="0" y="21590"/>
                                </a:lnTo>
                                <a:lnTo>
                                  <a:pt x="2026" y="29999"/>
                                </a:lnTo>
                                <a:lnTo>
                                  <a:pt x="7540" y="36861"/>
                                </a:lnTo>
                                <a:lnTo>
                                  <a:pt x="15698" y="41485"/>
                                </a:lnTo>
                                <a:lnTo>
                                  <a:pt x="25653" y="43180"/>
                                </a:lnTo>
                                <a:lnTo>
                                  <a:pt x="35683" y="41485"/>
                                </a:lnTo>
                                <a:lnTo>
                                  <a:pt x="43878" y="36861"/>
                                </a:lnTo>
                                <a:lnTo>
                                  <a:pt x="49406" y="29999"/>
                                </a:lnTo>
                                <a:lnTo>
                                  <a:pt x="51435" y="21590"/>
                                </a:lnTo>
                                <a:lnTo>
                                  <a:pt x="49406" y="13180"/>
                                </a:lnTo>
                                <a:lnTo>
                                  <a:pt x="43878" y="6318"/>
                                </a:lnTo>
                                <a:lnTo>
                                  <a:pt x="35683" y="1694"/>
                                </a:lnTo>
                                <a:lnTo>
                                  <a:pt x="25653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860552" y="189547"/>
                            <a:ext cx="96520" cy="28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82575">
                                <a:moveTo>
                                  <a:pt x="0" y="282574"/>
                                </a:moveTo>
                                <a:lnTo>
                                  <a:pt x="96520" y="282574"/>
                                </a:lnTo>
                                <a:lnTo>
                                  <a:pt x="965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25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910082" y="47942"/>
                            <a:ext cx="67945" cy="987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945" h="987425">
                                <a:moveTo>
                                  <a:pt x="1270" y="0"/>
                                </a:moveTo>
                                <a:lnTo>
                                  <a:pt x="0" y="140335"/>
                                </a:lnTo>
                              </a:path>
                              <a:path w="67945" h="987425">
                                <a:moveTo>
                                  <a:pt x="4445" y="488315"/>
                                </a:moveTo>
                                <a:lnTo>
                                  <a:pt x="27761" y="504013"/>
                                </a:lnTo>
                                <a:lnTo>
                                  <a:pt x="48101" y="519604"/>
                                </a:lnTo>
                                <a:lnTo>
                                  <a:pt x="62487" y="534981"/>
                                </a:lnTo>
                                <a:lnTo>
                                  <a:pt x="67945" y="550037"/>
                                </a:lnTo>
                                <a:lnTo>
                                  <a:pt x="59916" y="565471"/>
                                </a:lnTo>
                                <a:lnTo>
                                  <a:pt x="41243" y="581047"/>
                                </a:lnTo>
                                <a:lnTo>
                                  <a:pt x="20046" y="595531"/>
                                </a:lnTo>
                                <a:lnTo>
                                  <a:pt x="4445" y="607695"/>
                                </a:lnTo>
                              </a:path>
                              <a:path w="67945" h="987425">
                                <a:moveTo>
                                  <a:pt x="4445" y="607695"/>
                                </a:moveTo>
                                <a:lnTo>
                                  <a:pt x="27761" y="623393"/>
                                </a:lnTo>
                                <a:lnTo>
                                  <a:pt x="48101" y="638987"/>
                                </a:lnTo>
                                <a:lnTo>
                                  <a:pt x="62487" y="654372"/>
                                </a:lnTo>
                                <a:lnTo>
                                  <a:pt x="67945" y="669442"/>
                                </a:lnTo>
                                <a:lnTo>
                                  <a:pt x="59916" y="684834"/>
                                </a:lnTo>
                                <a:lnTo>
                                  <a:pt x="41243" y="700401"/>
                                </a:lnTo>
                                <a:lnTo>
                                  <a:pt x="20046" y="714898"/>
                                </a:lnTo>
                                <a:lnTo>
                                  <a:pt x="4445" y="727075"/>
                                </a:lnTo>
                              </a:path>
                              <a:path w="67945" h="987425">
                                <a:moveTo>
                                  <a:pt x="4445" y="727075"/>
                                </a:moveTo>
                                <a:lnTo>
                                  <a:pt x="27761" y="742859"/>
                                </a:lnTo>
                                <a:lnTo>
                                  <a:pt x="48101" y="758537"/>
                                </a:lnTo>
                                <a:lnTo>
                                  <a:pt x="62487" y="774004"/>
                                </a:lnTo>
                                <a:lnTo>
                                  <a:pt x="67945" y="789152"/>
                                </a:lnTo>
                                <a:lnTo>
                                  <a:pt x="59916" y="804625"/>
                                </a:lnTo>
                                <a:lnTo>
                                  <a:pt x="41243" y="820278"/>
                                </a:lnTo>
                                <a:lnTo>
                                  <a:pt x="20046" y="834852"/>
                                </a:lnTo>
                                <a:lnTo>
                                  <a:pt x="4445" y="847090"/>
                                </a:lnTo>
                              </a:path>
                              <a:path w="67945" h="987425">
                                <a:moveTo>
                                  <a:pt x="4445" y="488315"/>
                                </a:moveTo>
                                <a:lnTo>
                                  <a:pt x="4445" y="420370"/>
                                </a:lnTo>
                              </a:path>
                              <a:path w="67945" h="987425">
                                <a:moveTo>
                                  <a:pt x="3175" y="847090"/>
                                </a:moveTo>
                                <a:lnTo>
                                  <a:pt x="1270" y="98742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99186" y="9715"/>
                            <a:ext cx="3429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0" h="76200">
                                <a:moveTo>
                                  <a:pt x="266826" y="0"/>
                                </a:moveTo>
                                <a:lnTo>
                                  <a:pt x="266722" y="31242"/>
                                </a:lnTo>
                                <a:lnTo>
                                  <a:pt x="266699" y="38227"/>
                                </a:lnTo>
                                <a:lnTo>
                                  <a:pt x="266573" y="76200"/>
                                </a:lnTo>
                                <a:lnTo>
                                  <a:pt x="330391" y="44450"/>
                                </a:lnTo>
                                <a:lnTo>
                                  <a:pt x="282955" y="44450"/>
                                </a:lnTo>
                                <a:lnTo>
                                  <a:pt x="285750" y="41656"/>
                                </a:lnTo>
                                <a:lnTo>
                                  <a:pt x="285750" y="34671"/>
                                </a:lnTo>
                                <a:lnTo>
                                  <a:pt x="282955" y="31750"/>
                                </a:lnTo>
                                <a:lnTo>
                                  <a:pt x="330010" y="31750"/>
                                </a:lnTo>
                                <a:lnTo>
                                  <a:pt x="266826" y="0"/>
                                </a:lnTo>
                                <a:close/>
                              </a:path>
                              <a:path w="342900" h="76200">
                                <a:moveTo>
                                  <a:pt x="6350" y="31242"/>
                                </a:moveTo>
                                <a:lnTo>
                                  <a:pt x="2793" y="31242"/>
                                </a:lnTo>
                                <a:lnTo>
                                  <a:pt x="0" y="34036"/>
                                </a:lnTo>
                                <a:lnTo>
                                  <a:pt x="0" y="41148"/>
                                </a:lnTo>
                                <a:lnTo>
                                  <a:pt x="2793" y="43942"/>
                                </a:lnTo>
                                <a:lnTo>
                                  <a:pt x="282955" y="44450"/>
                                </a:lnTo>
                                <a:lnTo>
                                  <a:pt x="266678" y="44450"/>
                                </a:lnTo>
                                <a:lnTo>
                                  <a:pt x="266721" y="31750"/>
                                </a:lnTo>
                                <a:lnTo>
                                  <a:pt x="279399" y="31750"/>
                                </a:lnTo>
                                <a:lnTo>
                                  <a:pt x="6350" y="31242"/>
                                </a:lnTo>
                                <a:close/>
                              </a:path>
                              <a:path w="342900" h="76200">
                                <a:moveTo>
                                  <a:pt x="330010" y="31750"/>
                                </a:moveTo>
                                <a:lnTo>
                                  <a:pt x="282955" y="31750"/>
                                </a:lnTo>
                                <a:lnTo>
                                  <a:pt x="285750" y="34671"/>
                                </a:lnTo>
                                <a:lnTo>
                                  <a:pt x="285750" y="41656"/>
                                </a:lnTo>
                                <a:lnTo>
                                  <a:pt x="282955" y="44450"/>
                                </a:lnTo>
                                <a:lnTo>
                                  <a:pt x="330391" y="44450"/>
                                </a:lnTo>
                                <a:lnTo>
                                  <a:pt x="342900" y="38227"/>
                                </a:lnTo>
                                <a:lnTo>
                                  <a:pt x="330010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05537" y="1032192"/>
                            <a:ext cx="80899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8990" h="3175">
                                <a:moveTo>
                                  <a:pt x="0" y="3175"/>
                                </a:moveTo>
                                <a:lnTo>
                                  <a:pt x="808989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491" y="40195"/>
                            <a:ext cx="76073" cy="1474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2871" y="73342"/>
                            <a:ext cx="76200" cy="1149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3701" y="844867"/>
                            <a:ext cx="246379" cy="98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Textbox 146"/>
                        <wps:cNvSpPr txBox="1"/>
                        <wps:spPr>
                          <a:xfrm>
                            <a:off x="605408" y="236761"/>
                            <a:ext cx="16383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Cambria"/>
                                  <w:sz w:val="16"/>
                                </w:rPr>
                              </w:pPr>
                              <w:r>
                                <w:rPr>
                                  <w:rFonts w:ascii="Cambria"/>
                                  <w:spacing w:val="-5"/>
                                  <w:sz w:val="24"/>
                                </w:rPr>
                                <w:t>R</w:t>
                              </w:r>
                              <w:r>
                                <w:rPr>
                                  <w:rFonts w:ascii="Cambria"/>
                                  <w:spacing w:val="-5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7" name="Textbox 147"/>
                        <wps:cNvSpPr txBox="1"/>
                        <wps:spPr>
                          <a:xfrm>
                            <a:off x="0" y="437929"/>
                            <a:ext cx="11176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/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8" name="Textbox 148"/>
                        <wps:cNvSpPr txBox="1"/>
                        <wps:spPr>
                          <a:xfrm>
                            <a:off x="952880" y="457069"/>
                            <a:ext cx="113664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38" w:lineRule="exact"/>
                                <w:rPr>
                                  <w:rFonts w:ascii="Candara" w:hAnsi="Candara"/>
                                  <w:sz w:val="24"/>
                                </w:rPr>
                              </w:pPr>
                              <w:r>
                                <w:rPr>
                                  <w:rFonts w:ascii="Candara" w:hAnsi="Candara"/>
                                  <w:spacing w:val="-10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9" name="Textbox 149"/>
                        <wps:cNvSpPr txBox="1"/>
                        <wps:spPr>
                          <a:xfrm>
                            <a:off x="803529" y="703054"/>
                            <a:ext cx="13716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/>
                                  <w:spacing w:val="-10"/>
                                  <w:sz w:val="24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0" name="Textbox 150"/>
                        <wps:cNvSpPr txBox="1"/>
                        <wps:spPr>
                          <a:xfrm>
                            <a:off x="535305" y="900502"/>
                            <a:ext cx="113664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38" w:lineRule="exact"/>
                                <w:rPr>
                                  <w:rFonts w:ascii="Candara" w:hAnsi="Candara"/>
                                  <w:sz w:val="24"/>
                                </w:rPr>
                              </w:pPr>
                              <w:r>
                                <w:rPr>
                                  <w:rFonts w:ascii="Candara" w:hAnsi="Candara"/>
                                  <w:spacing w:val="-10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6" o:spid="_x0000_s1075" style="position:absolute;left:0;text-align:left;margin-left:409.95pt;margin-top:25.15pt;width:83.95pt;height:82.95pt;z-index:251620352;mso-wrap-distance-left:0;mso-wrap-distance-right:0;mso-position-horizontal-relative:page;mso-position-vertical-relative:text" coordsize="10661,10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">
                <v:shape id="Graphic 137" o:spid="_x0000_s1076" style="position:absolute;left:4852;top:1895;width:965;height:2826;visibility:visible;mso-wrap-style:square;v-text-anchor:top" coordsize="96520,282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ZJcQA&#10;AADcAAAADwAAAGRycy9kb3ducmV2LnhtbERPTWvCQBC9F/wPyxS8NRsjWImuUkRR6KE1Kuhtmp0m&#10;wexsyK4a/323IHibx/uc6bwztbhS6yrLCgZRDII4t7riQsF+t3obg3AeWWNtmRTcycF81nuZYqrt&#10;jbd0zXwhQgi7FBWU3jeplC4vyaCLbEMcuF/bGvQBtoXULd5CuKllEscjabDi0FBiQ4uS8nN2MQri&#10;y9YsD5/r08/X6Nslw+R+LAaZUv3X7mMCwlPnn+KHe6PD/OE7/D8TL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wmSXEAAAA3AAAAA8AAAAAAAAAAAAAAAAAmAIAAGRycy9k&#10;b3ducmV2LnhtbFBLBQYAAAAABAAEAPUAAACJAwAAAAA=&#10;" path="m,282574r96520,l96520,,,,,282574xe" filled="f">
                  <v:path arrowok="t"/>
                </v:shape>
                <v:shape id="Graphic 138" o:spid="_x0000_s1077" style="position:absolute;left:541;top:47;width:5486;height:10306;visibility:visible;mso-wrap-style:square;v-text-anchor:top" coordsize="548640,1030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WI8UA&#10;AADcAAAADwAAAGRycy9kb3ducmV2LnhtbESPQUvDQBCF74L/YRnBm91UQSR2W0KLUDwoth70NmSn&#10;SWh2NuyOafLvnYPgbYb35r1vVpsp9GaklLvIDpaLAgxxHX3HjYPP48vdE5gsyB77yORgpgyb9fXV&#10;CksfL/xB40EaoyGcS3TQigyltbluKWBexIFYtVNMAUXX1Fif8KLhobf3RfFoA3asDS0OtG2pPh9+&#10;goNdJW/Nt9D8asev7T7Np35XvTt3ezNVz2CEJvk3/13vveI/KK0+oxPY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W1YjxQAAANwAAAAPAAAAAAAAAAAAAAAAAJgCAABkcnMv&#10;ZG93bnJldi54bWxQSwUGAAAAAAQABAD1AAAAigMAAAAA&#10;" path="m481964,43180r-1269,140335em485139,531495r23317,15698l528796,562784r14386,15377l548639,593217r-8028,15434l521938,624227r-21197,14484l485139,650875em485139,650875r23317,15698l528796,682167r14386,15385l548639,712622r-8028,15392l521938,743581r-21197,14497l485139,770255em485139,770255r23317,15784l528796,801717r14386,15467l548639,832332r-8028,15473l521938,863458r-21197,14574l485139,890270em485139,531495r,-67945em483870,890270r-1906,140335em25653,984250r-9955,1696l7540,990573r-5514,6862l,1005840r2026,8404l7540,1021106r8158,4627l25653,1027430r10030,-1697l43878,1021106r5528,-6862l51435,1005840r-2029,-8405l43878,990573r-8195,-4627l25653,984250xem25653,l15698,1694,7540,6318,2026,13180,,21590r2026,8409l7540,36861r8158,4624l25653,43180,35683,41485r8195,-4624l49406,29999r2029,-8409l49406,13180,43878,6318,35683,1694,25653,xe" filled="f">
                  <v:path arrowok="t"/>
                </v:shape>
                <v:shape id="Graphic 139" o:spid="_x0000_s1078" style="position:absolute;left:8605;top:1895;width:965;height:2826;visibility:visible;mso-wrap-style:square;v-text-anchor:top" coordsize="96520,282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OozMQA&#10;AADcAAAADwAAAGRycy9kb3ducmV2LnhtbERPTWvCQBC9F/wPyxS8NRsjSI2uUkRR6KE1Kuhtmp0m&#10;wexsyK4a/323IHibx/uc6bwztbhS6yrLCgZRDII4t7riQsF+t3p7B+E8ssbaMim4k4P5rPcyxVTb&#10;G2/pmvlChBB2KSoovW9SKV1ekkEX2YY4cL+2NegDbAupW7yFcFPLJI5H0mDFoaHEhhYl5efsYhTE&#10;l61ZHj7Xp5+v0bdLhsn9WAwypfqv3ccEhKfOP8UP90aH+cMx/D8TL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jqMzEAAAA3AAAAA8AAAAAAAAAAAAAAAAAmAIAAGRycy9k&#10;b3ducmV2LnhtbFBLBQYAAAAABAAEAPUAAACJAwAAAAA=&#10;" path="m,282574r96520,l96520,,,,,282574xe" filled="f">
                  <v:path arrowok="t"/>
                </v:shape>
                <v:shape id="Graphic 140" o:spid="_x0000_s1079" style="position:absolute;left:9100;top:479;width:680;height:9874;visibility:visible;mso-wrap-style:square;v-text-anchor:top" coordsize="67945,987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E1xsYA&#10;AADcAAAADwAAAGRycy9kb3ducmV2LnhtbESPQWvCQBCF74X+h2UKvRTdaFUkuopIS0XwUKuex+w0&#10;G5qdDdmtSf9951DobYb35r1vluve1+pGbawCGxgNM1DERbAVlwZOH6+DOaiYkC3WgcnAD0VYr+7v&#10;lpjb0PE73Y6pVBLCMUcDLqUm1zoWjjzGYWiIRfsMrccka1tq22In4b7W4yybaY8VS4PDhraOiq/j&#10;tzfQHez+affyNp3qODtfz88XN0pjYx4f+s0CVKI+/Zv/rndW8CeCL8/IB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E1xsYAAADcAAAADwAAAAAAAAAAAAAAAACYAgAAZHJz&#10;L2Rvd25yZXYueG1sUEsFBgAAAAAEAAQA9QAAAIsDAAAAAA==&#10;" path="m1270,l,140335em4445,488315r23316,15698l48101,519604r14386,15377l67945,550037r-8029,15434l41243,581047,20046,595531,4445,607695em4445,607695r23316,15698l48101,638987r14386,15385l67945,669442r-8029,15392l41243,700401,20046,714898,4445,727075em4445,727075r23316,15784l48101,758537r14386,15467l67945,789152r-8029,15473l41243,820278,20046,834852,4445,847090em4445,488315r,-67945em3175,847090l1270,987425e" filled="f">
                  <v:path arrowok="t"/>
                </v:shape>
                <v:shape id="Graphic 141" o:spid="_x0000_s1080" style="position:absolute;left:991;top:97;width:3429;height:762;visibility:visible;mso-wrap-style:square;v-text-anchor:top" coordsize="34290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MydMEA&#10;AADcAAAADwAAAGRycy9kb3ducmV2LnhtbERPTWvCQBC9C/0PyxS86SZWJKSuUgqCx8Zoe51mp0lo&#10;djZk1yT6611B8DaP9znr7Wga0VPnassK4nkEgriwuuZSwTHfzRIQziNrbCyTggs52G5eJmtMtR04&#10;o/7gSxFC2KWooPK+TaV0RUUG3dy2xIH7s51BH2BXSt3hEMJNIxdRtJIGaw4NFbb0WVHxfzgbBc5/&#10;ZdIlp/z353vIs7drvOjznVLT1/HjHYSn0T/FD/deh/nLGO7PhAvk5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DMnTBAAAA3AAAAA8AAAAAAAAAAAAAAAAAmAIAAGRycy9kb3du&#10;cmV2LnhtbFBLBQYAAAAABAAEAPUAAACGAwAAAAA=&#10;" path="m266826,r-104,31242l266699,38227r-126,37973l330391,44450r-47436,l285750,41656r,-6985l282955,31750r47055,l266826,xem6350,31242r-3557,l,34036r,7112l2793,43942r280162,508l266678,44450r43,-12700l279399,31750,6350,31242xem330010,31750r-47055,l285750,34671r,6985l282955,44450r47436,l342900,38227,330010,31750xe" fillcolor="black" stroked="f">
                  <v:path arrowok="t"/>
                </v:shape>
                <v:shape id="Graphic 142" o:spid="_x0000_s1081" style="position:absolute;left:1055;top:10321;width:8090;height:32;visibility:visible;mso-wrap-style:square;v-text-anchor:top" coordsize="80899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/DnsEA&#10;AADcAAAADwAAAGRycy9kb3ducmV2LnhtbERPS2rDMBDdB3oHMYXuErmmJMGNYtqAIXQT4vQAgzWV&#10;Ta2Ra8mf3D4qBLKbx/vOLp9tK0bqfeNYwesqAUFcOd2wUfB9KZZbED4ga2wdk4Irecj3T4sdZtpN&#10;fKaxDEbEEPYZKqhD6DIpfVWTRb9yHXHkflxvMUTYG6l7nGK4bWWaJGtpseHYUGNHh5qq33KwCgq/&#10;OX39jaUrzcDb6SI/deJnpV6e5493EIHm8BDf3Ucd57+l8P9MvEDu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/w57BAAAA3AAAAA8AAAAAAAAAAAAAAAAAmAIAAGRycy9kb3du&#10;cmV2LnhtbFBLBQYAAAAABAAEAPUAAACGAwAAAAA=&#10;" path="m,3175l808989,e" filled="f">
                  <v:path arrowok="t"/>
                </v:shape>
                <v:shape id="Image 143" o:spid="_x0000_s1082" type="#_x0000_t75" style="position:absolute;left:4994;top:401;width:761;height:14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NkX/BAAAA3AAAAA8AAABkcnMvZG93bnJldi54bWxET0tLw0AQvgv9D8sUvIid+KBI7LYUaaEn&#10;tc/zkB2T0Oxs2N00qb/eFQRv8/E9Z7YYbKMu7EPtRMPDJAPFUjhTS6nhsF/fv4AKkcRQ44Q1XDnA&#10;Yj66mVFuXC9bvuxiqVKIhJw0VDG2OWIoKrYUJq5lSdyX85Zigr5E46lP4bbBxyyboqVaUkNFLb9V&#10;XJx3ndWAn3fd+xZPfpV9HztEh32cfmh9Ox6Wr6AiD/Ff/OfemDT/+Ql+n0kX4Pw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WNkX/BAAAA3AAAAA8AAAAAAAAAAAAAAAAAnwIA&#10;AGRycy9kb3ducmV2LnhtbFBLBQYAAAAABAAEAPcAAACNAwAAAAA=&#10;">
                  <v:imagedata r:id="rId94" o:title=""/>
                </v:shape>
                <v:shape id="Image 144" o:spid="_x0000_s1083" type="#_x0000_t75" style="position:absolute;left:8728;top:733;width:762;height:1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gGbjDAAAA3AAAAA8AAABkcnMvZG93bnJldi54bWxET01rwkAQvQv9D8sUetNNSiglukqppgjt&#10;pTGCxyE7ZoPZ2ZDdatpf3xUEb/N4n7NYjbYTZxp861hBOktAENdOt9woqHbF9BWED8gaO8ek4Jc8&#10;rJYPkwXm2l34m85laEQMYZ+jAhNCn0vpa0MW/cz1xJE7usFiiHBopB7wEsNtJ5+T5EVabDk2GOzp&#10;3VB9Kn+sgq+A1affZsaNB70xfx9FuU73Sj09jm9zEIHGcBff3Fsd52cZXJ+JF8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KAZuMMAAADcAAAADwAAAAAAAAAAAAAAAACf&#10;AgAAZHJzL2Rvd25yZXYueG1sUEsFBgAAAAAEAAQA9wAAAI8DAAAAAA==&#10;">
                  <v:imagedata r:id="rId95" o:title=""/>
                </v:shape>
                <v:shape id="Image 145" o:spid="_x0000_s1084" type="#_x0000_t75" style="position:absolute;left:6637;top:8448;width:2463;height:9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AHBPAAAAA3AAAAA8AAABkcnMvZG93bnJldi54bWxET02LwjAQvQv+hzCCN01dXJVqFFlYdhUv&#10;W9f70IxNsZmUJrXdf28WBG/zeJ+z2fW2EndqfOlYwWyagCDOnS65UPB7/pysQPiArLFyTAr+yMNu&#10;OxxsMNWu4x+6Z6EQMYR9igpMCHUqpc8NWfRTVxNH7uoaiyHCppC6wS6G20q+JclCWiw5Nhis6cNQ&#10;fstaq6BfHjKjly2dT18Ln7Xh4rvjRanxqN+vQQTqw0v8dH/rOH/+Dv/PxAvk9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gAcE8AAAADcAAAADwAAAAAAAAAAAAAAAACfAgAA&#10;ZHJzL2Rvd25yZXYueG1sUEsFBgAAAAAEAAQA9wAAAIwDAAAAAA==&#10;">
                  <v:imagedata r:id="rId96" o:title=""/>
                </v:shape>
                <v:shape id="Textbox 146" o:spid="_x0000_s1085" type="#_x0000_t202" style="position:absolute;left:6054;top:2367;width:1638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Cambria"/>
                            <w:sz w:val="16"/>
                          </w:rPr>
                        </w:pPr>
                        <w:r>
                          <w:rPr>
                            <w:rFonts w:ascii="Cambria"/>
                            <w:spacing w:val="-5"/>
                            <w:sz w:val="24"/>
                          </w:rPr>
                          <w:t>R</w:t>
                        </w:r>
                        <w:r>
                          <w:rPr>
                            <w:rFonts w:ascii="Cambria"/>
                            <w:spacing w:val="-5"/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shape id="Textbox 147" o:spid="_x0000_s1086" type="#_x0000_t202" style="position:absolute;top:4379;width:111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1wW8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1wW8MAAADc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148" o:spid="_x0000_s1087" type="#_x0000_t202" style="position:absolute;left:9528;top:4570;width:1137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LkKcUA&#10;AADcAAAADwAAAGRycy9kb3ducmV2LnhtbESPQWvCQBCF74X+h2UEb3VjE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wuQp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38" w:lineRule="exact"/>
                          <w:rPr>
                            <w:rFonts w:ascii="Candara" w:hAnsi="Candara"/>
                            <w:sz w:val="24"/>
                          </w:rPr>
                        </w:pPr>
                        <w:r>
                          <w:rPr>
                            <w:rFonts w:ascii="Candara" w:hAnsi="Candara"/>
                            <w:spacing w:val="-10"/>
                            <w:sz w:val="24"/>
                          </w:rPr>
                          <w:t>•</w:t>
                        </w:r>
                      </w:p>
                    </w:txbxContent>
                  </v:textbox>
                </v:shape>
                <v:shape id="Textbox 149" o:spid="_x0000_s1088" type="#_x0000_t202" style="position:absolute;left:8035;top:7030;width:1371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5Bss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msD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kGy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4"/>
                          </w:rPr>
                          <w:t>M</w:t>
                        </w:r>
                      </w:p>
                    </w:txbxContent>
                  </v:textbox>
                </v:shape>
                <v:shape id="Textbox 150" o:spid="_x0000_s1089" type="#_x0000_t202" style="position:absolute;left:5353;top:9005;width:1136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1+8s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X7y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38" w:lineRule="exact"/>
                          <w:rPr>
                            <w:rFonts w:ascii="Candara" w:hAnsi="Candara"/>
                            <w:sz w:val="24"/>
                          </w:rPr>
                        </w:pPr>
                        <w:r>
                          <w:rPr>
                            <w:rFonts w:ascii="Candara" w:hAnsi="Candara"/>
                            <w:spacing w:val="-10"/>
                            <w:sz w:val="24"/>
                          </w:rPr>
                          <w:t>•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22400" behindDoc="0" locked="0" layoutInCell="1" allowOverlap="1">
                <wp:simplePos x="0" y="0"/>
                <wp:positionH relativeFrom="page">
                  <wp:posOffset>2784475</wp:posOffset>
                </wp:positionH>
                <wp:positionV relativeFrom="paragraph">
                  <wp:posOffset>304800</wp:posOffset>
                </wp:positionV>
                <wp:extent cx="2170430" cy="1040130"/>
                <wp:effectExtent l="0" t="0" r="0" b="0"/>
                <wp:wrapNone/>
                <wp:docPr id="151" name="Text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1040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60"/>
                              <w:gridCol w:w="2928"/>
                            </w:tblGrid>
                            <w:tr w:rsidR="007008C5">
                              <w:trPr>
                                <w:trHeight w:val="544"/>
                              </w:trPr>
                              <w:tc>
                                <w:tcPr>
                                  <w:tcW w:w="360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57" w:lineRule="exact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1019"/>
                                      <w:tab w:val="left" w:pos="1688"/>
                                    </w:tabs>
                                    <w:spacing w:line="265" w:lineRule="exact"/>
                                    <w:ind w:left="107"/>
                                    <w:rPr>
                                      <w:rFonts w:ascii="Candara" w:hAnsi="Candara"/>
                                    </w:rPr>
                                  </w:pPr>
                                  <w:r>
                                    <w:rPr>
                                      <w:rFonts w:ascii="Candara" w:hAnsi="Candara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  <w:spacing w:val="72"/>
                                      <w:w w:val="15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</w:rPr>
                                    <w:tab/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</w:rPr>
                                    <w:tab/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before="3" w:line="256" w:lineRule="exact"/>
                                    <w:ind w:left="107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=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z w:val="20"/>
                                    </w:rPr>
                                    <w:t>I2R2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z w:val="20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I2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L2</w:t>
                                  </w:r>
                                  <w:r>
                                    <w:rPr>
                                      <w:rFonts w:ascii="Cambria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mbria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pacing w:val="-5"/>
                                    </w:rPr>
                                    <w:t>2M</w:t>
                                  </w:r>
                                </w:p>
                              </w:tc>
                            </w:tr>
                            <w:tr w:rsidR="007008C5" w:rsidRPr="001752F6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7008C5" w:rsidRPr="001752F6" w:rsidRDefault="00D34D94">
                                  <w:pPr>
                                    <w:pStyle w:val="TableParagraph"/>
                                    <w:tabs>
                                      <w:tab w:val="left" w:pos="1160"/>
                                      <w:tab w:val="left" w:pos="2118"/>
                                    </w:tabs>
                                    <w:spacing w:line="268" w:lineRule="exact"/>
                                    <w:ind w:left="107"/>
                                    <w:rPr>
                                      <w:rFonts w:ascii="Candara" w:hAnsi="Candara"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47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7008C5" w:rsidRPr="001752F6" w:rsidRDefault="00D34D94">
                                  <w:pPr>
                                    <w:pStyle w:val="TableParagraph"/>
                                    <w:spacing w:before="3" w:line="237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1752F6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1752F6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+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I2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 xml:space="preserve">w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L2 +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spacing w:val="-4"/>
                                      <w:lang w:val="en-US"/>
                                    </w:rPr>
                                    <w:t>I2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4"/>
                                      <w:lang w:val="en-US"/>
                                    </w:rPr>
                                    <w:t>w</w:t>
                                  </w:r>
                                  <w:r w:rsidRPr="001752F6">
                                    <w:rPr>
                                      <w:rFonts w:ascii="Cambria"/>
                                      <w:spacing w:val="-4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  <w:tr w:rsidR="007008C5" w:rsidRPr="001752F6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57" w:lineRule="exact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7008C5" w:rsidRPr="001752F6" w:rsidRDefault="00D34D94">
                                  <w:pPr>
                                    <w:pStyle w:val="TableParagraph"/>
                                    <w:tabs>
                                      <w:tab w:val="left" w:pos="1170"/>
                                      <w:tab w:val="left" w:pos="2088"/>
                                    </w:tabs>
                                    <w:spacing w:line="265" w:lineRule="exact"/>
                                    <w:ind w:left="107"/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spacing w:val="66"/>
                                      <w:w w:val="150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7008C5" w:rsidRPr="001752F6" w:rsidRDefault="00D34D94">
                                  <w:pPr>
                                    <w:pStyle w:val="TableParagraph"/>
                                    <w:spacing w:before="3" w:line="239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1752F6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+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I2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w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L2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-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I1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5"/>
                                      <w:lang w:val="en-US"/>
                                    </w:rPr>
                                    <w:t>w</w:t>
                                  </w:r>
                                  <w:r w:rsidRPr="001752F6">
                                    <w:rPr>
                                      <w:rFonts w:ascii="Cambria"/>
                                      <w:spacing w:val="-5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</w:tbl>
                          <w:p w:rsidR="007008C5" w:rsidRPr="001752F6" w:rsidRDefault="007008C5">
                            <w:pPr>
                              <w:pStyle w:val="a3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1" o:spid="_x0000_s1090" type="#_x0000_t202" style="position:absolute;left:0;text-align:left;margin-left:219.25pt;margin-top:24pt;width:170.9pt;height:81.9pt;z-index: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60"/>
                        <w:gridCol w:w="2928"/>
                      </w:tblGrid>
                      <w:tr w:rsidR="007008C5">
                        <w:trPr>
                          <w:trHeight w:val="544"/>
                        </w:trPr>
                        <w:tc>
                          <w:tcPr>
                            <w:tcW w:w="360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57" w:lineRule="exact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1019"/>
                                <w:tab w:val="left" w:pos="1688"/>
                              </w:tabs>
                              <w:spacing w:line="265" w:lineRule="exact"/>
                              <w:ind w:left="107"/>
                              <w:rPr>
                                <w:rFonts w:ascii="Candara" w:hAnsi="Candara"/>
                              </w:rPr>
                            </w:pPr>
                            <w:r>
                              <w:rPr>
                                <w:rFonts w:ascii="Candara" w:hAnsi="Candara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  <w:spacing w:val="72"/>
                                <w:w w:val="150"/>
                              </w:rPr>
                              <w:t xml:space="preserve"> </w:t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</w:rPr>
                              <w:tab/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</w:rPr>
                              <w:tab/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before="3" w:line="256" w:lineRule="exact"/>
                              <w:ind w:left="107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</w:rPr>
                              <w:t>U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=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z w:val="20"/>
                              </w:rPr>
                              <w:t>I2R2</w:t>
                            </w:r>
                            <w:r>
                              <w:rPr>
                                <w:rFonts w:ascii="Cambria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z w:val="20"/>
                              </w:rPr>
                              <w:t>+</w:t>
                            </w:r>
                            <w:r>
                              <w:rPr>
                                <w:rFonts w:ascii="Cambria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I2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L2</w:t>
                            </w:r>
                            <w:r>
                              <w:rPr>
                                <w:rFonts w:ascii="Cambria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+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I</w:t>
                            </w:r>
                            <w:r>
                              <w:rPr>
                                <w:rFonts w:ascii="Cambria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pacing w:val="-5"/>
                              </w:rPr>
                              <w:t>2M</w:t>
                            </w:r>
                          </w:p>
                        </w:tc>
                      </w:tr>
                      <w:tr w:rsidR="007008C5" w:rsidRPr="001752F6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2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7008C5" w:rsidRPr="001752F6" w:rsidRDefault="00D34D94">
                            <w:pPr>
                              <w:pStyle w:val="TableParagraph"/>
                              <w:tabs>
                                <w:tab w:val="left" w:pos="1160"/>
                                <w:tab w:val="left" w:pos="2118"/>
                              </w:tabs>
                              <w:spacing w:line="268" w:lineRule="exact"/>
                              <w:ind w:left="107"/>
                              <w:rPr>
                                <w:rFonts w:ascii="Candara" w:hAnsi="Candara"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spacing w:val="47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7008C5" w:rsidRPr="001752F6" w:rsidRDefault="00D34D94">
                            <w:pPr>
                              <w:pStyle w:val="TableParagraph"/>
                              <w:spacing w:before="3" w:line="237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1752F6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1752F6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+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I2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 xml:space="preserve">w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L2 +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spacing w:val="-4"/>
                                <w:lang w:val="en-US"/>
                              </w:rPr>
                              <w:t>I2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4"/>
                                <w:lang w:val="en-US"/>
                              </w:rPr>
                              <w:t>w</w:t>
                            </w:r>
                            <w:r w:rsidRPr="001752F6">
                              <w:rPr>
                                <w:rFonts w:ascii="Cambria"/>
                                <w:spacing w:val="-4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  <w:tr w:rsidR="007008C5" w:rsidRPr="001752F6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57" w:lineRule="exact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7008C5" w:rsidRPr="001752F6" w:rsidRDefault="00D34D94">
                            <w:pPr>
                              <w:pStyle w:val="TableParagraph"/>
                              <w:tabs>
                                <w:tab w:val="left" w:pos="1170"/>
                                <w:tab w:val="left" w:pos="2088"/>
                              </w:tabs>
                              <w:spacing w:line="265" w:lineRule="exact"/>
                              <w:ind w:left="107"/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spacing w:val="66"/>
                                <w:w w:val="150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7008C5" w:rsidRPr="001752F6" w:rsidRDefault="00D34D94">
                            <w:pPr>
                              <w:pStyle w:val="TableParagraph"/>
                              <w:spacing w:before="3" w:line="239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1752F6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+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 xml:space="preserve">I2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w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L2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 xml:space="preserve">-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 xml:space="preserve">I1 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5"/>
                                <w:lang w:val="en-US"/>
                              </w:rPr>
                              <w:t>w</w:t>
                            </w:r>
                            <w:r w:rsidRPr="001752F6">
                              <w:rPr>
                                <w:rFonts w:ascii="Cambria"/>
                                <w:spacing w:val="-5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</w:tbl>
                    <w:p w:rsidR="007008C5" w:rsidRPr="001752F6" w:rsidRDefault="007008C5">
                      <w:pPr>
                        <w:pStyle w:val="a3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sz w:val="28"/>
        </w:rPr>
        <w:t>Какое</w:t>
      </w:r>
      <w:r>
        <w:rPr>
          <w:rFonts w:ascii="Cambria" w:hAnsi="Cambria"/>
          <w:spacing w:val="-17"/>
          <w:sz w:val="28"/>
        </w:rPr>
        <w:t xml:space="preserve"> </w:t>
      </w:r>
      <w:r>
        <w:rPr>
          <w:rFonts w:ascii="Cambria" w:hAnsi="Cambria"/>
          <w:sz w:val="28"/>
        </w:rPr>
        <w:t>уравнение</w:t>
      </w:r>
      <w:r>
        <w:rPr>
          <w:rFonts w:ascii="Cambria" w:hAnsi="Cambria"/>
          <w:spacing w:val="-14"/>
          <w:sz w:val="28"/>
        </w:rPr>
        <w:t xml:space="preserve"> </w:t>
      </w:r>
      <w:r>
        <w:rPr>
          <w:rFonts w:ascii="Cambria" w:hAnsi="Cambria"/>
          <w:sz w:val="28"/>
        </w:rPr>
        <w:t>напряжения</w:t>
      </w:r>
      <w:r>
        <w:rPr>
          <w:rFonts w:ascii="Cambria" w:hAnsi="Cambria"/>
          <w:spacing w:val="-14"/>
          <w:sz w:val="28"/>
        </w:rPr>
        <w:t xml:space="preserve"> </w:t>
      </w:r>
      <w:r>
        <w:rPr>
          <w:rFonts w:ascii="Cambria" w:hAnsi="Cambria"/>
          <w:sz w:val="28"/>
        </w:rPr>
        <w:t>соответствует</w:t>
      </w:r>
      <w:r>
        <w:rPr>
          <w:rFonts w:ascii="Cambria" w:hAnsi="Cambria"/>
          <w:spacing w:val="-12"/>
          <w:sz w:val="28"/>
        </w:rPr>
        <w:t xml:space="preserve"> </w:t>
      </w:r>
      <w:r>
        <w:rPr>
          <w:rFonts w:ascii="Cambria" w:hAnsi="Cambria"/>
          <w:sz w:val="28"/>
        </w:rPr>
        <w:t>для</w:t>
      </w:r>
      <w:r>
        <w:rPr>
          <w:rFonts w:ascii="Cambria" w:hAnsi="Cambria"/>
          <w:spacing w:val="-12"/>
          <w:sz w:val="28"/>
        </w:rPr>
        <w:t xml:space="preserve"> </w:t>
      </w:r>
      <w:r>
        <w:rPr>
          <w:rFonts w:ascii="Cambria" w:hAnsi="Cambria"/>
          <w:sz w:val="28"/>
        </w:rPr>
        <w:t>второй</w:t>
      </w:r>
      <w:r>
        <w:rPr>
          <w:rFonts w:ascii="Cambria" w:hAnsi="Cambria"/>
          <w:position w:val="-12"/>
          <w:sz w:val="24"/>
        </w:rPr>
        <w:t>I</w:t>
      </w:r>
      <w:r>
        <w:rPr>
          <w:rFonts w:ascii="Cambria" w:hAnsi="Cambria"/>
          <w:spacing w:val="-12"/>
          <w:position w:val="-12"/>
          <w:sz w:val="24"/>
        </w:rPr>
        <w:t xml:space="preserve"> </w:t>
      </w:r>
      <w:r>
        <w:rPr>
          <w:rFonts w:ascii="Cambria" w:hAnsi="Cambria"/>
          <w:sz w:val="28"/>
        </w:rPr>
        <w:t>ветви</w:t>
      </w:r>
      <w:r>
        <w:rPr>
          <w:rFonts w:ascii="Cambria" w:hAnsi="Cambria"/>
          <w:spacing w:val="-13"/>
          <w:sz w:val="28"/>
        </w:rPr>
        <w:t xml:space="preserve"> </w:t>
      </w:r>
      <w:r>
        <w:rPr>
          <w:rFonts w:ascii="Cambria" w:hAnsi="Cambria"/>
          <w:sz w:val="28"/>
        </w:rPr>
        <w:t>R2</w:t>
      </w:r>
      <w:r>
        <w:rPr>
          <w:rFonts w:ascii="Cambria" w:hAnsi="Cambria"/>
          <w:spacing w:val="-13"/>
          <w:sz w:val="28"/>
        </w:rPr>
        <w:t xml:space="preserve"> </w:t>
      </w:r>
      <w:r>
        <w:rPr>
          <w:rFonts w:ascii="Cambria" w:hAnsi="Cambria"/>
          <w:spacing w:val="-5"/>
          <w:sz w:val="28"/>
        </w:rPr>
        <w:t>L2.</w:t>
      </w: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spacing w:before="90"/>
        <w:rPr>
          <w:rFonts w:ascii="Cambria"/>
        </w:rPr>
      </w:pPr>
    </w:p>
    <w:p w:rsidR="007008C5" w:rsidRDefault="00D34D94">
      <w:pPr>
        <w:ind w:right="1548"/>
        <w:jc w:val="right"/>
        <w:rPr>
          <w:rFonts w:ascii="Cambria"/>
          <w:sz w:val="16"/>
        </w:rPr>
      </w:pPr>
      <w:r>
        <w:rPr>
          <w:rFonts w:ascii="Cambria"/>
          <w:spacing w:val="-5"/>
          <w:sz w:val="24"/>
        </w:rPr>
        <w:t>L</w:t>
      </w:r>
      <w:r>
        <w:rPr>
          <w:rFonts w:ascii="Cambria"/>
          <w:spacing w:val="-5"/>
          <w:sz w:val="16"/>
        </w:rPr>
        <w:t>2</w:t>
      </w:r>
    </w:p>
    <w:p w:rsidR="007008C5" w:rsidRDefault="007008C5">
      <w:pPr>
        <w:jc w:val="right"/>
        <w:rPr>
          <w:rFonts w:ascii="Cambria"/>
          <w:sz w:val="16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3"/>
        <w:rPr>
          <w:rFonts w:ascii="Cambria"/>
          <w:sz w:val="20"/>
        </w:rPr>
      </w:pPr>
      <w:r>
        <w:rPr>
          <w:rFonts w:ascii="Cambria"/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27520" behindDoc="0" locked="0" layoutInCell="1" allowOverlap="1">
                <wp:simplePos x="0" y="0"/>
                <wp:positionH relativeFrom="page">
                  <wp:posOffset>4139565</wp:posOffset>
                </wp:positionH>
                <wp:positionV relativeFrom="page">
                  <wp:posOffset>9123045</wp:posOffset>
                </wp:positionV>
                <wp:extent cx="1515745" cy="1076960"/>
                <wp:effectExtent l="0" t="0" r="0" b="0"/>
                <wp:wrapNone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5745" cy="1076960"/>
                          <a:chOff x="0" y="0"/>
                          <a:chExt cx="1515745" cy="1076960"/>
                        </a:xfrm>
                      </wpg:grpSpPr>
                      <wps:wsp>
                        <wps:cNvPr id="153" name="Graphic 153"/>
                        <wps:cNvSpPr/>
                        <wps:spPr>
                          <a:xfrm>
                            <a:off x="528002" y="361632"/>
                            <a:ext cx="119380" cy="456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456565">
                                <a:moveTo>
                                  <a:pt x="0" y="456564"/>
                                </a:moveTo>
                                <a:lnTo>
                                  <a:pt x="119379" y="456564"/>
                                </a:lnTo>
                                <a:lnTo>
                                  <a:pt x="1193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6564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29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Graphic 155"/>
                        <wps:cNvSpPr/>
                        <wps:spPr>
                          <a:xfrm>
                            <a:off x="91122" y="11112"/>
                            <a:ext cx="26416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76200">
                                <a:moveTo>
                                  <a:pt x="187960" y="0"/>
                                </a:moveTo>
                                <a:lnTo>
                                  <a:pt x="187960" y="76199"/>
                                </a:lnTo>
                                <a:lnTo>
                                  <a:pt x="251460" y="44449"/>
                                </a:lnTo>
                                <a:lnTo>
                                  <a:pt x="204216" y="44449"/>
                                </a:lnTo>
                                <a:lnTo>
                                  <a:pt x="207010" y="41655"/>
                                </a:lnTo>
                                <a:lnTo>
                                  <a:pt x="207010" y="34543"/>
                                </a:lnTo>
                                <a:lnTo>
                                  <a:pt x="204216" y="31749"/>
                                </a:lnTo>
                                <a:lnTo>
                                  <a:pt x="251460" y="31749"/>
                                </a:lnTo>
                                <a:lnTo>
                                  <a:pt x="187960" y="0"/>
                                </a:lnTo>
                                <a:close/>
                              </a:path>
                              <a:path w="264160" h="76200">
                                <a:moveTo>
                                  <a:pt x="187960" y="31749"/>
                                </a:moveTo>
                                <a:lnTo>
                                  <a:pt x="2794" y="31749"/>
                                </a:lnTo>
                                <a:lnTo>
                                  <a:pt x="0" y="34543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49"/>
                                </a:lnTo>
                                <a:lnTo>
                                  <a:pt x="187960" y="44449"/>
                                </a:lnTo>
                                <a:lnTo>
                                  <a:pt x="187960" y="31749"/>
                                </a:lnTo>
                                <a:close/>
                              </a:path>
                              <a:path w="264160" h="76200">
                                <a:moveTo>
                                  <a:pt x="251460" y="31749"/>
                                </a:moveTo>
                                <a:lnTo>
                                  <a:pt x="204216" y="31749"/>
                                </a:lnTo>
                                <a:lnTo>
                                  <a:pt x="207010" y="34543"/>
                                </a:lnTo>
                                <a:lnTo>
                                  <a:pt x="207010" y="41655"/>
                                </a:lnTo>
                                <a:lnTo>
                                  <a:pt x="204216" y="44449"/>
                                </a:lnTo>
                                <a:lnTo>
                                  <a:pt x="251460" y="44449"/>
                                </a:lnTo>
                                <a:lnTo>
                                  <a:pt x="264160" y="38099"/>
                                </a:lnTo>
                                <a:lnTo>
                                  <a:pt x="251460" y="317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355282" y="49212"/>
                            <a:ext cx="235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">
                                <a:moveTo>
                                  <a:pt x="0" y="0"/>
                                </a:moveTo>
                                <a:lnTo>
                                  <a:pt x="23558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552767" y="47942"/>
                            <a:ext cx="76200" cy="313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13690">
                                <a:moveTo>
                                  <a:pt x="31750" y="237489"/>
                                </a:moveTo>
                                <a:lnTo>
                                  <a:pt x="0" y="237489"/>
                                </a:lnTo>
                                <a:lnTo>
                                  <a:pt x="38100" y="313689"/>
                                </a:lnTo>
                                <a:lnTo>
                                  <a:pt x="66675" y="256539"/>
                                </a:lnTo>
                                <a:lnTo>
                                  <a:pt x="34544" y="256539"/>
                                </a:lnTo>
                                <a:lnTo>
                                  <a:pt x="31750" y="253695"/>
                                </a:lnTo>
                                <a:lnTo>
                                  <a:pt x="31750" y="237489"/>
                                </a:lnTo>
                                <a:close/>
                              </a:path>
                              <a:path w="76200" h="313690">
                                <a:moveTo>
                                  <a:pt x="41655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53695"/>
                                </a:lnTo>
                                <a:lnTo>
                                  <a:pt x="34544" y="256539"/>
                                </a:lnTo>
                                <a:lnTo>
                                  <a:pt x="41655" y="256539"/>
                                </a:lnTo>
                                <a:lnTo>
                                  <a:pt x="44450" y="25369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13690">
                                <a:moveTo>
                                  <a:pt x="76200" y="237489"/>
                                </a:moveTo>
                                <a:lnTo>
                                  <a:pt x="44450" y="237489"/>
                                </a:lnTo>
                                <a:lnTo>
                                  <a:pt x="44450" y="253695"/>
                                </a:lnTo>
                                <a:lnTo>
                                  <a:pt x="41655" y="256539"/>
                                </a:lnTo>
                                <a:lnTo>
                                  <a:pt x="66675" y="256539"/>
                                </a:lnTo>
                                <a:lnTo>
                                  <a:pt x="76200" y="2374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590867" y="823912"/>
                            <a:ext cx="1270" cy="20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9550">
                                <a:moveTo>
                                  <a:pt x="0" y="0"/>
                                </a:moveTo>
                                <a:lnTo>
                                  <a:pt x="0" y="20954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76630"/>
                            <a:ext cx="100329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0" name="Graphic 160"/>
                        <wps:cNvSpPr/>
                        <wps:spPr>
                          <a:xfrm>
                            <a:off x="97472" y="49212"/>
                            <a:ext cx="991869" cy="994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1869" h="994410">
                                <a:moveTo>
                                  <a:pt x="493395" y="994409"/>
                                </a:moveTo>
                                <a:lnTo>
                                  <a:pt x="0" y="994409"/>
                                </a:lnTo>
                              </a:path>
                              <a:path w="991869" h="994410">
                                <a:moveTo>
                                  <a:pt x="493395" y="0"/>
                                </a:moveTo>
                                <a:lnTo>
                                  <a:pt x="898525" y="0"/>
                                </a:lnTo>
                              </a:path>
                              <a:path w="991869" h="994410">
                                <a:moveTo>
                                  <a:pt x="493395" y="994409"/>
                                </a:moveTo>
                                <a:lnTo>
                                  <a:pt x="898525" y="994409"/>
                                </a:lnTo>
                              </a:path>
                              <a:path w="991869" h="994410">
                                <a:moveTo>
                                  <a:pt x="900811" y="325462"/>
                                </a:moveTo>
                                <a:lnTo>
                                  <a:pt x="938399" y="339778"/>
                                </a:lnTo>
                                <a:lnTo>
                                  <a:pt x="967105" y="359548"/>
                                </a:lnTo>
                                <a:lnTo>
                                  <a:pt x="985428" y="383382"/>
                                </a:lnTo>
                                <a:lnTo>
                                  <a:pt x="991870" y="409892"/>
                                </a:lnTo>
                                <a:lnTo>
                                  <a:pt x="985428" y="436395"/>
                                </a:lnTo>
                                <a:lnTo>
                                  <a:pt x="967105" y="460225"/>
                                </a:lnTo>
                                <a:lnTo>
                                  <a:pt x="938399" y="479994"/>
                                </a:lnTo>
                                <a:lnTo>
                                  <a:pt x="900811" y="494309"/>
                                </a:lnTo>
                                <a:lnTo>
                                  <a:pt x="938399" y="479993"/>
                                </a:lnTo>
                                <a:lnTo>
                                  <a:pt x="967105" y="460224"/>
                                </a:lnTo>
                                <a:lnTo>
                                  <a:pt x="985428" y="436389"/>
                                </a:lnTo>
                                <a:lnTo>
                                  <a:pt x="991870" y="409879"/>
                                </a:lnTo>
                                <a:lnTo>
                                  <a:pt x="985428" y="383377"/>
                                </a:lnTo>
                                <a:lnTo>
                                  <a:pt x="967105" y="359546"/>
                                </a:lnTo>
                                <a:lnTo>
                                  <a:pt x="938399" y="339778"/>
                                </a:lnTo>
                                <a:lnTo>
                                  <a:pt x="900811" y="325462"/>
                                </a:lnTo>
                                <a:close/>
                              </a:path>
                              <a:path w="991869" h="994410">
                                <a:moveTo>
                                  <a:pt x="900811" y="498182"/>
                                </a:moveTo>
                                <a:lnTo>
                                  <a:pt x="938399" y="512498"/>
                                </a:lnTo>
                                <a:lnTo>
                                  <a:pt x="967105" y="532268"/>
                                </a:lnTo>
                                <a:lnTo>
                                  <a:pt x="985428" y="556102"/>
                                </a:lnTo>
                                <a:lnTo>
                                  <a:pt x="991870" y="582612"/>
                                </a:lnTo>
                                <a:lnTo>
                                  <a:pt x="985428" y="609115"/>
                                </a:lnTo>
                                <a:lnTo>
                                  <a:pt x="967105" y="632945"/>
                                </a:lnTo>
                                <a:lnTo>
                                  <a:pt x="938399" y="652714"/>
                                </a:lnTo>
                                <a:lnTo>
                                  <a:pt x="900811" y="667029"/>
                                </a:lnTo>
                                <a:lnTo>
                                  <a:pt x="938399" y="652713"/>
                                </a:lnTo>
                                <a:lnTo>
                                  <a:pt x="967105" y="632944"/>
                                </a:lnTo>
                                <a:lnTo>
                                  <a:pt x="985428" y="609109"/>
                                </a:lnTo>
                                <a:lnTo>
                                  <a:pt x="991870" y="582599"/>
                                </a:lnTo>
                                <a:lnTo>
                                  <a:pt x="985428" y="556097"/>
                                </a:lnTo>
                                <a:lnTo>
                                  <a:pt x="967105" y="532266"/>
                                </a:lnTo>
                                <a:lnTo>
                                  <a:pt x="938399" y="512498"/>
                                </a:lnTo>
                                <a:lnTo>
                                  <a:pt x="900811" y="498182"/>
                                </a:lnTo>
                                <a:close/>
                              </a:path>
                              <a:path w="991869" h="994410">
                                <a:moveTo>
                                  <a:pt x="900811" y="662647"/>
                                </a:moveTo>
                                <a:lnTo>
                                  <a:pt x="938399" y="676963"/>
                                </a:lnTo>
                                <a:lnTo>
                                  <a:pt x="967105" y="696733"/>
                                </a:lnTo>
                                <a:lnTo>
                                  <a:pt x="985428" y="720567"/>
                                </a:lnTo>
                                <a:lnTo>
                                  <a:pt x="991870" y="747077"/>
                                </a:lnTo>
                                <a:lnTo>
                                  <a:pt x="985428" y="773580"/>
                                </a:lnTo>
                                <a:lnTo>
                                  <a:pt x="967105" y="797410"/>
                                </a:lnTo>
                                <a:lnTo>
                                  <a:pt x="938399" y="817179"/>
                                </a:lnTo>
                                <a:lnTo>
                                  <a:pt x="900811" y="831494"/>
                                </a:lnTo>
                                <a:lnTo>
                                  <a:pt x="938399" y="817178"/>
                                </a:lnTo>
                                <a:lnTo>
                                  <a:pt x="967105" y="797409"/>
                                </a:lnTo>
                                <a:lnTo>
                                  <a:pt x="985428" y="773574"/>
                                </a:lnTo>
                                <a:lnTo>
                                  <a:pt x="991870" y="747064"/>
                                </a:lnTo>
                                <a:lnTo>
                                  <a:pt x="985428" y="720562"/>
                                </a:lnTo>
                                <a:lnTo>
                                  <a:pt x="967105" y="696731"/>
                                </a:lnTo>
                                <a:lnTo>
                                  <a:pt x="938399" y="676963"/>
                                </a:lnTo>
                                <a:lnTo>
                                  <a:pt x="900811" y="662647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957897" y="4286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4" y="266699"/>
                                </a:lnTo>
                                <a:lnTo>
                                  <a:pt x="31750" y="26385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6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855"/>
                                </a:lnTo>
                                <a:lnTo>
                                  <a:pt x="34544" y="266699"/>
                                </a:lnTo>
                                <a:lnTo>
                                  <a:pt x="41656" y="266699"/>
                                </a:lnTo>
                                <a:lnTo>
                                  <a:pt x="44450" y="263855"/>
                                </a:lnTo>
                                <a:lnTo>
                                  <a:pt x="44450" y="2793"/>
                                </a:lnTo>
                                <a:lnTo>
                                  <a:pt x="41656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855"/>
                                </a:lnTo>
                                <a:lnTo>
                                  <a:pt x="41656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995997" y="49212"/>
                            <a:ext cx="514984" cy="999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999490">
                                <a:moveTo>
                                  <a:pt x="0" y="839469"/>
                                </a:moveTo>
                                <a:lnTo>
                                  <a:pt x="0" y="999489"/>
                                </a:lnTo>
                              </a:path>
                              <a:path w="514984" h="999490">
                                <a:moveTo>
                                  <a:pt x="0" y="0"/>
                                </a:moveTo>
                                <a:lnTo>
                                  <a:pt x="405130" y="0"/>
                                </a:lnTo>
                              </a:path>
                              <a:path w="514984" h="999490">
                                <a:moveTo>
                                  <a:pt x="283210" y="339724"/>
                                </a:moveTo>
                                <a:lnTo>
                                  <a:pt x="514985" y="339089"/>
                                </a:lnTo>
                              </a:path>
                              <a:path w="514984" h="999490">
                                <a:moveTo>
                                  <a:pt x="283210" y="312419"/>
                                </a:moveTo>
                                <a:lnTo>
                                  <a:pt x="514985" y="312419"/>
                                </a:lnTo>
                              </a:path>
                              <a:path w="514984" h="999490">
                                <a:moveTo>
                                  <a:pt x="0" y="994409"/>
                                </a:moveTo>
                                <a:lnTo>
                                  <a:pt x="405130" y="994409"/>
                                </a:lnTo>
                              </a:path>
                              <a:path w="514984" h="999490">
                                <a:moveTo>
                                  <a:pt x="405765" y="339089"/>
                                </a:moveTo>
                                <a:lnTo>
                                  <a:pt x="405765" y="99948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1363662" y="3524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3" y="266699"/>
                                </a:lnTo>
                                <a:lnTo>
                                  <a:pt x="31750" y="26385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5" y="0"/>
                                </a:moveTo>
                                <a:lnTo>
                                  <a:pt x="34543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855"/>
                                </a:lnTo>
                                <a:lnTo>
                                  <a:pt x="34543" y="266699"/>
                                </a:lnTo>
                                <a:lnTo>
                                  <a:pt x="41655" y="266699"/>
                                </a:lnTo>
                                <a:lnTo>
                                  <a:pt x="44450" y="26385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855"/>
                                </a:lnTo>
                                <a:lnTo>
                                  <a:pt x="41655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4" name="Textbox 164"/>
                        <wps:cNvSpPr txBox="1"/>
                        <wps:spPr>
                          <a:xfrm>
                            <a:off x="178498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5" name="Textbox 165"/>
                        <wps:cNvSpPr txBox="1"/>
                        <wps:spPr>
                          <a:xfrm>
                            <a:off x="573214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6" name="Textbox 166"/>
                        <wps:cNvSpPr txBox="1"/>
                        <wps:spPr>
                          <a:xfrm>
                            <a:off x="977074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2" o:spid="_x0000_s1091" style="position:absolute;margin-left:325.95pt;margin-top:718.35pt;width:119.35pt;height:84.8pt;z-index:251627520;mso-wrap-distance-left:0;mso-wrap-distance-right:0;mso-position-horizontal-relative:page;mso-position-vertical-relative:page" coordsize="15157,10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">
                <v:shape id="Graphic 153" o:spid="_x0000_s1092" style="position:absolute;left:5280;top:3616;width:1193;height:4565;visibility:visible;mso-wrap-style:square;v-text-anchor:top" coordsize="119380,456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nrI8QA&#10;AADcAAAADwAAAGRycy9kb3ducmV2LnhtbESPQWsCMRCF74L/IYzQm2ZrUexqFJFKvShoW9rjuJnu&#10;Lm4mYRPX9d8bQfA2w3vfmzezRWsq0VDtS8sKXgcJCOLM6pJzBd9f6/4EhA/IGivLpOBKHhbzbmeG&#10;qbYX3lNzCLmIIexTVFCE4FIpfVaQQT+wjjhq/7Y2GOJa51LXeInhppLDJBlLgyXHCwU6WhWUnQ5n&#10;E2t8NqbdNfx33I7fzfnn1/H6wyn10muXUxCB2vA0P+iNjtzoDe7PxAn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56yPEAAAA3AAAAA8AAAAAAAAAAAAAAAAAmAIAAGRycy9k&#10;b3ducmV2LnhtbFBLBQYAAAAABAAEAPUAAACJAwAAAAA=&#10;" path="m,456564r119379,l119379,,,,,456564xe" filled="f" strokeweight=".26456mm">
                  <v:path arrowok="t"/>
                </v:shape>
                <v:shape id="Image 154" o:spid="_x0000_s1093" type="#_x0000_t75" style="position:absolute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3aAzEAAAA3AAAAA8AAABkcnMvZG93bnJldi54bWxET81qwkAQvgt9h2UKvZS6abW1pK6ihar0&#10;ICbxAYbsNAlmZ2N2jfHtXaHgbT6+35nOe1OLjlpXWVbwOoxAEOdWV1wo2Gc/L58gnEfWWFsmBRdy&#10;MJ89DKYYa3vmhLrUFyKEsItRQel9E0vp8pIMuqFtiAP3Z1uDPsC2kLrFcwg3tXyLog9psOLQUGJD&#10;3yXlh/RkFHC2neTp7ve4XB9O2fNq0XejcaLU02O/+ALhqfd38b97o8P89zHcngkXyN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3aAzEAAAA3AAAAA8AAAAAAAAAAAAAAAAA&#10;nwIAAGRycy9kb3ducmV2LnhtbFBLBQYAAAAABAAEAPcAAACQAwAAAAA=&#10;">
                  <v:imagedata r:id="rId79" o:title=""/>
                </v:shape>
                <v:shape id="Graphic 155" o:spid="_x0000_s1094" style="position:absolute;left:911;top:111;width:2641;height:762;visibility:visible;mso-wrap-style:square;v-text-anchor:top" coordsize="26416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cI/sYA&#10;AADcAAAADwAAAGRycy9kb3ducmV2LnhtbESPQWvCQBCF74L/YRnBi9SN0rQ2zUZEEHuwh6Y99Dhk&#10;p9nQ7GzIrjH++25B8DbDe/O+N/l2tK0YqPeNYwWrZQKCuHK64VrB1+fhYQPCB2SNrWNScCUP22I6&#10;yTHT7sIfNJShFjGEfYYKTAhdJqWvDFn0S9cRR+3H9RZDXPta6h4vMdy2cp0kT9Jiw5FgsKO9oeq3&#10;PNvIfT66d96fysXLYDbp4fp9kvWjUvPZuHsFEWgMd/Pt+k3H+mkK/8/ECWT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cI/sYAAADcAAAADwAAAAAAAAAAAAAAAACYAgAAZHJz&#10;L2Rvd25yZXYueG1sUEsFBgAAAAAEAAQA9QAAAIsDAAAAAA==&#10;" path="m187960,r,76199l251460,44449r-47244,l207010,41655r,-7112l204216,31749r47244,l187960,xem187960,31749r-185166,l,34543r,7112l2794,44449r185166,l187960,31749xem251460,31749r-47244,l207010,34543r,7112l204216,44449r47244,l264160,38099,251460,31749xe" fillcolor="black" stroked="f">
                  <v:path arrowok="t"/>
                </v:shape>
                <v:shape id="Graphic 156" o:spid="_x0000_s1095" style="position:absolute;left:3552;top:492;width:2356;height:12;visibility:visible;mso-wrap-style:square;v-text-anchor:top" coordsize="2355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xJdsIA&#10;AADcAAAADwAAAGRycy9kb3ducmV2LnhtbERPS2sCMRC+C/0PYQreNNuitmyN0oqCr0ttodchmW4W&#10;N5NlE9f13xtB8DYf33Om885VoqUmlJ4VvAwzEMTam5ILBb8/q8E7iBCRDVaeScGFAsxnT70p5saf&#10;+ZvaQyxECuGQowIbY51LGbQlh2Hoa+LE/fvGYUywKaRp8JzCXSVfs2wiHZacGizWtLCkj4eTUxD/&#10;qrdlq816ZI+j/dfO13q72yjVf+4+P0BE6uJDfHevTZo/nsDtmXSBn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/El2wgAAANwAAAAPAAAAAAAAAAAAAAAAAJgCAABkcnMvZG93&#10;bnJldi54bWxQSwUGAAAAAAQABAD1AAAAhwMAAAAA&#10;" path="m,l235585,e" filled="f">
                  <v:path arrowok="t"/>
                </v:shape>
                <v:shape id="Graphic 157" o:spid="_x0000_s1096" style="position:absolute;left:5527;top:479;width:762;height:3137;visibility:visible;mso-wrap-style:square;v-text-anchor:top" coordsize="76200,31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CYO8AA&#10;AADcAAAADwAAAGRycy9kb3ducmV2LnhtbERPS4vCMBC+C/sfwix403QFH3SNIgtlFz1ZZfE4NGNT&#10;bCalibb+eyMI3ubje85y3dta3Kj1lWMFX+MEBHHhdMWlguMhGy1A+ICssXZMCu7kYb36GCwx1a7j&#10;Pd3yUIoYwj5FBSaEJpXSF4Ys+rFriCN3dq3FEGFbSt1iF8NtLSdJMpMWK44NBhv6MVRc8qtV0PSn&#10;/2SXX2y31afD0WBW/3aZUsPPfvMNIlAf3uKX+0/H+dM5PJ+JF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CYO8AAAADcAAAADwAAAAAAAAAAAAAAAACYAgAAZHJzL2Rvd25y&#10;ZXYueG1sUEsFBgAAAAAEAAQA9QAAAIUDAAAAAA==&#10;" path="m31750,237489l,237489r38100,76200l66675,256539r-32131,l31750,253695r,-16206xem41655,l34544,,31750,2793r,250902l34544,256539r7111,l44450,253695r,-250902l41655,xem76200,237489r-31750,l44450,253695r-2795,2844l66675,256539r9525,-19050xe" fillcolor="black" stroked="f">
                  <v:path arrowok="t"/>
                </v:shape>
                <v:shape id="Graphic 158" o:spid="_x0000_s1097" style="position:absolute;left:5908;top:8239;width:13;height:2095;visibility:visible;mso-wrap-style:square;v-text-anchor:top" coordsize="1270,209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kj8McA&#10;AADcAAAADwAAAGRycy9kb3ducmV2LnhtbESPT2sCQQzF70K/wxChF6mzipayOkpZLLTFg7Ut9Bh2&#10;sn9wJ7PsjLr66ZuD4C3hvbz3y3Ldu0adqAu1ZwOTcQKKOPe25tLAz/fb0wuoEJEtNp7JwIUCrFcP&#10;gyWm1p/5i077WCoJ4ZCigSrGNtU65BU5DGPfEotW+M5hlLUrte3wLOGu0dMkedYOa5aGClvKKsoP&#10;+6MzsCkOo7/j7poVs+lv8ZHpyydva2Meh/3rAlSkPt7Nt+t3K/hzoZVnZAK9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JI/DHAAAA3AAAAA8AAAAAAAAAAAAAAAAAmAIAAGRy&#10;cy9kb3ducmV2LnhtbFBLBQYAAAAABAAEAPUAAACMAwAAAAA=&#10;" path="m,l,209549e" filled="f">
                  <v:path arrowok="t"/>
                </v:shape>
                <v:shape id="Image 159" o:spid="_x0000_s1098" type="#_x0000_t75" style="position:absolute;top:9766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3AD7BAAAA3AAAAA8AAABkcnMvZG93bnJldi54bWxET0trwkAQvhf8D8sI3upGxaKpq4iveEy1&#10;9DxkJw+anY3ZVeO/d4VCb/PxPWex6kwtbtS6yrKC0TACQZxZXXGh4Pu8f5+BcB5ZY22ZFDzIwWrZ&#10;e1tgrO2dv+h28oUIIexiVFB638RSuqwkg25oG+LA5bY16ANsC6lbvIdwU8txFH1IgxWHhhIb2pSU&#10;/Z6uRkFap02SXhKztYk9/IwmeXre5UoN+t36E4Snzv+L/9xHHeZP5/B6Jlw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3AD7BAAAA3AAAAA8AAAAAAAAAAAAAAAAAnwIA&#10;AGRycy9kb3ducmV2LnhtbFBLBQYAAAAABAAEAPcAAACNAwAAAAA=&#10;">
                  <v:imagedata r:id="rId98" o:title=""/>
                </v:shape>
                <v:shape id="Graphic 160" o:spid="_x0000_s1099" style="position:absolute;left:974;top:492;width:9919;height:9944;visibility:visible;mso-wrap-style:square;v-text-anchor:top" coordsize="991869,994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/fkcUA&#10;AADcAAAADwAAAGRycy9kb3ducmV2LnhtbESPQWvCQBCF7wX/wzJCb3VjFS2pq0hB6cWDJg30NmSn&#10;SWh2NmTXmP77zkHwNsN78943m93oWjVQHxrPBuazBBRx6W3DlYE8O7y8gQoR2WLrmQz8UYDddvK0&#10;wdT6G59puMRKSQiHFA3UMXap1qGsyWGY+Y5YtB/fO4yy9pW2Pd4k3LX6NUlW2mHD0lBjRx81lb+X&#10;qzPwlYW8yovT+jsr1ktsF0U+nI/GPE/H/TuoSGN8mO/Xn1bwV4Ivz8gE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n9+RxQAAANwAAAAPAAAAAAAAAAAAAAAAAJgCAABkcnMv&#10;ZG93bnJldi54bWxQSwUGAAAAAAQABAD1AAAAigMAAAAA&#10;" path="m493395,994409l,994409em493395,l898525,em493395,994409r405130,em900811,325462r37588,14316l967105,359548r18323,23834l991870,409892r-6442,26503l967105,460225r-28706,19769l900811,494309r37588,-14316l967105,460224r18323,-23835l991870,409879r-6442,-26502l967105,359546,938399,339778,900811,325462xem900811,498182r37588,14316l967105,532268r18323,23834l991870,582612r-6442,26503l967105,632945r-28706,19769l900811,667029r37588,-14316l967105,632944r18323,-23835l991870,582599r-6442,-26502l967105,532266,938399,512498,900811,498182xem900811,662647r37588,14316l967105,696733r18323,23834l991870,747077r-6442,26503l967105,797410r-28706,19769l900811,831494r37588,-14316l967105,797409r18323,-23835l991870,747064r-6442,-26502l967105,696731,938399,676963,900811,662647xe" filled="f">
                  <v:path arrowok="t"/>
                </v:shape>
                <v:shape id="Graphic 161" o:spid="_x0000_s1100" style="position:absolute;left:9578;top:428;width:762;height:3239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QB3MIA&#10;AADcAAAADwAAAGRycy9kb3ducmV2LnhtbERP32vCMBB+F/Y/hBvsTVM7FKlGUUGQwYR1wl5vzdkU&#10;m0tJonb7640w2Nt9fD9vseptK67kQ+NYwXiUgSCunG64VnD83A1nIEJE1tg6JgU/FGC1fBossNDu&#10;xh90LWMtUgiHAhWYGLtCylAZshhGriNO3Ml5izFBX0vt8ZbCbSvzLJtKiw2nBoMdbQ1V5/JiFdj8&#10;DfPf/Zcv6fA6ed+U5vS97pV6ee7XcxCR+vgv/nPvdZo/HcPjmXS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hAHcwgAAANwAAAAPAAAAAAAAAAAAAAAAAJgCAABkcnMvZG93&#10;bnJldi54bWxQSwUGAAAAAAQABAD1AAAAhwMAAAAA&#10;" path="m31750,247649l,247649r38100,76200l66675,266699r-32131,l31750,263855r,-16206xem41656,l34544,,31750,2793r,261062l34544,266699r7112,l44450,263855r,-261062l41656,xem76200,247649r-31750,l44450,263855r-2794,2844l66675,266699r9525,-19050xe" fillcolor="black" stroked="f">
                  <v:path arrowok="t"/>
                </v:shape>
                <v:shape id="Graphic 162" o:spid="_x0000_s1101" style="position:absolute;left:9959;top:492;width:5150;height:9995;visibility:visible;mso-wrap-style:square;v-text-anchor:top" coordsize="514984,999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LuOsIA&#10;AADcAAAADwAAAGRycy9kb3ducmV2LnhtbERPTYvCMBC9L/gfwgheRNPtQaUaRYVFD17UhcXb2Mw2&#10;ZZtJaaJWf70RhL3N433ObNHaSlyp8aVjBZ/DBARx7nTJhYLv49dgAsIHZI2VY1JwJw+Leedjhpl2&#10;N97T9RAKEUPYZ6jAhFBnUvrckEU/dDVx5H5dYzFE2BRSN3iL4baSaZKMpMWSY4PBmtaG8r/DxSo4&#10;t6t+PUF72mzcrhg/gvlJ05VSvW67nIII1IZ/8du91XH+KIXXM/EC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u46wgAAANwAAAAPAAAAAAAAAAAAAAAAAJgCAABkcnMvZG93&#10;bnJldi54bWxQSwUGAAAAAAQABAD1AAAAhwMAAAAA&#10;" path="m,839469l,999489em,l405130,em283210,339724r231775,-635em283210,312419r231775,em,994409r405130,em405765,339089r,660400e" filled="f">
                  <v:path arrowok="t"/>
                </v:shape>
                <v:shape id="Graphic 163" o:spid="_x0000_s1102" style="position:absolute;left:13636;top:352;width:762;height:3238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o6MMIA&#10;AADcAAAADwAAAGRycy9kb3ducmV2LnhtbERP32vCMBB+H+x/CDfY20xXUaQaxQ0GIijYCXu9NWdT&#10;bC4lybT61xtB2Nt9fD9vtuhtK07kQ+NYwfsgA0FcOd1wrWD//fU2AREissbWMSm4UIDF/PlphoV2&#10;Z97RqYy1SCEcClRgYuwKKUNlyGIYuI44cQfnLcYEfS21x3MKt63Ms2wsLTacGgx29GmoOpZ/VoHN&#10;15hfVz++pO1wtPkozeF32Sv1+tIvpyAi9fFf/HCvdJo/HsL9mXSBn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GjowwgAAANwAAAAPAAAAAAAAAAAAAAAAAJgCAABkcnMvZG93&#10;bnJldi54bWxQSwUGAAAAAAQABAD1AAAAhwMAAAAA&#10;" path="m31750,247649l,247649r38100,76200l66675,266699r-32132,l31750,263855r,-16206xem41655,l34543,,31750,2793r,261062l34543,266699r7112,l44450,263855r,-261062l41655,xem76200,247649r-31750,l44450,263855r-2795,2844l66675,266699r9525,-19050xe" fillcolor="black" stroked="f">
                  <v:path arrowok="t"/>
                </v:shape>
                <v:shape id="Textbox 164" o:spid="_x0000_s1103" type="#_x0000_t202" style="position:absolute;left:1784;top:598;width:1131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yT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rJM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165" o:spid="_x0000_s1104" type="#_x0000_t202" style="position:absolute;left:5732;top:598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X18IA&#10;AADcAAAADwAAAGRycy9kb3ducmV2LnhtbERPTWvCQBC9C/0PyxS86aaC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dhfX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166" o:spid="_x0000_s1105" type="#_x0000_t202" style="position:absolute;left:9770;top:598;width:1131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7008C5" w:rsidRDefault="00D34D94">
      <w:pPr>
        <w:pStyle w:val="a3"/>
        <w:spacing w:line="20" w:lineRule="exact"/>
        <w:ind w:left="8330"/>
        <w:rPr>
          <w:rFonts w:ascii="Cambria"/>
          <w:sz w:val="2"/>
        </w:rPr>
      </w:pPr>
      <w:r>
        <w:rPr>
          <w:rFonts w:ascii="Cambria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1965" cy="10160"/>
                <wp:effectExtent l="9525" t="0" r="3809" b="8890"/>
                <wp:docPr id="167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" cy="10160"/>
                          <a:chOff x="0" y="0"/>
                          <a:chExt cx="481965" cy="10160"/>
                        </a:xfrm>
                      </wpg:grpSpPr>
                      <wps:wsp>
                        <wps:cNvPr id="168" name="Graphic 168"/>
                        <wps:cNvSpPr/>
                        <wps:spPr>
                          <a:xfrm>
                            <a:off x="4762" y="4762"/>
                            <a:ext cx="4724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635">
                                <a:moveTo>
                                  <a:pt x="0" y="0"/>
                                </a:moveTo>
                                <a:lnTo>
                                  <a:pt x="472439" y="63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682E03" id="Group 167" o:spid="_x0000_s1026" style="width:37.95pt;height:.8pt;mso-position-horizontal-relative:char;mso-position-vertical-relative:line" coordsize="481965,10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">
                <v:shape id="Graphic 168" o:spid="_x0000_s1027" style="position:absolute;left:4762;top:4762;width:472440;height:1270;visibility:visible;mso-wrap-style:square;v-text-anchor:top" coordsize="472440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N83sUA&#10;AADcAAAADwAAAGRycy9kb3ducmV2LnhtbESP0WrCQBBF3wv+wzKCb3VjsUFSVylCRYQWGv2AITsm&#10;abOzIbuaxK93Hgp9m+HeuffMeju4Rt2oC7VnA4t5Aoq48Lbm0sD59PG8AhUissXGMxkYKcB2M3la&#10;Y2Z9z990y2OpJIRDhgaqGNtM61BU5DDMfUss2sV3DqOsXalth72Eu0a/JEmqHdYsDRW2tKuo+M2v&#10;zsBX+rnE/X5Ixvz1cMRLP/7c+9yY2XR4fwMVaYj/5r/rgxX8VGjlGZlAb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U3zexQAAANwAAAAPAAAAAAAAAAAAAAAAAJgCAABkcnMv&#10;ZG93bnJldi54bWxQSwUGAAAAAAQABAD1AAAAigMAAAAA&#10;" path="m,l472439,634e" filled="f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tabs>
          <w:tab w:val="left" w:pos="9134"/>
        </w:tabs>
        <w:ind w:left="8587"/>
        <w:rPr>
          <w:rFonts w:ascii="Cambria"/>
          <w:sz w:val="16"/>
        </w:rPr>
      </w:pP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29568" behindDoc="0" locked="0" layoutInCell="1" allowOverlap="1">
                <wp:simplePos x="0" y="0"/>
                <wp:positionH relativeFrom="page">
                  <wp:posOffset>5222875</wp:posOffset>
                </wp:positionH>
                <wp:positionV relativeFrom="paragraph">
                  <wp:posOffset>19050</wp:posOffset>
                </wp:positionV>
                <wp:extent cx="76835" cy="302895"/>
                <wp:effectExtent l="0" t="0" r="0" b="0"/>
                <wp:wrapNone/>
                <wp:docPr id="169" name="Graphic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" cy="3028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302895">
                              <a:moveTo>
                                <a:pt x="41783" y="57150"/>
                              </a:moveTo>
                              <a:lnTo>
                                <a:pt x="34671" y="57150"/>
                              </a:lnTo>
                              <a:lnTo>
                                <a:pt x="31877" y="59944"/>
                              </a:lnTo>
                              <a:lnTo>
                                <a:pt x="31369" y="296545"/>
                              </a:lnTo>
                              <a:lnTo>
                                <a:pt x="31369" y="300100"/>
                              </a:lnTo>
                              <a:lnTo>
                                <a:pt x="34163" y="302895"/>
                              </a:lnTo>
                              <a:lnTo>
                                <a:pt x="41275" y="302895"/>
                              </a:lnTo>
                              <a:lnTo>
                                <a:pt x="44069" y="300100"/>
                              </a:lnTo>
                              <a:lnTo>
                                <a:pt x="44542" y="76326"/>
                              </a:lnTo>
                              <a:lnTo>
                                <a:pt x="44577" y="59944"/>
                              </a:lnTo>
                              <a:lnTo>
                                <a:pt x="41783" y="57150"/>
                              </a:lnTo>
                              <a:close/>
                            </a:path>
                            <a:path w="76835" h="302895">
                              <a:moveTo>
                                <a:pt x="38354" y="0"/>
                              </a:moveTo>
                              <a:lnTo>
                                <a:pt x="0" y="76326"/>
                              </a:lnTo>
                              <a:lnTo>
                                <a:pt x="31849" y="76326"/>
                              </a:lnTo>
                              <a:lnTo>
                                <a:pt x="31877" y="59944"/>
                              </a:lnTo>
                              <a:lnTo>
                                <a:pt x="34671" y="57150"/>
                              </a:lnTo>
                              <a:lnTo>
                                <a:pt x="66786" y="57150"/>
                              </a:lnTo>
                              <a:lnTo>
                                <a:pt x="38354" y="0"/>
                              </a:lnTo>
                              <a:close/>
                            </a:path>
                            <a:path w="76835" h="302895">
                              <a:moveTo>
                                <a:pt x="66786" y="57150"/>
                              </a:moveTo>
                              <a:lnTo>
                                <a:pt x="41783" y="57150"/>
                              </a:lnTo>
                              <a:lnTo>
                                <a:pt x="44577" y="59944"/>
                              </a:lnTo>
                              <a:lnTo>
                                <a:pt x="44542" y="76326"/>
                              </a:lnTo>
                              <a:lnTo>
                                <a:pt x="76327" y="76326"/>
                              </a:lnTo>
                              <a:lnTo>
                                <a:pt x="66786" y="571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BC3294" id="Graphic 169" o:spid="_x0000_s1026" style="position:absolute;margin-left:411.25pt;margin-top:1.5pt;width:6.05pt;height:23.85pt;z-index: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835,302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" path="m41783,57150r-7112,l31877,59944r-508,236601l31369,300100r2794,2795l41275,302895r2794,-2795l44542,76326r35,-16382l41783,57150xem38354,l,76326r31849,l31877,59944r2794,-2794l66786,57150,38354,xem66786,57150r-25003,l44577,59944r-35,16382l76327,76326,66786,57150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1616" behindDoc="0" locked="0" layoutInCell="1" allowOverlap="1">
                <wp:simplePos x="0" y="0"/>
                <wp:positionH relativeFrom="page">
                  <wp:posOffset>2784475</wp:posOffset>
                </wp:positionH>
                <wp:positionV relativeFrom="paragraph">
                  <wp:posOffset>-192405</wp:posOffset>
                </wp:positionV>
                <wp:extent cx="2170430" cy="347345"/>
                <wp:effectExtent l="0" t="0" r="0" b="0"/>
                <wp:wrapNone/>
                <wp:docPr id="170" name="Text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3473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60"/>
                              <w:gridCol w:w="2928"/>
                            </w:tblGrid>
                            <w:tr w:rsidR="007008C5" w:rsidRPr="001752F6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7008C5" w:rsidRPr="001752F6" w:rsidRDefault="00D34D94">
                                  <w:pPr>
                                    <w:pStyle w:val="TableParagraph"/>
                                    <w:tabs>
                                      <w:tab w:val="left" w:pos="1114"/>
                                      <w:tab w:val="left" w:pos="2070"/>
                                    </w:tabs>
                                    <w:spacing w:line="268" w:lineRule="exact"/>
                                    <w:ind w:left="107"/>
                                    <w:rPr>
                                      <w:rFonts w:ascii="Candara" w:hAnsi="Candara"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47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1752F6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1752F6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7008C5" w:rsidRPr="001752F6" w:rsidRDefault="00D34D94">
                                  <w:pPr>
                                    <w:pStyle w:val="TableParagraph"/>
                                    <w:spacing w:before="3" w:line="237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1752F6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1752F6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-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I1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w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L2 +</w:t>
                                  </w:r>
                                  <w:r w:rsidRPr="001752F6">
                                    <w:rPr>
                                      <w:rFonts w:ascii="Cambria"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 xml:space="preserve">J </w:t>
                                  </w:r>
                                  <w:r w:rsidRPr="001752F6">
                                    <w:rPr>
                                      <w:rFonts w:ascii="Cambria"/>
                                      <w:lang w:val="en-US"/>
                                    </w:rPr>
                                    <w:t>I1</w:t>
                                  </w:r>
                                  <w:r w:rsidRPr="001752F6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1752F6">
                                    <w:rPr>
                                      <w:rFonts w:ascii="Cambria"/>
                                      <w:i/>
                                      <w:spacing w:val="-5"/>
                                      <w:lang w:val="en-US"/>
                                    </w:rPr>
                                    <w:t>w</w:t>
                                  </w:r>
                                  <w:r w:rsidRPr="001752F6">
                                    <w:rPr>
                                      <w:rFonts w:ascii="Cambria"/>
                                      <w:spacing w:val="-5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</w:tbl>
                          <w:p w:rsidR="007008C5" w:rsidRPr="001752F6" w:rsidRDefault="007008C5">
                            <w:pPr>
                              <w:pStyle w:val="a3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0" o:spid="_x0000_s1106" type="#_x0000_t202" style="position:absolute;left:0;text-align:left;margin-left:219.25pt;margin-top:-15.15pt;width:170.9pt;height:27.35pt;z-index: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60"/>
                        <w:gridCol w:w="2928"/>
                      </w:tblGrid>
                      <w:tr w:rsidR="007008C5" w:rsidRPr="001752F6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7008C5" w:rsidRPr="001752F6" w:rsidRDefault="00D34D94">
                            <w:pPr>
                              <w:pStyle w:val="TableParagraph"/>
                              <w:tabs>
                                <w:tab w:val="left" w:pos="1114"/>
                                <w:tab w:val="left" w:pos="2070"/>
                              </w:tabs>
                              <w:spacing w:line="268" w:lineRule="exact"/>
                              <w:ind w:left="107"/>
                              <w:rPr>
                                <w:rFonts w:ascii="Candara" w:hAnsi="Candara"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spacing w:val="47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1752F6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1752F6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7008C5" w:rsidRPr="001752F6" w:rsidRDefault="00D34D94">
                            <w:pPr>
                              <w:pStyle w:val="TableParagraph"/>
                              <w:spacing w:before="3" w:line="237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1752F6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1752F6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-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I1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>w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L2 +</w:t>
                            </w:r>
                            <w:r w:rsidRPr="001752F6">
                              <w:rPr>
                                <w:rFonts w:ascii="Cambria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lang w:val="en-US"/>
                              </w:rPr>
                              <w:t xml:space="preserve">J </w:t>
                            </w:r>
                            <w:r w:rsidRPr="001752F6">
                              <w:rPr>
                                <w:rFonts w:ascii="Cambria"/>
                                <w:lang w:val="en-US"/>
                              </w:rPr>
                              <w:t>I1</w:t>
                            </w:r>
                            <w:r w:rsidRPr="001752F6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1752F6">
                              <w:rPr>
                                <w:rFonts w:ascii="Cambria"/>
                                <w:i/>
                                <w:spacing w:val="-5"/>
                                <w:lang w:val="en-US"/>
                              </w:rPr>
                              <w:t>w</w:t>
                            </w:r>
                            <w:r w:rsidRPr="001752F6">
                              <w:rPr>
                                <w:rFonts w:ascii="Cambria"/>
                                <w:spacing w:val="-5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</w:tbl>
                    <w:p w:rsidR="007008C5" w:rsidRPr="001752F6" w:rsidRDefault="007008C5">
                      <w:pPr>
                        <w:pStyle w:val="a3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/>
          <w:spacing w:val="-5"/>
          <w:sz w:val="24"/>
        </w:rPr>
        <w:t>I</w:t>
      </w:r>
      <w:r>
        <w:rPr>
          <w:rFonts w:ascii="Cambria"/>
          <w:spacing w:val="-5"/>
          <w:sz w:val="16"/>
        </w:rPr>
        <w:t>1</w:t>
      </w:r>
      <w:r>
        <w:rPr>
          <w:rFonts w:ascii="Cambria"/>
          <w:sz w:val="16"/>
        </w:rPr>
        <w:tab/>
      </w:r>
      <w:r>
        <w:rPr>
          <w:rFonts w:ascii="Cambria"/>
          <w:spacing w:val="-5"/>
          <w:sz w:val="24"/>
        </w:rPr>
        <w:t>I</w:t>
      </w:r>
      <w:r>
        <w:rPr>
          <w:rFonts w:ascii="Cambria"/>
          <w:spacing w:val="-5"/>
          <w:sz w:val="16"/>
        </w:rPr>
        <w:t>2</w:t>
      </w:r>
    </w:p>
    <w:p w:rsidR="007008C5" w:rsidRDefault="00D34D94">
      <w:pPr>
        <w:ind w:left="9180"/>
        <w:rPr>
          <w:rFonts w:ascii="Cambria"/>
          <w:sz w:val="16"/>
        </w:rPr>
      </w:pPr>
      <w:r>
        <w:rPr>
          <w:rFonts w:ascii="Cambria"/>
          <w:spacing w:val="-5"/>
          <w:sz w:val="24"/>
        </w:rPr>
        <w:t>R</w:t>
      </w:r>
      <w:r>
        <w:rPr>
          <w:rFonts w:ascii="Cambria"/>
          <w:spacing w:val="-5"/>
          <w:sz w:val="16"/>
        </w:rPr>
        <w:t>2</w:t>
      </w:r>
    </w:p>
    <w:p w:rsidR="007008C5" w:rsidRDefault="00D34D94">
      <w:pPr>
        <w:spacing w:before="157"/>
        <w:ind w:right="1320"/>
        <w:jc w:val="right"/>
        <w:rPr>
          <w:rFonts w:ascii="Cambria"/>
          <w:sz w:val="16"/>
        </w:rPr>
      </w:pP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0592" behindDoc="0" locked="0" layoutInCell="1" allowOverlap="1">
                <wp:simplePos x="0" y="0"/>
                <wp:positionH relativeFrom="page">
                  <wp:posOffset>5222875</wp:posOffset>
                </wp:positionH>
                <wp:positionV relativeFrom="paragraph">
                  <wp:posOffset>177165</wp:posOffset>
                </wp:positionV>
                <wp:extent cx="76200" cy="393700"/>
                <wp:effectExtent l="0" t="0" r="0" b="0"/>
                <wp:wrapNone/>
                <wp:docPr id="171" name="Graphic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393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393700">
                              <a:moveTo>
                                <a:pt x="31699" y="317626"/>
                              </a:moveTo>
                              <a:lnTo>
                                <a:pt x="0" y="317626"/>
                              </a:lnTo>
                              <a:lnTo>
                                <a:pt x="38354" y="393700"/>
                              </a:lnTo>
                              <a:lnTo>
                                <a:pt x="66691" y="336550"/>
                              </a:lnTo>
                              <a:lnTo>
                                <a:pt x="34671" y="336550"/>
                              </a:lnTo>
                              <a:lnTo>
                                <a:pt x="31750" y="333755"/>
                              </a:lnTo>
                              <a:lnTo>
                                <a:pt x="31699" y="317626"/>
                              </a:lnTo>
                              <a:close/>
                            </a:path>
                            <a:path w="76200" h="393700">
                              <a:moveTo>
                                <a:pt x="40513" y="0"/>
                              </a:moveTo>
                              <a:lnTo>
                                <a:pt x="33528" y="0"/>
                              </a:lnTo>
                              <a:lnTo>
                                <a:pt x="30734" y="2921"/>
                              </a:lnTo>
                              <a:lnTo>
                                <a:pt x="31699" y="317626"/>
                              </a:lnTo>
                              <a:lnTo>
                                <a:pt x="31750" y="333755"/>
                              </a:lnTo>
                              <a:lnTo>
                                <a:pt x="34671" y="336550"/>
                              </a:lnTo>
                              <a:lnTo>
                                <a:pt x="41656" y="336550"/>
                              </a:lnTo>
                              <a:lnTo>
                                <a:pt x="44328" y="333755"/>
                              </a:lnTo>
                              <a:lnTo>
                                <a:pt x="44410" y="317626"/>
                              </a:lnTo>
                              <a:lnTo>
                                <a:pt x="43434" y="6350"/>
                              </a:lnTo>
                              <a:lnTo>
                                <a:pt x="43434" y="2921"/>
                              </a:lnTo>
                              <a:lnTo>
                                <a:pt x="43566" y="2921"/>
                              </a:lnTo>
                              <a:lnTo>
                                <a:pt x="40513" y="0"/>
                              </a:lnTo>
                              <a:close/>
                            </a:path>
                            <a:path w="76200" h="393700">
                              <a:moveTo>
                                <a:pt x="76074" y="317626"/>
                              </a:moveTo>
                              <a:lnTo>
                                <a:pt x="44410" y="317626"/>
                              </a:lnTo>
                              <a:lnTo>
                                <a:pt x="44328" y="333755"/>
                              </a:lnTo>
                              <a:lnTo>
                                <a:pt x="41656" y="336550"/>
                              </a:lnTo>
                              <a:lnTo>
                                <a:pt x="66691" y="336550"/>
                              </a:lnTo>
                              <a:lnTo>
                                <a:pt x="76074" y="31762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5C7ED5" id="Graphic 171" o:spid="_x0000_s1026" style="position:absolute;margin-left:411.25pt;margin-top:13.95pt;width:6pt;height:31pt;z-index: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0,393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" path="m31699,317626l,317626r38354,76074l66691,336550r-32020,l31750,333755r-51,-16129xem40513,l33528,,30734,2921r965,314705l31750,333755r2921,2795l41656,336550r2672,-2795l44410,317626,43434,6350r,-3429l43566,2921,40513,xem76074,317626r-31664,l44328,333755r-2672,2795l66691,336550r9383,-18924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Cambria"/>
          <w:spacing w:val="-5"/>
          <w:sz w:val="24"/>
        </w:rPr>
        <w:t>L</w:t>
      </w:r>
      <w:r>
        <w:rPr>
          <w:rFonts w:ascii="Cambria"/>
          <w:spacing w:val="-5"/>
          <w:sz w:val="16"/>
        </w:rPr>
        <w:t>1</w:t>
      </w: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rPr>
          <w:rFonts w:ascii="Cambria"/>
        </w:rPr>
      </w:pPr>
    </w:p>
    <w:p w:rsidR="007008C5" w:rsidRDefault="007008C5">
      <w:pPr>
        <w:pStyle w:val="a3"/>
        <w:spacing w:before="67"/>
        <w:rPr>
          <w:rFonts w:ascii="Cambria"/>
        </w:rPr>
      </w:pPr>
    </w:p>
    <w:p w:rsidR="007008C5" w:rsidRDefault="00D34D94">
      <w:pPr>
        <w:pStyle w:val="a4"/>
        <w:numPr>
          <w:ilvl w:val="0"/>
          <w:numId w:val="16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Какой</w:t>
      </w:r>
      <w:r>
        <w:rPr>
          <w:spacing w:val="-12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7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3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диаграмма</w:t>
      </w:r>
    </w:p>
    <w:p w:rsidR="007008C5" w:rsidRDefault="007008C5">
      <w:pPr>
        <w:pStyle w:val="a3"/>
        <w:rPr>
          <w:sz w:val="16"/>
        </w:rPr>
      </w:pPr>
    </w:p>
    <w:p w:rsidR="007008C5" w:rsidRDefault="007008C5">
      <w:pPr>
        <w:pStyle w:val="a3"/>
        <w:rPr>
          <w:sz w:val="16"/>
        </w:rPr>
      </w:pPr>
    </w:p>
    <w:p w:rsidR="007008C5" w:rsidRDefault="007008C5">
      <w:pPr>
        <w:pStyle w:val="a3"/>
        <w:rPr>
          <w:sz w:val="16"/>
        </w:rPr>
      </w:pPr>
    </w:p>
    <w:p w:rsidR="007008C5" w:rsidRDefault="007008C5">
      <w:pPr>
        <w:pStyle w:val="a3"/>
        <w:spacing w:before="129"/>
        <w:rPr>
          <w:sz w:val="16"/>
        </w:rPr>
      </w:pPr>
    </w:p>
    <w:p w:rsidR="007008C5" w:rsidRDefault="00D34D94">
      <w:pPr>
        <w:spacing w:before="1"/>
        <w:ind w:left="348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3020060</wp:posOffset>
                </wp:positionH>
                <wp:positionV relativeFrom="paragraph">
                  <wp:posOffset>95250</wp:posOffset>
                </wp:positionV>
                <wp:extent cx="26670" cy="160020"/>
                <wp:effectExtent l="0" t="0" r="0" b="0"/>
                <wp:wrapNone/>
                <wp:docPr id="172" name="Graphic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" cy="1600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670" h="160020">
                              <a:moveTo>
                                <a:pt x="26669" y="0"/>
                              </a:moveTo>
                              <a:lnTo>
                                <a:pt x="26669" y="160020"/>
                              </a:lnTo>
                            </a:path>
                            <a:path w="26670" h="160020">
                              <a:moveTo>
                                <a:pt x="0" y="0"/>
                              </a:moveTo>
                              <a:lnTo>
                                <a:pt x="0" y="160020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FA727A" id="Graphic 172" o:spid="_x0000_s1026" style="position:absolute;margin-left:237.8pt;margin-top:7.5pt;width:2.1pt;height:12.6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67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" path="m26669,r,160020em,l,160020e" filled="f">
                <v:path arrowok="t"/>
                <w10:wrap anchorx="page"/>
              </v:shape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8544" behindDoc="0" locked="0" layoutInCell="1" allowOverlap="1">
                <wp:simplePos x="0" y="0"/>
                <wp:positionH relativeFrom="page">
                  <wp:posOffset>4385310</wp:posOffset>
                </wp:positionH>
                <wp:positionV relativeFrom="paragraph">
                  <wp:posOffset>32385</wp:posOffset>
                </wp:positionV>
                <wp:extent cx="2590800" cy="1007745"/>
                <wp:effectExtent l="0" t="0" r="0" b="0"/>
                <wp:wrapNone/>
                <wp:docPr id="173" name="Group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1007744"/>
                          <a:chOff x="0" y="0"/>
                          <a:chExt cx="2590800" cy="1007744"/>
                        </a:xfrm>
                      </wpg:grpSpPr>
                      <wps:wsp>
                        <wps:cNvPr id="174" name="Graphic 174"/>
                        <wps:cNvSpPr/>
                        <wps:spPr>
                          <a:xfrm>
                            <a:off x="78613" y="0"/>
                            <a:ext cx="2512060" cy="10077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2060" h="1007744">
                                <a:moveTo>
                                  <a:pt x="2263775" y="585470"/>
                                </a:moveTo>
                                <a:lnTo>
                                  <a:pt x="2251075" y="579120"/>
                                </a:lnTo>
                                <a:lnTo>
                                  <a:pt x="2187575" y="547370"/>
                                </a:lnTo>
                                <a:lnTo>
                                  <a:pt x="2187575" y="579120"/>
                                </a:lnTo>
                                <a:lnTo>
                                  <a:pt x="790867" y="579120"/>
                                </a:lnTo>
                                <a:lnTo>
                                  <a:pt x="813333" y="534035"/>
                                </a:lnTo>
                                <a:lnTo>
                                  <a:pt x="822833" y="514985"/>
                                </a:lnTo>
                                <a:lnTo>
                                  <a:pt x="791070" y="514985"/>
                                </a:lnTo>
                                <a:lnTo>
                                  <a:pt x="791083" y="531241"/>
                                </a:lnTo>
                                <a:lnTo>
                                  <a:pt x="790575" y="17780"/>
                                </a:lnTo>
                                <a:lnTo>
                                  <a:pt x="790575" y="14224"/>
                                </a:lnTo>
                                <a:lnTo>
                                  <a:pt x="787781" y="11430"/>
                                </a:lnTo>
                                <a:lnTo>
                                  <a:pt x="780669" y="11430"/>
                                </a:lnTo>
                                <a:lnTo>
                                  <a:pt x="777875" y="14224"/>
                                </a:lnTo>
                                <a:lnTo>
                                  <a:pt x="778357" y="514985"/>
                                </a:lnTo>
                                <a:lnTo>
                                  <a:pt x="746633" y="514985"/>
                                </a:lnTo>
                                <a:lnTo>
                                  <a:pt x="779640" y="580783"/>
                                </a:lnTo>
                                <a:lnTo>
                                  <a:pt x="778510" y="581914"/>
                                </a:lnTo>
                                <a:lnTo>
                                  <a:pt x="778510" y="589026"/>
                                </a:lnTo>
                                <a:lnTo>
                                  <a:pt x="781304" y="591820"/>
                                </a:lnTo>
                                <a:lnTo>
                                  <a:pt x="2187575" y="591820"/>
                                </a:lnTo>
                                <a:lnTo>
                                  <a:pt x="2187575" y="623570"/>
                                </a:lnTo>
                                <a:lnTo>
                                  <a:pt x="2251075" y="591820"/>
                                </a:lnTo>
                                <a:lnTo>
                                  <a:pt x="2263775" y="585470"/>
                                </a:lnTo>
                                <a:close/>
                              </a:path>
                              <a:path w="2512060" h="1007744">
                                <a:moveTo>
                                  <a:pt x="2512060" y="671830"/>
                                </a:moveTo>
                                <a:lnTo>
                                  <a:pt x="2499360" y="665480"/>
                                </a:lnTo>
                                <a:lnTo>
                                  <a:pt x="2435860" y="633730"/>
                                </a:lnTo>
                                <a:lnTo>
                                  <a:pt x="2435860" y="665480"/>
                                </a:lnTo>
                                <a:lnTo>
                                  <a:pt x="680720" y="665480"/>
                                </a:lnTo>
                                <a:lnTo>
                                  <a:pt x="680720" y="76200"/>
                                </a:lnTo>
                                <a:lnTo>
                                  <a:pt x="712470" y="76200"/>
                                </a:lnTo>
                                <a:lnTo>
                                  <a:pt x="702945" y="57150"/>
                                </a:lnTo>
                                <a:lnTo>
                                  <a:pt x="674370" y="0"/>
                                </a:lnTo>
                                <a:lnTo>
                                  <a:pt x="636270" y="76200"/>
                                </a:lnTo>
                                <a:lnTo>
                                  <a:pt x="668020" y="76200"/>
                                </a:lnTo>
                                <a:lnTo>
                                  <a:pt x="668020" y="665480"/>
                                </a:lnTo>
                                <a:lnTo>
                                  <a:pt x="668020" y="678180"/>
                                </a:lnTo>
                                <a:lnTo>
                                  <a:pt x="668020" y="752475"/>
                                </a:lnTo>
                                <a:lnTo>
                                  <a:pt x="668020" y="771525"/>
                                </a:lnTo>
                                <a:lnTo>
                                  <a:pt x="668020" y="966457"/>
                                </a:lnTo>
                                <a:lnTo>
                                  <a:pt x="661479" y="963168"/>
                                </a:lnTo>
                                <a:lnTo>
                                  <a:pt x="614426" y="939533"/>
                                </a:lnTo>
                                <a:lnTo>
                                  <a:pt x="614426" y="975868"/>
                                </a:lnTo>
                                <a:lnTo>
                                  <a:pt x="598144" y="975868"/>
                                </a:lnTo>
                                <a:lnTo>
                                  <a:pt x="614426" y="975868"/>
                                </a:lnTo>
                                <a:lnTo>
                                  <a:pt x="614426" y="939533"/>
                                </a:lnTo>
                                <a:lnTo>
                                  <a:pt x="598297" y="931418"/>
                                </a:lnTo>
                                <a:lnTo>
                                  <a:pt x="598182" y="962660"/>
                                </a:lnTo>
                                <a:lnTo>
                                  <a:pt x="598170" y="963155"/>
                                </a:lnTo>
                                <a:lnTo>
                                  <a:pt x="336842" y="962672"/>
                                </a:lnTo>
                                <a:lnTo>
                                  <a:pt x="361797" y="912495"/>
                                </a:lnTo>
                                <a:lnTo>
                                  <a:pt x="371284" y="893445"/>
                                </a:lnTo>
                                <a:lnTo>
                                  <a:pt x="339572" y="893445"/>
                                </a:lnTo>
                                <a:lnTo>
                                  <a:pt x="339598" y="909701"/>
                                </a:lnTo>
                                <a:lnTo>
                                  <a:pt x="339369" y="771525"/>
                                </a:lnTo>
                                <a:lnTo>
                                  <a:pt x="668020" y="771525"/>
                                </a:lnTo>
                                <a:lnTo>
                                  <a:pt x="668020" y="752475"/>
                                </a:lnTo>
                                <a:lnTo>
                                  <a:pt x="339344" y="752475"/>
                                </a:lnTo>
                                <a:lnTo>
                                  <a:pt x="339229" y="678180"/>
                                </a:lnTo>
                                <a:lnTo>
                                  <a:pt x="668020" y="678180"/>
                                </a:lnTo>
                                <a:lnTo>
                                  <a:pt x="668020" y="665480"/>
                                </a:lnTo>
                                <a:lnTo>
                                  <a:pt x="339204" y="665480"/>
                                </a:lnTo>
                                <a:lnTo>
                                  <a:pt x="339090" y="585470"/>
                                </a:lnTo>
                                <a:lnTo>
                                  <a:pt x="339090" y="581914"/>
                                </a:lnTo>
                                <a:lnTo>
                                  <a:pt x="336296" y="579120"/>
                                </a:lnTo>
                                <a:lnTo>
                                  <a:pt x="329184" y="579120"/>
                                </a:lnTo>
                                <a:lnTo>
                                  <a:pt x="326390" y="581914"/>
                                </a:lnTo>
                                <a:lnTo>
                                  <a:pt x="326390" y="582942"/>
                                </a:lnTo>
                                <a:lnTo>
                                  <a:pt x="320040" y="579755"/>
                                </a:lnTo>
                                <a:lnTo>
                                  <a:pt x="256540" y="548017"/>
                                </a:lnTo>
                                <a:lnTo>
                                  <a:pt x="256540" y="579755"/>
                                </a:lnTo>
                                <a:lnTo>
                                  <a:pt x="2794" y="579755"/>
                                </a:lnTo>
                                <a:lnTo>
                                  <a:pt x="0" y="582549"/>
                                </a:lnTo>
                                <a:lnTo>
                                  <a:pt x="0" y="589661"/>
                                </a:lnTo>
                                <a:lnTo>
                                  <a:pt x="2794" y="592455"/>
                                </a:lnTo>
                                <a:lnTo>
                                  <a:pt x="256540" y="592455"/>
                                </a:lnTo>
                                <a:lnTo>
                                  <a:pt x="256540" y="624205"/>
                                </a:lnTo>
                                <a:lnTo>
                                  <a:pt x="320040" y="592455"/>
                                </a:lnTo>
                                <a:lnTo>
                                  <a:pt x="326390" y="589280"/>
                                </a:lnTo>
                                <a:lnTo>
                                  <a:pt x="326504" y="665480"/>
                                </a:lnTo>
                                <a:lnTo>
                                  <a:pt x="2794" y="665480"/>
                                </a:lnTo>
                                <a:lnTo>
                                  <a:pt x="0" y="668274"/>
                                </a:lnTo>
                                <a:lnTo>
                                  <a:pt x="0" y="675386"/>
                                </a:lnTo>
                                <a:lnTo>
                                  <a:pt x="2794" y="678180"/>
                                </a:lnTo>
                                <a:lnTo>
                                  <a:pt x="326529" y="678180"/>
                                </a:lnTo>
                                <a:lnTo>
                                  <a:pt x="326644" y="752475"/>
                                </a:lnTo>
                                <a:lnTo>
                                  <a:pt x="6350" y="752475"/>
                                </a:lnTo>
                                <a:lnTo>
                                  <a:pt x="6350" y="771525"/>
                                </a:lnTo>
                                <a:lnTo>
                                  <a:pt x="326669" y="771525"/>
                                </a:lnTo>
                                <a:lnTo>
                                  <a:pt x="326859" y="893445"/>
                                </a:lnTo>
                                <a:lnTo>
                                  <a:pt x="295148" y="893445"/>
                                </a:lnTo>
                                <a:lnTo>
                                  <a:pt x="329869" y="962660"/>
                                </a:lnTo>
                                <a:lnTo>
                                  <a:pt x="327025" y="965454"/>
                                </a:lnTo>
                                <a:lnTo>
                                  <a:pt x="327025" y="972566"/>
                                </a:lnTo>
                                <a:lnTo>
                                  <a:pt x="329819" y="975360"/>
                                </a:lnTo>
                                <a:lnTo>
                                  <a:pt x="598131" y="975842"/>
                                </a:lnTo>
                                <a:lnTo>
                                  <a:pt x="598043" y="1007618"/>
                                </a:lnTo>
                                <a:lnTo>
                                  <a:pt x="661860" y="975868"/>
                                </a:lnTo>
                                <a:lnTo>
                                  <a:pt x="668172" y="972731"/>
                                </a:lnTo>
                                <a:lnTo>
                                  <a:pt x="670814" y="975360"/>
                                </a:lnTo>
                                <a:lnTo>
                                  <a:pt x="677926" y="975360"/>
                                </a:lnTo>
                                <a:lnTo>
                                  <a:pt x="680720" y="972566"/>
                                </a:lnTo>
                                <a:lnTo>
                                  <a:pt x="680720" y="771525"/>
                                </a:lnTo>
                                <a:lnTo>
                                  <a:pt x="2187575" y="771525"/>
                                </a:lnTo>
                                <a:lnTo>
                                  <a:pt x="2187575" y="800100"/>
                                </a:lnTo>
                                <a:lnTo>
                                  <a:pt x="2244725" y="771525"/>
                                </a:lnTo>
                                <a:lnTo>
                                  <a:pt x="2263775" y="762000"/>
                                </a:lnTo>
                                <a:lnTo>
                                  <a:pt x="2244725" y="752475"/>
                                </a:lnTo>
                                <a:lnTo>
                                  <a:pt x="2187575" y="723900"/>
                                </a:lnTo>
                                <a:lnTo>
                                  <a:pt x="2187575" y="752475"/>
                                </a:lnTo>
                                <a:lnTo>
                                  <a:pt x="680720" y="752475"/>
                                </a:lnTo>
                                <a:lnTo>
                                  <a:pt x="680720" y="678180"/>
                                </a:lnTo>
                                <a:lnTo>
                                  <a:pt x="2435860" y="678180"/>
                                </a:lnTo>
                                <a:lnTo>
                                  <a:pt x="2435860" y="709930"/>
                                </a:lnTo>
                                <a:lnTo>
                                  <a:pt x="2499360" y="678180"/>
                                </a:lnTo>
                                <a:lnTo>
                                  <a:pt x="2512060" y="6718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24383" y="5366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L1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423672" y="427514"/>
                            <a:ext cx="175895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c2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1435988" y="427514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a3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8" name="Textbox 178"/>
                        <wps:cNvSpPr txBox="1"/>
                        <wps:spPr>
                          <a:xfrm>
                            <a:off x="2103501" y="487511"/>
                            <a:ext cx="55244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9" name="Textbox 179"/>
                        <wps:cNvSpPr txBox="1"/>
                        <wps:spPr>
                          <a:xfrm>
                            <a:off x="0" y="820706"/>
                            <a:ext cx="175895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c1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0" name="Textbox 180"/>
                        <wps:cNvSpPr txBox="1"/>
                        <wps:spPr>
                          <a:xfrm>
                            <a:off x="286511" y="845090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a2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1" name="Textbox 181"/>
                        <wps:cNvSpPr txBox="1"/>
                        <wps:spPr>
                          <a:xfrm>
                            <a:off x="1560957" y="784130"/>
                            <a:ext cx="9525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01" w:lineRule="exact"/>
                                <w:rPr>
                                  <w:rFonts w:ascii="Microsoft Sans Serif"/>
                                  <w:sz w:val="1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18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3" o:spid="_x0000_s1107" style="position:absolute;left:0;text-align:left;margin-left:345.3pt;margin-top:2.55pt;width:204pt;height:79.35pt;z-index:251628544;mso-wrap-distance-left:0;mso-wrap-distance-right:0;mso-position-horizontal-relative:page;mso-position-vertical-relative:text" coordsize="25908,10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">
                <v:shape id="Graphic 174" o:spid="_x0000_s1108" style="position:absolute;left:786;width:25120;height:10077;visibility:visible;mso-wrap-style:square;v-text-anchor:top" coordsize="2512060,1007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aNcQA&#10;AADcAAAADwAAAGRycy9kb3ducmV2LnhtbERP22rCQBB9F/oPyxR8041FtE3diBaEIFhsWgp9G7KT&#10;S5udDdk1xr/vCoJvczjXWa0H04ieOldbVjCbRiCIc6trLhV8fe4mzyCcR9bYWCYFF3KwTh5GK4y1&#10;PfMH9ZkvRQhhF6OCyvs2ltLlFRl0U9sSB66wnUEfYFdK3eE5hJtGPkXRQhqsOTRU2NJbRflfdjIK&#10;truXy3f22+9/nEln+XsxP+4PqVLjx2HzCsLT4O/imzvVYf5yDtdnwgU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cmjXEAAAA3AAAAA8AAAAAAAAAAAAAAAAAmAIAAGRycy9k&#10;b3ducmV2LnhtbFBLBQYAAAAABAAEAPUAAACJAwAAAAA=&#10;" path="m2263775,585470r-12700,-6350l2187575,547370r,31750l790867,579120r22466,-45085l822833,514985r-31763,l791083,531241,790575,17780r,-3556l787781,11430r-7112,l777875,14224r482,500761l746633,514985r33007,65798l778510,581914r,7112l781304,591820r1406271,l2187575,623570r63500,-31750l2263775,585470xem2512060,671830r-12700,-6350l2435860,633730r,31750l680720,665480r,-589280l712470,76200,702945,57150,674370,,636270,76200r31750,l668020,665480r,12700l668020,752475r,19050l668020,966457r-6541,-3289l614426,939533r,36335l598144,975868r16282,l614426,939533r-16129,-8115l598182,962660r-12,495l336842,962672r24955,-50177l371284,893445r-31712,l339598,909701r-229,-138176l668020,771525r,-19050l339344,752475r-115,-74295l668020,678180r,-12700l339204,665480r-114,-80010l339090,581914r-2794,-2794l329184,579120r-2794,2794l326390,582942r-6350,-3187l256540,548017r,31738l2794,579755,,582549r,7112l2794,592455r253746,l256540,624205r63500,-31750l326390,589280r114,76200l2794,665480,,668274r,7112l2794,678180r323735,l326644,752475r-320294,l6350,771525r320319,l326859,893445r-31711,l329869,962660r-2844,2794l327025,972566r2794,2794l598131,975842r-88,31776l661860,975868r6312,-3137l670814,975360r7112,l680720,972566r,-201041l2187575,771525r,28575l2244725,771525r19050,-9525l2244725,752475r-57150,-28575l2187575,752475r-1506855,l680720,678180r1755140,l2435860,709930r63500,-31750l2512060,671830xe" fillcolor="black" stroked="f">
                  <v:path arrowok="t"/>
                </v:shape>
                <v:shape id="Textbox 175" o:spid="_x0000_s1109" type="#_x0000_t202" style="position:absolute;left:243;top:53;width:1804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L1</w:t>
                        </w:r>
                      </w:p>
                    </w:txbxContent>
                  </v:textbox>
                </v:shape>
                <v:shape id="Textbox 176" o:spid="_x0000_s1110" type="#_x0000_t202" style="position:absolute;left:4236;top:4275;width:1759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ffc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xyk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R99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c2</w:t>
                        </w:r>
                      </w:p>
                    </w:txbxContent>
                  </v:textbox>
                </v:shape>
                <v:shape id="Textbox 177" o:spid="_x0000_s1111" type="#_x0000_t202" style="position:absolute;left:14359;top:4275;width:1804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65sIA&#10;AADcAAAADwAAAGRycy9kb3ducmV2LnhtbERPTYvCMBC9C/sfwix403Q9qNs1ioiCICzW7mGPs83Y&#10;BptJbaLWf78RBG/zeJ8zW3S2FldqvXGs4GOYgCAunDZcKvjJN4MpCB+QNdaOScGdPCzmb70Zptrd&#10;OKPrIZQihrBPUUEVQpNK6YuKLPqha4gjd3StxRBhW0rd4i2G21qOkmQsLRqODRU2tKqoOB0uVsHy&#10;l7O1OX//7bNjZvL8M+Hd+KRU/71bfoEI1IWX+One6jh/MoHH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MbrmwgAAANwAAAAPAAAAAAAAAAAAAAAAAJgCAABkcnMvZG93&#10;bnJldi54bWxQSwUGAAAAAAQABAD1AAAAhwMAAAAA&#10;" filled="f" stroked="f">
                  <v:textbox inset="0,0,0,0">
                    <w:txbxContent>
                      <w:p w:rsidR="007008C5" w:rsidRDefault="00D34D94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a3</w:t>
                        </w:r>
                      </w:p>
                    </w:txbxContent>
                  </v:textbox>
                </v:shape>
                <v:shape id="Textbox 178" o:spid="_x0000_s1112" type="#_x0000_t202" style="position:absolute;left:21035;top:4875;width:552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4ulM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a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4ulMYAAADcAAAADwAAAAAAAAAAAAAAAACYAgAAZHJz&#10;L2Rvd25yZXYueG1sUEsFBgAAAAAEAAQA9QAAAIsDAAAAAA==&#10;" filled="f" stroked="f">
                  <v:textbox inset="0,0,0,0">
                    <w:txbxContent>
                      <w:p w:rsidR="007008C5" w:rsidRDefault="00D34D94">
                        <w:pPr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</w:p>
                    </w:txbxContent>
                  </v:textbox>
                </v:shape>
                <v:shape id="Textbox 179" o:spid="_x0000_s1113" type="#_x0000_t202" style="position:absolute;top:8207;width:1758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c1</w:t>
                        </w:r>
                      </w:p>
                    </w:txbxContent>
                  </v:textbox>
                </v:shape>
                <v:shape id="Textbox 180" o:spid="_x0000_s1114" type="#_x0000_t202" style="position:absolute;left:2865;top:8450;width:1803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a2</w:t>
                        </w:r>
                      </w:p>
                    </w:txbxContent>
                  </v:textbox>
                </v:shape>
                <v:shape id="Textbox 181" o:spid="_x0000_s1115" type="#_x0000_t202" style="position:absolute;left:15609;top:7841;width:953;height:1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7008C5" w:rsidRDefault="00D34D94">
                        <w:pPr>
                          <w:spacing w:line="201" w:lineRule="exact"/>
                          <w:rPr>
                            <w:rFonts w:ascii="Microsoft Sans Serif"/>
                            <w:sz w:val="1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18"/>
                          </w:rPr>
                          <w:t>U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2640" behindDoc="0" locked="0" layoutInCell="1" allowOverlap="1">
                <wp:simplePos x="0" y="0"/>
                <wp:positionH relativeFrom="page">
                  <wp:posOffset>608965</wp:posOffset>
                </wp:positionH>
                <wp:positionV relativeFrom="paragraph">
                  <wp:posOffset>-173990</wp:posOffset>
                </wp:positionV>
                <wp:extent cx="3391535" cy="2456180"/>
                <wp:effectExtent l="0" t="0" r="0" b="0"/>
                <wp:wrapNone/>
                <wp:docPr id="182" name="Text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2456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39"/>
                              <w:gridCol w:w="4873"/>
                            </w:tblGrid>
                            <w:tr w:rsidR="007008C5">
                              <w:trPr>
                                <w:trHeight w:val="1128"/>
                              </w:trPr>
                              <w:tc>
                                <w:tcPr>
                                  <w:tcW w:w="339" w:type="dxa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2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167" w:lineRule="exact"/>
                                    <w:ind w:right="-58"/>
                                    <w:jc w:val="right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R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35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558"/>
                                      <w:tab w:val="left" w:pos="1362"/>
                                      <w:tab w:val="left" w:pos="2183"/>
                                      <w:tab w:val="left" w:pos="2608"/>
                                      <w:tab w:val="left" w:pos="3165"/>
                                    </w:tabs>
                                    <w:spacing w:before="180"/>
                                    <w:ind w:left="42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4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position w:val="2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5"/>
                                      <w:sz w:val="16"/>
                                    </w:rPr>
                                    <w:t>2</w:t>
                                  </w:r>
                                  <w:r>
                                    <w:rPr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3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88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ind w:right="757"/>
                                    <w:jc w:val="center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942"/>
                              </w:trPr>
                              <w:tc>
                                <w:tcPr>
                                  <w:tcW w:w="33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89" w:line="173" w:lineRule="exact"/>
                                    <w:ind w:left="158" w:right="-15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33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959"/>
                                      <w:tab w:val="left" w:pos="1379"/>
                                      <w:tab w:val="left" w:pos="2188"/>
                                      <w:tab w:val="left" w:pos="2803"/>
                                    </w:tabs>
                                    <w:spacing w:before="86"/>
                                    <w:ind w:left="386"/>
                                    <w:rPr>
                                      <w:rFonts w:ascii="Microsoft Sans Serif" w:hAns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position w:val="2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position w:val="1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5"/>
                                      <w:position w:val="-1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1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sz w:val="10"/>
                                    </w:rPr>
                                    <w:t>3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49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before="1"/>
                                    <w:ind w:left="1449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950"/>
                              </w:trPr>
                              <w:tc>
                                <w:tcPr>
                                  <w:tcW w:w="33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54"/>
                                    <w:ind w:left="-3"/>
                                    <w:rPr>
                                      <w:rFonts w:ascii="Microsoft Sans Serif"/>
                                      <w:position w:val="-14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Microsoft Sans Serif"/>
                                      <w:spacing w:val="2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1007"/>
                                      <w:tab w:val="left" w:pos="1518"/>
                                      <w:tab w:val="left" w:pos="2159"/>
                                      <w:tab w:val="left" w:pos="2918"/>
                                      <w:tab w:val="left" w:pos="3525"/>
                                    </w:tabs>
                                    <w:spacing w:before="86"/>
                                    <w:ind w:left="191"/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-1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5"/>
                                      <w:position w:val="-5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5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2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38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166" w:lineRule="exact"/>
                                    <w:ind w:left="1499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798"/>
                              </w:trPr>
                              <w:tc>
                                <w:tcPr>
                                  <w:tcW w:w="33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68" w:line="143" w:lineRule="exact"/>
                                    <w:ind w:right="-58"/>
                                    <w:jc w:val="right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L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211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707"/>
                                      <w:tab w:val="left" w:pos="1422"/>
                                      <w:tab w:val="left" w:pos="1780"/>
                                      <w:tab w:val="left" w:pos="2291"/>
                                      <w:tab w:val="left" w:pos="2779"/>
                                    </w:tabs>
                                    <w:spacing w:before="12"/>
                                    <w:ind w:left="35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-5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spacing w:val="-5"/>
                                      <w:position w:val="-2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2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-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spacing w:val="-5"/>
                                      <w:position w:val="-5"/>
                                      <w:sz w:val="16"/>
                                    </w:rPr>
                                    <w:t>2</w:t>
                                  </w:r>
                                  <w:r>
                                    <w:rPr>
                                      <w:position w:val="-5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152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line="168" w:lineRule="exact"/>
                                    <w:ind w:left="1096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2" o:spid="_x0000_s1116" type="#_x0000_t202" style="position:absolute;left:0;text-align:left;margin-left:47.95pt;margin-top:-13.7pt;width:267.05pt;height:193.4pt;z-index: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39"/>
                        <w:gridCol w:w="4873"/>
                      </w:tblGrid>
                      <w:tr w:rsidR="007008C5">
                        <w:trPr>
                          <w:trHeight w:val="1128"/>
                        </w:trPr>
                        <w:tc>
                          <w:tcPr>
                            <w:tcW w:w="339" w:type="dxa"/>
                          </w:tcPr>
                          <w:p w:rsidR="007008C5" w:rsidRDefault="007008C5">
                            <w:pPr>
                              <w:pStyle w:val="TableParagraph"/>
                              <w:spacing w:before="2"/>
                              <w:rPr>
                                <w:sz w:val="16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167" w:lineRule="exact"/>
                              <w:ind w:right="-58"/>
                              <w:jc w:val="right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R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line="235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558"/>
                                <w:tab w:val="left" w:pos="1362"/>
                                <w:tab w:val="left" w:pos="2183"/>
                                <w:tab w:val="left" w:pos="2608"/>
                                <w:tab w:val="left" w:pos="3165"/>
                              </w:tabs>
                              <w:spacing w:before="180"/>
                              <w:ind w:left="42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spacing w:val="-10"/>
                                <w:sz w:val="16"/>
                              </w:rPr>
                              <w:t>1</w:t>
                            </w:r>
                            <w:r>
                              <w:rPr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4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position w:val="2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spacing w:val="-5"/>
                                <w:sz w:val="16"/>
                              </w:rPr>
                              <w:t>2</w:t>
                            </w:r>
                            <w:r>
                              <w:rPr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3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7008C5" w:rsidRDefault="007008C5">
                            <w:pPr>
                              <w:pStyle w:val="TableParagraph"/>
                              <w:spacing w:before="88"/>
                              <w:rPr>
                                <w:sz w:val="16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ind w:right="757"/>
                              <w:jc w:val="center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7008C5">
                        <w:trPr>
                          <w:trHeight w:val="942"/>
                        </w:trPr>
                        <w:tc>
                          <w:tcPr>
                            <w:tcW w:w="33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89" w:line="173" w:lineRule="exact"/>
                              <w:ind w:left="158" w:right="-15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line="233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959"/>
                                <w:tab w:val="left" w:pos="1379"/>
                                <w:tab w:val="left" w:pos="2188"/>
                                <w:tab w:val="left" w:pos="2803"/>
                              </w:tabs>
                              <w:spacing w:before="86"/>
                              <w:ind w:left="386"/>
                              <w:rPr>
                                <w:rFonts w:ascii="Microsoft Sans Serif" w:hAns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 w:hAnsi="Microsoft Sans Serif"/>
                                <w:position w:val="1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</w:rPr>
                              <w:t>L</w:t>
                            </w:r>
                            <w:r>
                              <w:rPr>
                                <w:spacing w:val="-5"/>
                                <w:position w:val="-1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1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 w:hAns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С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0"/>
                              </w:rPr>
                              <w:t>3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7008C5" w:rsidRDefault="007008C5">
                            <w:pPr>
                              <w:pStyle w:val="TableParagraph"/>
                              <w:spacing w:before="49"/>
                              <w:rPr>
                                <w:sz w:val="16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before="1"/>
                              <w:ind w:left="1449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7008C5">
                        <w:trPr>
                          <w:trHeight w:val="950"/>
                        </w:trPr>
                        <w:tc>
                          <w:tcPr>
                            <w:tcW w:w="33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54"/>
                              <w:ind w:left="-3"/>
                              <w:rPr>
                                <w:rFonts w:ascii="Microsoft Sans Serif"/>
                                <w:position w:val="-14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I</w:t>
                            </w:r>
                            <w:r>
                              <w:rPr>
                                <w:rFonts w:ascii="Microsoft Sans Serif"/>
                                <w:spacing w:val="2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position w:val="-1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1007"/>
                                <w:tab w:val="left" w:pos="1518"/>
                                <w:tab w:val="left" w:pos="2159"/>
                                <w:tab w:val="left" w:pos="2918"/>
                                <w:tab w:val="left" w:pos="3525"/>
                              </w:tabs>
                              <w:spacing w:before="86"/>
                              <w:ind w:left="191"/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-1"/>
                                <w:sz w:val="16"/>
                              </w:rPr>
                              <w:t>L</w:t>
                            </w:r>
                            <w:r>
                              <w:rPr>
                                <w:spacing w:val="-5"/>
                                <w:position w:val="-5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5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2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7008C5" w:rsidRDefault="007008C5">
                            <w:pPr>
                              <w:pStyle w:val="TableParagraph"/>
                              <w:spacing w:before="38"/>
                              <w:rPr>
                                <w:sz w:val="16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166" w:lineRule="exact"/>
                              <w:ind w:left="1499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7008C5">
                        <w:trPr>
                          <w:trHeight w:val="798"/>
                        </w:trPr>
                        <w:tc>
                          <w:tcPr>
                            <w:tcW w:w="33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68" w:line="143" w:lineRule="exact"/>
                              <w:ind w:right="-58"/>
                              <w:jc w:val="right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L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line="211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707"/>
                                <w:tab w:val="left" w:pos="1422"/>
                                <w:tab w:val="left" w:pos="1780"/>
                                <w:tab w:val="left" w:pos="2291"/>
                                <w:tab w:val="left" w:pos="2779"/>
                              </w:tabs>
                              <w:spacing w:before="12"/>
                              <w:ind w:left="35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position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-5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spacing w:val="-5"/>
                                <w:position w:val="-2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2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-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spacing w:val="-5"/>
                                <w:position w:val="-5"/>
                                <w:sz w:val="16"/>
                              </w:rPr>
                              <w:t>2</w:t>
                            </w:r>
                            <w:r>
                              <w:rPr>
                                <w:position w:val="-5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2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spacing w:before="152"/>
                              <w:rPr>
                                <w:sz w:val="16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spacing w:line="168" w:lineRule="exact"/>
                              <w:ind w:left="1096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7008C5" w:rsidRDefault="00D34D94">
      <w:pPr>
        <w:pStyle w:val="a3"/>
        <w:ind w:left="932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2855595" cy="293370"/>
                <wp:effectExtent l="0" t="0" r="0" b="1904"/>
                <wp:docPr id="183" name="Group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5595" cy="293370"/>
                          <a:chOff x="0" y="0"/>
                          <a:chExt cx="2855595" cy="293370"/>
                        </a:xfrm>
                      </wpg:grpSpPr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242"/>
                            <a:ext cx="151447" cy="2530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" name="Graphic 185"/>
                        <wps:cNvSpPr/>
                        <wps:spPr>
                          <a:xfrm>
                            <a:off x="151447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4" y="135254"/>
                                </a:lnTo>
                                <a:lnTo>
                                  <a:pt x="5149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666432" y="4762"/>
                            <a:ext cx="33655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" h="160020">
                                <a:moveTo>
                                  <a:pt x="0" y="68579"/>
                                </a:moveTo>
                                <a:lnTo>
                                  <a:pt x="119380" y="68579"/>
                                </a:lnTo>
                              </a:path>
                              <a:path w="336550" h="160020">
                                <a:moveTo>
                                  <a:pt x="146050" y="0"/>
                                </a:moveTo>
                                <a:lnTo>
                                  <a:pt x="146050" y="160020"/>
                                </a:lnTo>
                              </a:path>
                              <a:path w="336550" h="160020">
                                <a:moveTo>
                                  <a:pt x="119380" y="0"/>
                                </a:moveTo>
                                <a:lnTo>
                                  <a:pt x="119380" y="160020"/>
                                </a:lnTo>
                              </a:path>
                              <a:path w="336550" h="160020">
                                <a:moveTo>
                                  <a:pt x="146050" y="68579"/>
                                </a:moveTo>
                                <a:lnTo>
                                  <a:pt x="254634" y="68579"/>
                                </a:lnTo>
                              </a:path>
                              <a:path w="336550" h="160020">
                                <a:moveTo>
                                  <a:pt x="252094" y="68579"/>
                                </a:moveTo>
                                <a:lnTo>
                                  <a:pt x="336550" y="685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1002982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4" y="135254"/>
                                </a:lnTo>
                                <a:lnTo>
                                  <a:pt x="5149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517967" y="9842"/>
                            <a:ext cx="65532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320" h="63500">
                                <a:moveTo>
                                  <a:pt x="0" y="63500"/>
                                </a:moveTo>
                                <a:lnTo>
                                  <a:pt x="113030" y="63500"/>
                                </a:lnTo>
                              </a:path>
                              <a:path w="655320" h="63500">
                                <a:moveTo>
                                  <a:pt x="118491" y="62611"/>
                                </a:moveTo>
                                <a:lnTo>
                                  <a:pt x="128309" y="36754"/>
                                </a:lnTo>
                                <a:lnTo>
                                  <a:pt x="141890" y="17018"/>
                                </a:lnTo>
                                <a:lnTo>
                                  <a:pt x="158281" y="4425"/>
                                </a:lnTo>
                                <a:lnTo>
                                  <a:pt x="176530" y="0"/>
                                </a:lnTo>
                                <a:lnTo>
                                  <a:pt x="194778" y="4425"/>
                                </a:lnTo>
                                <a:lnTo>
                                  <a:pt x="211169" y="17018"/>
                                </a:lnTo>
                                <a:lnTo>
                                  <a:pt x="224750" y="36754"/>
                                </a:lnTo>
                                <a:lnTo>
                                  <a:pt x="234569" y="62611"/>
                                </a:lnTo>
                                <a:lnTo>
                                  <a:pt x="224750" y="36754"/>
                                </a:lnTo>
                                <a:lnTo>
                                  <a:pt x="211169" y="17018"/>
                                </a:lnTo>
                                <a:lnTo>
                                  <a:pt x="194778" y="4425"/>
                                </a:lnTo>
                                <a:lnTo>
                                  <a:pt x="176530" y="0"/>
                                </a:lnTo>
                                <a:lnTo>
                                  <a:pt x="158281" y="4425"/>
                                </a:lnTo>
                                <a:lnTo>
                                  <a:pt x="141890" y="17018"/>
                                </a:lnTo>
                                <a:lnTo>
                                  <a:pt x="128309" y="36754"/>
                                </a:lnTo>
                                <a:lnTo>
                                  <a:pt x="118491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234696" y="62611"/>
                                </a:moveTo>
                                <a:lnTo>
                                  <a:pt x="244607" y="36754"/>
                                </a:lnTo>
                                <a:lnTo>
                                  <a:pt x="258270" y="17018"/>
                                </a:lnTo>
                                <a:lnTo>
                                  <a:pt x="274718" y="4425"/>
                                </a:lnTo>
                                <a:lnTo>
                                  <a:pt x="292989" y="0"/>
                                </a:lnTo>
                                <a:lnTo>
                                  <a:pt x="311332" y="4425"/>
                                </a:lnTo>
                                <a:lnTo>
                                  <a:pt x="327818" y="17018"/>
                                </a:lnTo>
                                <a:lnTo>
                                  <a:pt x="341495" y="36754"/>
                                </a:lnTo>
                                <a:lnTo>
                                  <a:pt x="351409" y="62611"/>
                                </a:lnTo>
                                <a:lnTo>
                                  <a:pt x="341495" y="36754"/>
                                </a:lnTo>
                                <a:lnTo>
                                  <a:pt x="327818" y="17018"/>
                                </a:lnTo>
                                <a:lnTo>
                                  <a:pt x="311332" y="4425"/>
                                </a:lnTo>
                                <a:lnTo>
                                  <a:pt x="292989" y="0"/>
                                </a:lnTo>
                                <a:lnTo>
                                  <a:pt x="274718" y="4425"/>
                                </a:lnTo>
                                <a:lnTo>
                                  <a:pt x="258270" y="17018"/>
                                </a:lnTo>
                                <a:lnTo>
                                  <a:pt x="244607" y="36754"/>
                                </a:lnTo>
                                <a:lnTo>
                                  <a:pt x="234696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350901" y="62611"/>
                                </a:moveTo>
                                <a:lnTo>
                                  <a:pt x="360719" y="36754"/>
                                </a:lnTo>
                                <a:lnTo>
                                  <a:pt x="374300" y="17018"/>
                                </a:lnTo>
                                <a:lnTo>
                                  <a:pt x="390691" y="4425"/>
                                </a:lnTo>
                                <a:lnTo>
                                  <a:pt x="408940" y="0"/>
                                </a:lnTo>
                                <a:lnTo>
                                  <a:pt x="427188" y="4425"/>
                                </a:lnTo>
                                <a:lnTo>
                                  <a:pt x="443579" y="17018"/>
                                </a:lnTo>
                                <a:lnTo>
                                  <a:pt x="457160" y="36754"/>
                                </a:lnTo>
                                <a:lnTo>
                                  <a:pt x="466979" y="62611"/>
                                </a:lnTo>
                                <a:lnTo>
                                  <a:pt x="457160" y="36754"/>
                                </a:lnTo>
                                <a:lnTo>
                                  <a:pt x="443579" y="17018"/>
                                </a:lnTo>
                                <a:lnTo>
                                  <a:pt x="427188" y="4425"/>
                                </a:lnTo>
                                <a:lnTo>
                                  <a:pt x="408940" y="0"/>
                                </a:lnTo>
                                <a:lnTo>
                                  <a:pt x="390691" y="4425"/>
                                </a:lnTo>
                                <a:lnTo>
                                  <a:pt x="374300" y="17018"/>
                                </a:lnTo>
                                <a:lnTo>
                                  <a:pt x="360719" y="36754"/>
                                </a:lnTo>
                                <a:lnTo>
                                  <a:pt x="350901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472440" y="63500"/>
                                </a:moveTo>
                                <a:lnTo>
                                  <a:pt x="550545" y="63500"/>
                                </a:lnTo>
                              </a:path>
                              <a:path w="655320" h="63500">
                                <a:moveTo>
                                  <a:pt x="577215" y="63500"/>
                                </a:moveTo>
                                <a:lnTo>
                                  <a:pt x="655320" y="6350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2173287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5" y="135254"/>
                                </a:lnTo>
                                <a:lnTo>
                                  <a:pt x="5149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8272" y="71755"/>
                            <a:ext cx="167322" cy="216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83502" y="216852"/>
                            <a:ext cx="262763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7630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655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2627630" h="76200">
                                <a:moveTo>
                                  <a:pt x="76200" y="31750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655"/>
                                </a:lnTo>
                                <a:lnTo>
                                  <a:pt x="59994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close/>
                              </a:path>
                              <a:path w="2627630" h="76200">
                                <a:moveTo>
                                  <a:pt x="262483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2624836" y="44450"/>
                                </a:lnTo>
                                <a:lnTo>
                                  <a:pt x="2627629" y="41655"/>
                                </a:lnTo>
                                <a:lnTo>
                                  <a:pt x="2627629" y="34544"/>
                                </a:lnTo>
                                <a:lnTo>
                                  <a:pt x="262483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8E3B18" id="Group 183" o:spid="_x0000_s1026" style="width:224.85pt;height:23.1pt;mso-position-horizontal-relative:char;mso-position-vertical-relative:line" coordsize="28555,2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">
                <v:shape id="Image 184" o:spid="_x0000_s1027" type="#_x0000_t75" style="position:absolute;top:352;width:1514;height:25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RnL7CAAAA3AAAAA8AAABkcnMvZG93bnJldi54bWxET99rwjAQfhf8H8IJe9N0IlU6owxB0MHQ&#10;6bbnoznbsuZSkljb/34RBN/u4/t5y3VnatGS85VlBa+TBARxbnXFhYLv83a8AOEDssbaMinoycN6&#10;NRwsMdP2xl/UnkIhYgj7DBWUITSZlD4vyaCf2IY4chfrDIYIXSG1w1sMN7WcJkkqDVYcG0psaFNS&#10;/ne6GgX+4/zbp/1+P09nzdH9fLbb+eGi1Muoe38DEagLT/HDvdNx/mIG92fiB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0Zy+wgAAANwAAAAPAAAAAAAAAAAAAAAAAJ8C&#10;AABkcnMvZG93bnJldi54bWxQSwUGAAAAAAQABAD3AAAAjgMAAAAA&#10;">
                  <v:imagedata r:id="rId101" o:title=""/>
                </v:shape>
                <v:shape id="Graphic 185" o:spid="_x0000_s1028" style="position:absolute;left:1514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JtHsMA&#10;AADcAAAADwAAAGRycy9kb3ducmV2LnhtbERPTWvCQBC9F/wPywje6sZIi0RXEUHqydJYBW9Ddkyi&#10;2dmwu9Xor3cLhd7m8T5ntuhMI67kfG1ZwWiYgCAurK65VPC9W79OQPiArLGxTAru5GEx773MMNP2&#10;xl90zUMpYgj7DBVUIbSZlL6oyKAf2pY4cifrDIYIXSm1w1sMN41Mk+RdGqw5NlTY0qqi4pL/GAW5&#10;O+6Po/Fltx0fPly64sPj85wqNeh3yymIQF34F/+5NzrOn7zB7zPxAj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JtHsMAAADcAAAADwAAAAAAAAAAAAAAAACYAgAAZHJzL2Rv&#10;d25yZXYueG1sUEsFBgAAAAAEAAQA9QAAAIgDAAAAAA==&#10;" path="m,135254r514984,l514984,,,,,135254xe" filled="f">
                  <v:path arrowok="t"/>
                </v:shape>
                <v:shape id="Graphic 186" o:spid="_x0000_s1029" style="position:absolute;left:6664;top:47;width:3365;height:1600;visibility:visible;mso-wrap-style:square;v-text-anchor:top" coordsize="33655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xuW8UA&#10;AADcAAAADwAAAGRycy9kb3ducmV2LnhtbESPQW/CMAyF75P4D5GRuI2UoUEpBIQmKnFgBwoXbqYx&#10;baFxqiZA9+/JpEm72XrvfX5erDpTiwe1rrKsYDSMQBDnVldcKDge0vcYhPPIGmvLpOCHHKyWvbcF&#10;Jto+eU+PzBciQNglqKD0vkmkdHlJBt3QNsRBu9jWoA9rW0jd4jPATS0/omgiDVYcLpTY0FdJ+S27&#10;m0DJRrfj9nOXf29OszRO3fQ6NmelBv1uPQfhqfP/5r/0Vof68QR+nwkTyO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G5bxQAAANwAAAAPAAAAAAAAAAAAAAAAAJgCAABkcnMv&#10;ZG93bnJldi54bWxQSwUGAAAAAAQABAD1AAAAigMAAAAA&#10;" path="m,68579r119380,em146050,r,160020em119380,r,160020em146050,68579r108584,em252094,68579r84456,e" filled="f">
                  <v:path arrowok="t"/>
                </v:shape>
                <v:shape id="Graphic 187" o:spid="_x0000_s1030" style="position:absolute;left:10029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xW8sMA&#10;AADcAAAADwAAAGRycy9kb3ducmV2LnhtbERPTWvCQBC9F/wPywje6sYIrURXEUHqydJYBW9Ddkyi&#10;2dmwu9Xor3cLhd7m8T5ntuhMI67kfG1ZwWiYgCAurK65VPC9W79OQPiArLGxTAru5GEx773MMNP2&#10;xl90zUMpYgj7DBVUIbSZlL6oyKAf2pY4cifrDIYIXSm1w1sMN41Mk+RNGqw5NlTY0qqi4pL/GAW5&#10;O+6Po/Fltx0fPly64sPj85wqNeh3yymIQF34F/+5NzrOn7zD7zPxAj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xW8sMAAADcAAAADwAAAAAAAAAAAAAAAACYAgAAZHJzL2Rv&#10;d25yZXYueG1sUEsFBgAAAAAEAAQA9QAAAIgDAAAAAA==&#10;" path="m,135254r514984,l514984,,,,,135254xe" filled="f">
                  <v:path arrowok="t"/>
                </v:shape>
                <v:shape id="Graphic 188" o:spid="_x0000_s1031" style="position:absolute;left:15179;top:98;width:6553;height:635;visibility:visible;mso-wrap-style:square;v-text-anchor:top" coordsize="65532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1wMUA&#10;AADcAAAADwAAAGRycy9kb3ducmV2LnhtbESPQUvDQBCF74L/YRnBm91UREPstkhRqBe1qaDHYXea&#10;pM3Oht01jf/eOQi9zfDevPfNYjX5Xo0UUxfYwHxWgCK2wXXcGPjcvdyUoFJGdtgHJgO/lGC1vLxY&#10;YOXCibc01rlREsKpQgNtzkOldbIteUyzMBCLtg/RY5Y1NtpFPEm47/VtUdxrjx1LQ4sDrVuyx/rH&#10;G7Dj8eOb1u8P8+c68ubuy74dXktjrq+mp0dQmaZ8Nv9fb5zgl0Irz8gE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8LXAxQAAANwAAAAPAAAAAAAAAAAAAAAAAJgCAABkcnMv&#10;ZG93bnJldi54bWxQSwUGAAAAAAQABAD1AAAAigMAAAAA&#10;" path="m,63500r113030,em118491,62611r9818,-25857l141890,17018,158281,4425,176530,r18248,4425l211169,17018r13581,19736l234569,62611,224750,36754,211169,17018,194778,4425,176530,,158281,4425,141890,17018,128309,36754r-9818,25857xem234696,62611r9911,-25857l258270,17018,274718,4425,292989,r18343,4425l327818,17018r13677,19736l351409,62611,341495,36754,327818,17018,311332,4425,292989,,274718,4425,258270,17018,244607,36754r-9911,25857xem350901,62611r9818,-25857l374300,17018,390691,4425,408940,r18248,4425l443579,17018r13581,19736l466979,62611,457160,36754,443579,17018,427188,4425,408940,,390691,4425,374300,17018,360719,36754r-9818,25857xem472440,63500r78105,em577215,63500r78105,e" filled="f">
                  <v:path arrowok="t"/>
                </v:shape>
                <v:shape id="Graphic 189" o:spid="_x0000_s1032" style="position:absolute;left:21732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9nG8MA&#10;AADcAAAADwAAAGRycy9kb3ducmV2LnhtbERPTWvCQBC9F/oflin0VjdGEBtdRQSxp4rRCt6G7JhE&#10;s7Nhd6vRX+8WCt7m8T5nMutMIy7kfG1ZQb+XgCAurK65VLDbLj9GIHxA1thYJgU38jCbvr5MMNP2&#10;yhu65KEUMYR9hgqqENpMSl9UZND3bEscuaN1BkOErpTa4TWGm0amSTKUBmuODRW2tKioOOe/RkHu&#10;Dj+H/uC8/R7sVy5d8P6+PqVKvb918zGIQF14iv/dXzrOH33C3zPxAj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9nG8MAAADcAAAADwAAAAAAAAAAAAAAAACYAgAAZHJzL2Rv&#10;d25yZXYueG1sUEsFBgAAAAAEAAQA9QAAAIgDAAAAAA==&#10;" path="m,135254r514985,l514985,,,,,135254xe" filled="f">
                  <v:path arrowok="t"/>
                </v:shape>
                <v:shape id="Image 190" o:spid="_x0000_s1033" type="#_x0000_t75" style="position:absolute;left:26882;top:717;width:1673;height:21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pu9vFAAAA3AAAAA8AAABkcnMvZG93bnJldi54bWxEjzFvwkAMhfdK/IeTkbqVS6FCkHIghITa&#10;JQOBpZuVc5OInC/kDpL8+3qoxGbrPb/3ebMbXKMe1IXas4H3WQKKuPC25tLA5Xx8W4EKEdli45kM&#10;jBRgt528bDC1vucTPfJYKgnhkKKBKsY21ToUFTkMM98Si/brO4dR1q7UtsNewl2j50my1A5rloYK&#10;WzpUVFzzuzPgrovR5jG7LZZf/Tors7H9+BmNeZ0O+09QkYb4NP9ff1vBXwu+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KbvbxQAAANwAAAAPAAAAAAAAAAAAAAAA&#10;AJ8CAABkcnMvZG93bnJldi54bWxQSwUGAAAAAAQABAD3AAAAkQMAAAAA&#10;">
                  <v:imagedata r:id="rId102" o:title=""/>
                </v:shape>
                <v:shape id="Graphic 191" o:spid="_x0000_s1034" style="position:absolute;left:835;top:2168;width:26276;height:762;visibility:visible;mso-wrap-style:square;v-text-anchor:top" coordsize="262763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1EMIA&#10;AADcAAAADwAAAGRycy9kb3ducmV2LnhtbERPTWsCMRC9F/wPYYTeuok9FN0aRUTB0pOriN6GzbhZ&#10;upksm1TX/vpGELzN433OdN67RlyoC7VnDaNMgSAuvam50rDfrd/GIEJENth4Jg03CjCfDV6mmBt/&#10;5S1diliJFMIhRw02xjaXMpSWHIbMt8SJO/vOYUywq6Tp8JrCXSPflfqQDmtODRZbWloqf4pfp+Hb&#10;2cP2a6lWCm+b8/EvnFSxPmn9OuwXnyAi9fEpfrg3Js2fjOD+TLpAz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r3UQwgAAANwAAAAPAAAAAAAAAAAAAAAAAJgCAABkcnMvZG93&#10;bnJldi54bWxQSwUGAAAAAAQABAD1AAAAhwMAAAAA&#10;" path="m76200,l,38100,76200,76200r,-31750l59994,44450,57150,41655r,-7111l59994,31750r16206,l76200,xem76200,31750r-16206,l57150,34544r,7111l59994,44450r16206,l76200,31750xem2624836,31750r-2548636,l76200,44450r2548636,l2627629,41655r,-7111l2624836,31750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7008C5" w:rsidRDefault="00D34D94">
      <w:pPr>
        <w:spacing w:before="17"/>
        <w:ind w:left="734"/>
        <w:jc w:val="center"/>
        <w:rPr>
          <w:rFonts w:ascii="Microsoft Sans Serif"/>
          <w:sz w:val="12"/>
        </w:rPr>
      </w:pPr>
      <w:r>
        <w:rPr>
          <w:rFonts w:ascii="Microsoft Sans Serif"/>
          <w:spacing w:val="-5"/>
          <w:position w:val="2"/>
          <w:sz w:val="18"/>
        </w:rPr>
        <w:t>U</w:t>
      </w:r>
      <w:r>
        <w:rPr>
          <w:rFonts w:ascii="Microsoft Sans Serif"/>
          <w:spacing w:val="-5"/>
          <w:sz w:val="12"/>
        </w:rPr>
        <w:t>a1</w:t>
      </w:r>
    </w:p>
    <w:p w:rsidR="007008C5" w:rsidRDefault="00D34D94">
      <w:pPr>
        <w:spacing w:before="87"/>
        <w:ind w:left="384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3424" behindDoc="0" locked="0" layoutInCell="1" allowOverlap="1">
                <wp:simplePos x="0" y="0"/>
                <wp:positionH relativeFrom="page">
                  <wp:posOffset>974725</wp:posOffset>
                </wp:positionH>
                <wp:positionV relativeFrom="paragraph">
                  <wp:posOffset>179070</wp:posOffset>
                </wp:positionV>
                <wp:extent cx="2280285" cy="293370"/>
                <wp:effectExtent l="0" t="0" r="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0285" cy="293370"/>
                          <a:chOff x="0" y="0"/>
                          <a:chExt cx="2280285" cy="293370"/>
                        </a:xfrm>
                      </wpg:grpSpPr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09"/>
                            <a:ext cx="146367" cy="2460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146367" y="80010"/>
                            <a:ext cx="1149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>
                                <a:moveTo>
                                  <a:pt x="0" y="0"/>
                                </a:moveTo>
                                <a:lnTo>
                                  <a:pt x="11493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124777" y="217170"/>
                            <a:ext cx="215519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5190" h="76200">
                                <a:moveTo>
                                  <a:pt x="76187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12" y="76200"/>
                                </a:lnTo>
                                <a:lnTo>
                                  <a:pt x="76202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529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197" y="31750"/>
                                </a:lnTo>
                                <a:lnTo>
                                  <a:pt x="76187" y="0"/>
                                </a:lnTo>
                                <a:close/>
                              </a:path>
                              <a:path w="2155190" h="76200">
                                <a:moveTo>
                                  <a:pt x="2152396" y="31114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529"/>
                                </a:lnTo>
                                <a:lnTo>
                                  <a:pt x="59994" y="44450"/>
                                </a:lnTo>
                                <a:lnTo>
                                  <a:pt x="76202" y="44450"/>
                                </a:lnTo>
                                <a:lnTo>
                                  <a:pt x="76197" y="31750"/>
                                </a:lnTo>
                                <a:lnTo>
                                  <a:pt x="2153031" y="31750"/>
                                </a:lnTo>
                                <a:lnTo>
                                  <a:pt x="2152396" y="31114"/>
                                </a:lnTo>
                                <a:close/>
                              </a:path>
                              <a:path w="2155190" h="76200">
                                <a:moveTo>
                                  <a:pt x="2153031" y="31750"/>
                                </a:moveTo>
                                <a:lnTo>
                                  <a:pt x="76197" y="31750"/>
                                </a:lnTo>
                                <a:lnTo>
                                  <a:pt x="76202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2152396" y="43814"/>
                                </a:lnTo>
                                <a:lnTo>
                                  <a:pt x="2155190" y="41021"/>
                                </a:lnTo>
                                <a:lnTo>
                                  <a:pt x="2155190" y="33909"/>
                                </a:lnTo>
                                <a:lnTo>
                                  <a:pt x="2153031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261302" y="0"/>
                            <a:ext cx="14160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605" h="154305">
                                <a:moveTo>
                                  <a:pt x="26035" y="83819"/>
                                </a:moveTo>
                                <a:lnTo>
                                  <a:pt x="141605" y="83819"/>
                                </a:lnTo>
                              </a:path>
                              <a:path w="141605" h="154305">
                                <a:moveTo>
                                  <a:pt x="26035" y="0"/>
                                </a:moveTo>
                                <a:lnTo>
                                  <a:pt x="26035" y="154304"/>
                                </a:lnTo>
                              </a:path>
                              <a:path w="141605" h="154305">
                                <a:moveTo>
                                  <a:pt x="0" y="0"/>
                                </a:moveTo>
                                <a:lnTo>
                                  <a:pt x="0" y="15430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817BCE" id="Group 192" o:spid="_x0000_s1026" style="position:absolute;margin-left:76.75pt;margin-top:14.1pt;width:179.55pt;height:23.1pt;z-index:251623424;mso-wrap-distance-left:0;mso-wrap-distance-right:0;mso-position-horizontal-relative:page" coordsize="22802,2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">
                <v:shape id="Image 193" o:spid="_x0000_s1027" type="#_x0000_t75" style="position:absolute;top:419;width:1463;height:2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7bP7BAAAA3AAAAA8AAABkcnMvZG93bnJldi54bWxET81qwkAQvhf6DssI3urGllqNrtIWAiJe&#10;jH2AMTtmg9nZkF2T+PZdQfA2H9/vrDaDrUVHra8cK5hOEhDEhdMVlwr+jtnbHIQPyBprx6TgRh42&#10;69eXFaba9XygLg+liCHsU1RgQmhSKX1hyKKfuIY4cmfXWgwRtqXULfYx3NbyPUlm0mLFscFgQ7+G&#10;ikt+tQpOefbTVbjdf9Hnrs+60hyvdlBqPBq+lyACDeEpfri3Os5ffMD9mXiBX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n7bP7BAAAA3AAAAA8AAAAAAAAAAAAAAAAAnwIA&#10;AGRycy9kb3ducmV2LnhtbFBLBQYAAAAABAAEAPcAAACNAwAAAAA=&#10;">
                  <v:imagedata r:id="rId104" o:title=""/>
                </v:shape>
                <v:shape id="Graphic 194" o:spid="_x0000_s1028" style="position:absolute;left:1463;top:800;width:1150;height:12;visibility:visible;mso-wrap-style:square;v-text-anchor:top" coordsize="11493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wasEA&#10;AADcAAAADwAAAGRycy9kb3ducmV2LnhtbERP24rCMBB9X/Afwgi+rakislajiKiICIsX8HVoxrbY&#10;TEoT2+rXm4UF3+ZwrjNbtKYQNVUut6xg0I9AECdW55wquJw33z8gnEfWWFgmBU9ysJh3vmYYa9vw&#10;keqTT0UIYRejgsz7MpbSJRkZdH1bEgfuZiuDPsAqlbrCJoSbQg6jaCwN5hwaMixplVFyPz2MAr89&#10;4LD+fa2Kizuu02u5HzV3VKrXbZdTEJ5a/xH/u3c6zJ+M4O+ZcIG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H8GrBAAAA3AAAAA8AAAAAAAAAAAAAAAAAmAIAAGRycy9kb3du&#10;cmV2LnhtbFBLBQYAAAAABAAEAPUAAACGAwAAAAA=&#10;" path="m,l114934,e" filled="f">
                  <v:path arrowok="t"/>
                </v:shape>
                <v:shape id="Graphic 195" o:spid="_x0000_s1029" style="position:absolute;left:1247;top:2171;width:21552;height:762;visibility:visible;mso-wrap-style:square;v-text-anchor:top" coordsize="215519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euKcIA&#10;AADcAAAADwAAAGRycy9kb3ducmV2LnhtbERPTWvCQBC9F/wPywi9NRulLRqzEVEE21405uBxzI5J&#10;MDsbsqum/75bKPQ2j/c56XIwrbhT7xrLCiZRDIK4tLrhSkFx3L7MQDiPrLG1TAq+ycEyGz2lmGj7&#10;4APdc1+JEMIuQQW1910ipStrMugi2xEH7mJ7gz7AvpK6x0cIN62cxvG7NNhwaKixo3VN5TW/GQUf&#10;k+KLc8qr0/EsP1810n6zJaWex8NqAcLT4P/Ff+6dDvPnb/D7TLh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N64pwgAAANwAAAAPAAAAAAAAAAAAAAAAAJgCAABkcnMvZG93&#10;bnJldi54bWxQSwUGAAAAAAQABAD1AAAAhwMAAAAA&#10;" path="m76187,l,38100,76212,76200r-10,-31750l59994,44450,57150,41529r,-6985l59994,31750r16203,l76187,xem2152396,31114l59994,31750r-2844,2794l57150,41529r2844,2921l76202,44450r-5,-12700l2153031,31750r-635,-636xem2153031,31750r-2076834,l76202,44450r-12702,l2152396,43814r2794,-2793l2155190,33909r-2159,-2159xe" fillcolor="black" stroked="f">
                  <v:path arrowok="t"/>
                </v:shape>
                <v:shape id="Graphic 196" o:spid="_x0000_s1030" style="position:absolute;left:2613;width:1416;height:1543;visibility:visible;mso-wrap-style:square;v-text-anchor:top" coordsize="141605,154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/xzb8A&#10;AADcAAAADwAAAGRycy9kb3ducmV2LnhtbERPS2sCMRC+C/6HMEJvmrUH0a1RaqHozSc9j8m4WbqZ&#10;LJvUrP++KRS8zcf3nOW6d424UxdqzwqmkwIEsfam5krB5fw5noMIEdlg45kUPCjAejUcLLE0PvGR&#10;7qdYiRzCoUQFNsa2lDJoSw7DxLfEmbv5zmHMsKuk6TDlcNfI16KYSYc15waLLX1Y0t+nH6cg7NOX&#10;vs7NISX72O6P+uA2plLqZdS/v4GI1Men+N+9M3n+YgZ/z+QL5O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P/HNvwAAANwAAAAPAAAAAAAAAAAAAAAAAJgCAABkcnMvZG93bnJl&#10;di54bWxQSwUGAAAAAAQABAD1AAAAhAMAAAAA&#10;" path="m26035,83819r115570,em26035,r,154304em,l,154304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4448" behindDoc="0" locked="0" layoutInCell="1" allowOverlap="1">
                <wp:simplePos x="0" y="0"/>
                <wp:positionH relativeFrom="page">
                  <wp:posOffset>1372870</wp:posOffset>
                </wp:positionH>
                <wp:positionV relativeFrom="paragraph">
                  <wp:posOffset>170180</wp:posOffset>
                </wp:positionV>
                <wp:extent cx="2015490" cy="280670"/>
                <wp:effectExtent l="0" t="0" r="0" b="0"/>
                <wp:wrapNone/>
                <wp:docPr id="197" name="Group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5489" cy="280670"/>
                          <a:chOff x="0" y="0"/>
                          <a:chExt cx="2015489" cy="280670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4762" y="22859"/>
                            <a:ext cx="49720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205" h="130810">
                                <a:moveTo>
                                  <a:pt x="0" y="130810"/>
                                </a:moveTo>
                                <a:lnTo>
                                  <a:pt x="497205" y="130810"/>
                                </a:lnTo>
                                <a:lnTo>
                                  <a:pt x="4972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08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512127" y="0"/>
                            <a:ext cx="1337945" cy="163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7945" h="163830">
                                <a:moveTo>
                                  <a:pt x="107315" y="8890"/>
                                </a:moveTo>
                                <a:lnTo>
                                  <a:pt x="107315" y="163830"/>
                                </a:lnTo>
                              </a:path>
                              <a:path w="1337945" h="163830">
                                <a:moveTo>
                                  <a:pt x="81280" y="8890"/>
                                </a:moveTo>
                                <a:lnTo>
                                  <a:pt x="81280" y="163830"/>
                                </a:lnTo>
                              </a:path>
                              <a:path w="1337945" h="163830">
                                <a:moveTo>
                                  <a:pt x="107315" y="92710"/>
                                </a:moveTo>
                                <a:lnTo>
                                  <a:pt x="211455" y="92710"/>
                                </a:lnTo>
                              </a:path>
                              <a:path w="1337945" h="163830">
                                <a:moveTo>
                                  <a:pt x="0" y="92710"/>
                                </a:moveTo>
                                <a:lnTo>
                                  <a:pt x="81280" y="92710"/>
                                </a:lnTo>
                              </a:path>
                              <a:path w="1337945" h="163830">
                                <a:moveTo>
                                  <a:pt x="554990" y="88900"/>
                                </a:moveTo>
                                <a:lnTo>
                                  <a:pt x="664210" y="88900"/>
                                </a:lnTo>
                              </a:path>
                              <a:path w="1337945" h="163830">
                                <a:moveTo>
                                  <a:pt x="212979" y="88392"/>
                                </a:moveTo>
                                <a:lnTo>
                                  <a:pt x="222519" y="63462"/>
                                </a:lnTo>
                                <a:lnTo>
                                  <a:pt x="235680" y="44402"/>
                                </a:lnTo>
                                <a:lnTo>
                                  <a:pt x="251555" y="32224"/>
                                </a:lnTo>
                                <a:lnTo>
                                  <a:pt x="269240" y="27940"/>
                                </a:lnTo>
                                <a:lnTo>
                                  <a:pt x="286924" y="32224"/>
                                </a:lnTo>
                                <a:lnTo>
                                  <a:pt x="302799" y="44402"/>
                                </a:lnTo>
                                <a:lnTo>
                                  <a:pt x="315960" y="63462"/>
                                </a:lnTo>
                                <a:lnTo>
                                  <a:pt x="325501" y="88392"/>
                                </a:lnTo>
                                <a:lnTo>
                                  <a:pt x="315960" y="63462"/>
                                </a:lnTo>
                                <a:lnTo>
                                  <a:pt x="302799" y="44402"/>
                                </a:lnTo>
                                <a:lnTo>
                                  <a:pt x="286924" y="32224"/>
                                </a:lnTo>
                                <a:lnTo>
                                  <a:pt x="269240" y="27940"/>
                                </a:lnTo>
                                <a:lnTo>
                                  <a:pt x="251555" y="32224"/>
                                </a:lnTo>
                                <a:lnTo>
                                  <a:pt x="235680" y="44402"/>
                                </a:lnTo>
                                <a:lnTo>
                                  <a:pt x="222519" y="63462"/>
                                </a:lnTo>
                                <a:lnTo>
                                  <a:pt x="212979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325374" y="88392"/>
                                </a:moveTo>
                                <a:lnTo>
                                  <a:pt x="334914" y="63462"/>
                                </a:lnTo>
                                <a:lnTo>
                                  <a:pt x="348075" y="44402"/>
                                </a:lnTo>
                                <a:lnTo>
                                  <a:pt x="363950" y="32224"/>
                                </a:lnTo>
                                <a:lnTo>
                                  <a:pt x="381635" y="27940"/>
                                </a:lnTo>
                                <a:lnTo>
                                  <a:pt x="399319" y="32224"/>
                                </a:lnTo>
                                <a:lnTo>
                                  <a:pt x="415194" y="44402"/>
                                </a:lnTo>
                                <a:lnTo>
                                  <a:pt x="428355" y="63462"/>
                                </a:lnTo>
                                <a:lnTo>
                                  <a:pt x="437896" y="88392"/>
                                </a:lnTo>
                                <a:lnTo>
                                  <a:pt x="428355" y="63462"/>
                                </a:lnTo>
                                <a:lnTo>
                                  <a:pt x="415194" y="44402"/>
                                </a:lnTo>
                                <a:lnTo>
                                  <a:pt x="399319" y="32224"/>
                                </a:lnTo>
                                <a:lnTo>
                                  <a:pt x="381635" y="27940"/>
                                </a:lnTo>
                                <a:lnTo>
                                  <a:pt x="363950" y="32224"/>
                                </a:lnTo>
                                <a:lnTo>
                                  <a:pt x="348075" y="44402"/>
                                </a:lnTo>
                                <a:lnTo>
                                  <a:pt x="334914" y="63462"/>
                                </a:lnTo>
                                <a:lnTo>
                                  <a:pt x="325374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437134" y="88392"/>
                                </a:moveTo>
                                <a:lnTo>
                                  <a:pt x="446674" y="63462"/>
                                </a:lnTo>
                                <a:lnTo>
                                  <a:pt x="459835" y="44402"/>
                                </a:lnTo>
                                <a:lnTo>
                                  <a:pt x="475710" y="32224"/>
                                </a:lnTo>
                                <a:lnTo>
                                  <a:pt x="493395" y="27940"/>
                                </a:lnTo>
                                <a:lnTo>
                                  <a:pt x="511079" y="32224"/>
                                </a:lnTo>
                                <a:lnTo>
                                  <a:pt x="526954" y="44402"/>
                                </a:lnTo>
                                <a:lnTo>
                                  <a:pt x="540115" y="63462"/>
                                </a:lnTo>
                                <a:lnTo>
                                  <a:pt x="549656" y="88392"/>
                                </a:lnTo>
                                <a:lnTo>
                                  <a:pt x="540115" y="63462"/>
                                </a:lnTo>
                                <a:lnTo>
                                  <a:pt x="526954" y="44402"/>
                                </a:lnTo>
                                <a:lnTo>
                                  <a:pt x="511079" y="32224"/>
                                </a:lnTo>
                                <a:lnTo>
                                  <a:pt x="493395" y="27940"/>
                                </a:lnTo>
                                <a:lnTo>
                                  <a:pt x="475710" y="32224"/>
                                </a:lnTo>
                                <a:lnTo>
                                  <a:pt x="459835" y="44402"/>
                                </a:lnTo>
                                <a:lnTo>
                                  <a:pt x="446674" y="63462"/>
                                </a:lnTo>
                                <a:lnTo>
                                  <a:pt x="437134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1262380" y="0"/>
                                </a:moveTo>
                                <a:lnTo>
                                  <a:pt x="1262380" y="153670"/>
                                </a:lnTo>
                              </a:path>
                              <a:path w="1337945" h="163830">
                                <a:moveTo>
                                  <a:pt x="1236980" y="0"/>
                                </a:moveTo>
                                <a:lnTo>
                                  <a:pt x="1236980" y="153670"/>
                                </a:lnTo>
                              </a:path>
                              <a:path w="1337945" h="163830">
                                <a:moveTo>
                                  <a:pt x="1161415" y="76200"/>
                                </a:moveTo>
                                <a:lnTo>
                                  <a:pt x="1236980" y="76200"/>
                                </a:lnTo>
                              </a:path>
                              <a:path w="1337945" h="163830">
                                <a:moveTo>
                                  <a:pt x="1262380" y="76200"/>
                                </a:moveTo>
                                <a:lnTo>
                                  <a:pt x="1337945" y="7620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1176337" y="22859"/>
                            <a:ext cx="49720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205" h="130810">
                                <a:moveTo>
                                  <a:pt x="0" y="130810"/>
                                </a:moveTo>
                                <a:lnTo>
                                  <a:pt x="497205" y="130810"/>
                                </a:lnTo>
                                <a:lnTo>
                                  <a:pt x="4972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08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0072" y="71437"/>
                            <a:ext cx="165417" cy="2089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CE11E3" id="Group 197" o:spid="_x0000_s1026" style="position:absolute;margin-left:108.1pt;margin-top:13.4pt;width:158.7pt;height:22.1pt;z-index:251624448;mso-wrap-distance-left:0;mso-wrap-distance-right:0;mso-position-horizontal-relative:page" coordsize="20154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">
                <v:shape id="Graphic 198" o:spid="_x0000_s1027" style="position:absolute;left:47;top:228;width:4972;height:1308;visibility:visible;mso-wrap-style:square;v-text-anchor:top" coordsize="49720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hodMYA&#10;AADcAAAADwAAAGRycy9kb3ducmV2LnhtbESPQWsCQQyF70L/wxChF6mz7UHs6ijSIngoilqox7CT&#10;7qzdySw7U1399eYgeEt4L+99mc47X6sTtbEKbOB1mIEiLoKtuDTwvV++jEHFhGyxDkwGLhRhPnvq&#10;TTG34cxbOu1SqSSEY44GXEpNrnUsHHmMw9AQi/YbWo9J1rbUtsWzhPtav2XZSHusWBocNvThqPjb&#10;/XsDP9mXX17pc7M6HjcjdykH4dCsjXnud4sJqERdepjv1ysr+O9CK8/IBHp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hodMYAAADcAAAADwAAAAAAAAAAAAAAAACYAgAAZHJz&#10;L2Rvd25yZXYueG1sUEsFBgAAAAAEAAQA9QAAAIsDAAAAAA==&#10;" path="m,130810r497205,l497205,,,,,130810xe" filled="f">
                  <v:path arrowok="t"/>
                </v:shape>
                <v:shape id="Graphic 199" o:spid="_x0000_s1028" style="position:absolute;left:5121;width:13379;height:1638;visibility:visible;mso-wrap-style:square;v-text-anchor:top" coordsize="1337945,1638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gwd8MA&#10;AADcAAAADwAAAGRycy9kb3ducmV2LnhtbERPTU8CMRC9m/AfmiHxJl3QEFkpRI1GCF6AhfNkO7aN&#10;2+lmW2H995TExNu8vM+ZL3vfiBN10QVWMB4VIIjroB0bBdX+/e4RREzIGpvApOCXIiwXg5s5ljqc&#10;eUunXTIih3AsUYFNqS2ljLUlj3EUWuLMfYXOY8qwM1J3eM7hvpGTophKj45zg8WWXi3V37sfr+Dt&#10;YbOu3PjDVNXBuHv7OVm9yKNSt8P++QlEoj79i//cK53nz2ZwfSZfIB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dgwd8MAAADcAAAADwAAAAAAAAAAAAAAAACYAgAAZHJzL2Rv&#10;d25yZXYueG1sUEsFBgAAAAAEAAQA9QAAAIgDAAAAAA==&#10;" path="m107315,8890r,154940em81280,8890r,154940em107315,92710r104140,em,92710r81280,em554990,88900r109220,em212979,88392r9540,-24930l235680,44402,251555,32224r17685,-4284l286924,32224r15875,12178l315960,63462r9541,24930l315960,63462,302799,44402,286924,32224,269240,27940r-17685,4284l235680,44402,222519,63462r-9540,24930xem325374,88392r9540,-24930l348075,44402,363950,32224r17685,-4284l399319,32224r15875,12178l428355,63462r9541,24930l428355,63462,415194,44402,399319,32224,381635,27940r-17685,4284l348075,44402,334914,63462r-9540,24930xem437134,88392r9540,-24930l459835,44402,475710,32224r17685,-4284l511079,32224r15875,12178l540115,63462r9541,24930l540115,63462,526954,44402,511079,32224,493395,27940r-17685,4284l459835,44402,446674,63462r-9540,24930xem1262380,r,153670em1236980,r,153670em1161415,76200r75565,em1262380,76200r75565,e" filled="f">
                  <v:path arrowok="t"/>
                </v:shape>
                <v:shape id="Graphic 200" o:spid="_x0000_s1029" style="position:absolute;left:11763;top:228;width:4972;height:1308;visibility:visible;mso-wrap-style:square;v-text-anchor:top" coordsize="49720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QicMA&#10;AADcAAAADwAAAGRycy9kb3ducmV2LnhtbESPQYvCMBSE74L/ITzBi2iqB5FqFFEED8vKqqDHR/Ns&#10;qs1LabJa99dvBMHjMDPfMLNFY0txp9oXjhUMBwkI4szpgnMFx8OmPwHhA7LG0jEpeJKHxbzdmmGq&#10;3YN/6L4PuYgQ9ikqMCFUqZQ+M2TRD1xFHL2Lqy2GKOtc6hofEW5LOUqSsbRYcFwwWNHKUHbb/1oF&#10;p+TLbv5ovdter7uxeeY9d66+lep2muUURKAmfMLv9lYriER4nY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GQicMAAADcAAAADwAAAAAAAAAAAAAAAACYAgAAZHJzL2Rv&#10;d25yZXYueG1sUEsFBgAAAAAEAAQA9QAAAIgDAAAAAA==&#10;" path="m,130810r497205,l497205,,,,,130810xe" filled="f">
                  <v:path arrowok="t"/>
                </v:shape>
                <v:shape id="Image 201" o:spid="_x0000_s1030" type="#_x0000_t75" style="position:absolute;left:18500;top:714;width:1654;height:2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KUa/FAAAA3AAAAA8AAABkcnMvZG93bnJldi54bWxEj0FrwkAUhO8F/8PyBG91o4W2RFcRaWku&#10;HqpCr4/sM7tt9m3IrknMr3cLhR6HmfmGWW8HV4uO2mA9K1jMMxDEpdeWKwXn0/vjK4gQkTXWnknB&#10;jQJsN5OHNeba9/xJ3TFWIkE45KjAxNjkUobSkMMw9w1x8i6+dRiTbCupW+wT3NVymWXP0qHltGCw&#10;ob2h8ud4dQpOuw/zVH2PL/vCjl+H5u1qtCWlZtNhtwIRaYj/4b92oRUsswX8nklHQ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ilGvxQAAANwAAAAPAAAAAAAAAAAAAAAA&#10;AJ8CAABkcnMvZG93bnJldi54bWxQSwUGAAAAAAQABAD3AAAAkQMAAAAA&#10;">
                  <v:imagedata r:id="rId106" o:title="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7008C5" w:rsidRDefault="007008C5">
      <w:pPr>
        <w:pStyle w:val="a3"/>
        <w:rPr>
          <w:rFonts w:ascii="Microsoft Sans Serif"/>
          <w:sz w:val="20"/>
        </w:rPr>
      </w:pPr>
    </w:p>
    <w:p w:rsidR="007008C5" w:rsidRDefault="007008C5">
      <w:pPr>
        <w:pStyle w:val="a3"/>
        <w:rPr>
          <w:rFonts w:ascii="Microsoft Sans Serif"/>
          <w:sz w:val="20"/>
        </w:rPr>
      </w:pPr>
    </w:p>
    <w:p w:rsidR="007008C5" w:rsidRDefault="007008C5">
      <w:pPr>
        <w:pStyle w:val="a3"/>
        <w:rPr>
          <w:rFonts w:ascii="Microsoft Sans Serif"/>
          <w:sz w:val="20"/>
        </w:rPr>
      </w:pPr>
    </w:p>
    <w:p w:rsidR="007008C5" w:rsidRDefault="00D34D94">
      <w:pPr>
        <w:pStyle w:val="a3"/>
        <w:spacing w:before="83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02272" behindDoc="1" locked="0" layoutInCell="1" allowOverlap="1">
                <wp:simplePos x="0" y="0"/>
                <wp:positionH relativeFrom="page">
                  <wp:posOffset>982345</wp:posOffset>
                </wp:positionH>
                <wp:positionV relativeFrom="paragraph">
                  <wp:posOffset>212090</wp:posOffset>
                </wp:positionV>
                <wp:extent cx="2797175" cy="289560"/>
                <wp:effectExtent l="0" t="0" r="0" b="0"/>
                <wp:wrapTopAndBottom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7175" cy="289560"/>
                          <a:chOff x="0" y="0"/>
                          <a:chExt cx="2797175" cy="289560"/>
                        </a:xfrm>
                      </wpg:grpSpPr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607"/>
                            <a:ext cx="148907" cy="2486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265747" y="9842"/>
                            <a:ext cx="50609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133350">
                                <a:moveTo>
                                  <a:pt x="0" y="133350"/>
                                </a:moveTo>
                                <a:lnTo>
                                  <a:pt x="506095" y="133350"/>
                                </a:lnTo>
                                <a:lnTo>
                                  <a:pt x="506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780732" y="4762"/>
                            <a:ext cx="1868805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8805" h="157480">
                                <a:moveTo>
                                  <a:pt x="580390" y="67945"/>
                                </a:moveTo>
                                <a:lnTo>
                                  <a:pt x="697865" y="67945"/>
                                </a:lnTo>
                              </a:path>
                              <a:path w="1868805" h="157480">
                                <a:moveTo>
                                  <a:pt x="579119" y="0"/>
                                </a:moveTo>
                                <a:lnTo>
                                  <a:pt x="579119" y="157480"/>
                                </a:lnTo>
                              </a:path>
                              <a:path w="1868805" h="157480">
                                <a:moveTo>
                                  <a:pt x="552450" y="0"/>
                                </a:moveTo>
                                <a:lnTo>
                                  <a:pt x="552450" y="157480"/>
                                </a:lnTo>
                              </a:path>
                              <a:path w="1868805" h="157480">
                                <a:moveTo>
                                  <a:pt x="0" y="74295"/>
                                </a:moveTo>
                                <a:lnTo>
                                  <a:pt x="81915" y="74295"/>
                                </a:lnTo>
                              </a:path>
                              <a:path w="1868805" h="157480">
                                <a:moveTo>
                                  <a:pt x="431800" y="74295"/>
                                </a:moveTo>
                                <a:lnTo>
                                  <a:pt x="542925" y="74295"/>
                                </a:lnTo>
                              </a:path>
                              <a:path w="1868805" h="157480">
                                <a:moveTo>
                                  <a:pt x="87249" y="69850"/>
                                </a:moveTo>
                                <a:lnTo>
                                  <a:pt x="97000" y="44420"/>
                                </a:lnTo>
                                <a:lnTo>
                                  <a:pt x="110394" y="25003"/>
                                </a:lnTo>
                                <a:lnTo>
                                  <a:pt x="126503" y="12610"/>
                                </a:lnTo>
                                <a:lnTo>
                                  <a:pt x="144399" y="8255"/>
                                </a:lnTo>
                                <a:lnTo>
                                  <a:pt x="162365" y="12610"/>
                                </a:lnTo>
                                <a:lnTo>
                                  <a:pt x="178498" y="25003"/>
                                </a:lnTo>
                                <a:lnTo>
                                  <a:pt x="191869" y="44420"/>
                                </a:lnTo>
                                <a:lnTo>
                                  <a:pt x="201549" y="69850"/>
                                </a:lnTo>
                                <a:lnTo>
                                  <a:pt x="191869" y="44420"/>
                                </a:lnTo>
                                <a:lnTo>
                                  <a:pt x="178498" y="25003"/>
                                </a:lnTo>
                                <a:lnTo>
                                  <a:pt x="162365" y="12610"/>
                                </a:lnTo>
                                <a:lnTo>
                                  <a:pt x="144399" y="8255"/>
                                </a:lnTo>
                                <a:lnTo>
                                  <a:pt x="126503" y="12610"/>
                                </a:lnTo>
                                <a:lnTo>
                                  <a:pt x="110394" y="25003"/>
                                </a:lnTo>
                                <a:lnTo>
                                  <a:pt x="97000" y="44420"/>
                                </a:lnTo>
                                <a:lnTo>
                                  <a:pt x="87249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201549" y="69850"/>
                                </a:moveTo>
                                <a:lnTo>
                                  <a:pt x="211300" y="44420"/>
                                </a:lnTo>
                                <a:lnTo>
                                  <a:pt x="224694" y="25003"/>
                                </a:lnTo>
                                <a:lnTo>
                                  <a:pt x="240803" y="12610"/>
                                </a:lnTo>
                                <a:lnTo>
                                  <a:pt x="258699" y="8255"/>
                                </a:lnTo>
                                <a:lnTo>
                                  <a:pt x="276665" y="12610"/>
                                </a:lnTo>
                                <a:lnTo>
                                  <a:pt x="292798" y="25003"/>
                                </a:lnTo>
                                <a:lnTo>
                                  <a:pt x="306169" y="44420"/>
                                </a:lnTo>
                                <a:lnTo>
                                  <a:pt x="315849" y="69850"/>
                                </a:lnTo>
                                <a:lnTo>
                                  <a:pt x="306169" y="44420"/>
                                </a:lnTo>
                                <a:lnTo>
                                  <a:pt x="292798" y="25003"/>
                                </a:lnTo>
                                <a:lnTo>
                                  <a:pt x="276665" y="12610"/>
                                </a:lnTo>
                                <a:lnTo>
                                  <a:pt x="258699" y="8255"/>
                                </a:lnTo>
                                <a:lnTo>
                                  <a:pt x="240803" y="12610"/>
                                </a:lnTo>
                                <a:lnTo>
                                  <a:pt x="224694" y="25003"/>
                                </a:lnTo>
                                <a:lnTo>
                                  <a:pt x="211300" y="44420"/>
                                </a:lnTo>
                                <a:lnTo>
                                  <a:pt x="201549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315213" y="69850"/>
                                </a:moveTo>
                                <a:lnTo>
                                  <a:pt x="324965" y="44420"/>
                                </a:lnTo>
                                <a:lnTo>
                                  <a:pt x="338359" y="25003"/>
                                </a:lnTo>
                                <a:lnTo>
                                  <a:pt x="354468" y="12610"/>
                                </a:lnTo>
                                <a:lnTo>
                                  <a:pt x="372363" y="8255"/>
                                </a:lnTo>
                                <a:lnTo>
                                  <a:pt x="390330" y="12610"/>
                                </a:lnTo>
                                <a:lnTo>
                                  <a:pt x="406463" y="25003"/>
                                </a:lnTo>
                                <a:lnTo>
                                  <a:pt x="419834" y="44420"/>
                                </a:lnTo>
                                <a:lnTo>
                                  <a:pt x="429513" y="69850"/>
                                </a:lnTo>
                                <a:lnTo>
                                  <a:pt x="419834" y="44420"/>
                                </a:lnTo>
                                <a:lnTo>
                                  <a:pt x="406463" y="25003"/>
                                </a:lnTo>
                                <a:lnTo>
                                  <a:pt x="390330" y="12610"/>
                                </a:lnTo>
                                <a:lnTo>
                                  <a:pt x="372363" y="8255"/>
                                </a:lnTo>
                                <a:lnTo>
                                  <a:pt x="354468" y="12610"/>
                                </a:lnTo>
                                <a:lnTo>
                                  <a:pt x="338359" y="25003"/>
                                </a:lnTo>
                                <a:lnTo>
                                  <a:pt x="324965" y="44420"/>
                                </a:lnTo>
                                <a:lnTo>
                                  <a:pt x="315213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1868805" y="0"/>
                                </a:moveTo>
                                <a:lnTo>
                                  <a:pt x="1868805" y="156845"/>
                                </a:lnTo>
                              </a:path>
                              <a:path w="1868805" h="157480">
                                <a:moveTo>
                                  <a:pt x="1842770" y="0"/>
                                </a:moveTo>
                                <a:lnTo>
                                  <a:pt x="1842770" y="156845"/>
                                </a:lnTo>
                              </a:path>
                              <a:path w="1868805" h="157480">
                                <a:moveTo>
                                  <a:pt x="1206500" y="74295"/>
                                </a:moveTo>
                                <a:lnTo>
                                  <a:pt x="1283970" y="74295"/>
                                </a:lnTo>
                              </a:path>
                              <a:path w="1868805" h="157480">
                                <a:moveTo>
                                  <a:pt x="1765934" y="74295"/>
                                </a:moveTo>
                                <a:lnTo>
                                  <a:pt x="1842770" y="7429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1481772" y="4762"/>
                            <a:ext cx="505459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5459" h="133350">
                                <a:moveTo>
                                  <a:pt x="0" y="133350"/>
                                </a:moveTo>
                                <a:lnTo>
                                  <a:pt x="505460" y="133350"/>
                                </a:lnTo>
                                <a:lnTo>
                                  <a:pt x="5054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2417127" y="72707"/>
                            <a:ext cx="375285" cy="202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202565">
                                <a:moveTo>
                                  <a:pt x="0" y="6350"/>
                                </a:moveTo>
                                <a:lnTo>
                                  <a:pt x="129539" y="6350"/>
                                </a:lnTo>
                              </a:path>
                              <a:path w="375285" h="202565">
                                <a:moveTo>
                                  <a:pt x="344424" y="140969"/>
                                </a:moveTo>
                                <a:lnTo>
                                  <a:pt x="332495" y="143396"/>
                                </a:lnTo>
                                <a:lnTo>
                                  <a:pt x="322722" y="150002"/>
                                </a:lnTo>
                                <a:lnTo>
                                  <a:pt x="316116" y="159775"/>
                                </a:lnTo>
                                <a:lnTo>
                                  <a:pt x="313689" y="171703"/>
                                </a:lnTo>
                                <a:lnTo>
                                  <a:pt x="316116" y="183705"/>
                                </a:lnTo>
                                <a:lnTo>
                                  <a:pt x="322722" y="193516"/>
                                </a:lnTo>
                                <a:lnTo>
                                  <a:pt x="332495" y="200136"/>
                                </a:lnTo>
                                <a:lnTo>
                                  <a:pt x="344424" y="202564"/>
                                </a:lnTo>
                                <a:lnTo>
                                  <a:pt x="356425" y="200136"/>
                                </a:lnTo>
                                <a:lnTo>
                                  <a:pt x="366236" y="193516"/>
                                </a:lnTo>
                                <a:lnTo>
                                  <a:pt x="372856" y="183705"/>
                                </a:lnTo>
                                <a:lnTo>
                                  <a:pt x="375285" y="171703"/>
                                </a:lnTo>
                                <a:lnTo>
                                  <a:pt x="372856" y="159775"/>
                                </a:lnTo>
                                <a:lnTo>
                                  <a:pt x="366236" y="150002"/>
                                </a:lnTo>
                                <a:lnTo>
                                  <a:pt x="356425" y="143396"/>
                                </a:lnTo>
                                <a:lnTo>
                                  <a:pt x="344424" y="140969"/>
                                </a:lnTo>
                                <a:close/>
                              </a:path>
                              <a:path w="375285" h="202565">
                                <a:moveTo>
                                  <a:pt x="339725" y="140969"/>
                                </a:moveTo>
                                <a:lnTo>
                                  <a:pt x="33972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127317" y="213042"/>
                            <a:ext cx="254571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5715" h="76200">
                                <a:moveTo>
                                  <a:pt x="76187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12" y="76200"/>
                                </a:lnTo>
                                <a:lnTo>
                                  <a:pt x="76202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528"/>
                                </a:lnTo>
                                <a:lnTo>
                                  <a:pt x="57150" y="34543"/>
                                </a:lnTo>
                                <a:lnTo>
                                  <a:pt x="59994" y="31750"/>
                                </a:lnTo>
                                <a:lnTo>
                                  <a:pt x="76197" y="31750"/>
                                </a:lnTo>
                                <a:lnTo>
                                  <a:pt x="76187" y="0"/>
                                </a:lnTo>
                                <a:close/>
                              </a:path>
                              <a:path w="2545715" h="76200">
                                <a:moveTo>
                                  <a:pt x="2542921" y="31114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3"/>
                                </a:lnTo>
                                <a:lnTo>
                                  <a:pt x="57150" y="41528"/>
                                </a:lnTo>
                                <a:lnTo>
                                  <a:pt x="59994" y="44450"/>
                                </a:lnTo>
                                <a:lnTo>
                                  <a:pt x="76202" y="44450"/>
                                </a:lnTo>
                                <a:lnTo>
                                  <a:pt x="76197" y="31750"/>
                                </a:lnTo>
                                <a:lnTo>
                                  <a:pt x="2543556" y="31750"/>
                                </a:lnTo>
                                <a:lnTo>
                                  <a:pt x="2542921" y="31114"/>
                                </a:lnTo>
                                <a:close/>
                              </a:path>
                              <a:path w="2545715" h="76200">
                                <a:moveTo>
                                  <a:pt x="2543556" y="31750"/>
                                </a:moveTo>
                                <a:lnTo>
                                  <a:pt x="76197" y="31750"/>
                                </a:lnTo>
                                <a:lnTo>
                                  <a:pt x="76202" y="44450"/>
                                </a:lnTo>
                                <a:lnTo>
                                  <a:pt x="63499" y="44450"/>
                                </a:lnTo>
                                <a:lnTo>
                                  <a:pt x="2542921" y="43814"/>
                                </a:lnTo>
                                <a:lnTo>
                                  <a:pt x="2545715" y="41020"/>
                                </a:lnTo>
                                <a:lnTo>
                                  <a:pt x="2545715" y="33908"/>
                                </a:lnTo>
                                <a:lnTo>
                                  <a:pt x="254355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148907" y="75882"/>
                            <a:ext cx="11683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>
                                <a:moveTo>
                                  <a:pt x="0" y="0"/>
                                </a:moveTo>
                                <a:lnTo>
                                  <a:pt x="11684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5273" y="8254"/>
                            <a:ext cx="351281" cy="71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2649537" y="75882"/>
                            <a:ext cx="10731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4">
                                <a:moveTo>
                                  <a:pt x="0" y="0"/>
                                </a:moveTo>
                                <a:lnTo>
                                  <a:pt x="10731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592C4E" id="Group 202" o:spid="_x0000_s1026" style="position:absolute;margin-left:77.35pt;margin-top:16.7pt;width:220.25pt;height:22.8pt;z-index:-251614208;mso-wrap-distance-left:0;mso-wrap-distance-right:0;mso-position-horizontal-relative:page" coordsize="27971,2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">
                <v:shape id="Image 203" o:spid="_x0000_s1027" type="#_x0000_t75" style="position:absolute;top:346;width:1489;height:24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9PfHFAAAA3AAAAA8AAABkcnMvZG93bnJldi54bWxEj1FLw0AQhN+F/odjC77ZO1MoNvZaxLYg&#10;ltJaRX1ccmsSzO2F3Nqm/74nCD4OM/MNM1v0vlFH6mId2MLtyIAiLoKrubTw9rq+uQMVBdlhE5gs&#10;nCnCYj64mmHuwolf6HiQUiUIxxwtVCJtrnUsKvIYR6ElTt5X6DxKkl2pXYenBPeNzoyZaI81p4UK&#10;W3qsqPg+/HgL2BTl5sPsp7JZfm53K3l/jpxZez3sH+5BCfXyH/5rPzkLmRnD75l0BPT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/T3xxQAAANwAAAAPAAAAAAAAAAAAAAAA&#10;AJ8CAABkcnMvZG93bnJldi54bWxQSwUGAAAAAAQABAD3AAAAkQMAAAAA&#10;">
                  <v:imagedata r:id="rId109" o:title=""/>
                </v:shape>
                <v:shape id="Graphic 204" o:spid="_x0000_s1028" style="position:absolute;left:2657;top:98;width:5061;height:1333;visibility:visible;mso-wrap-style:square;v-text-anchor:top" coordsize="50609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/7MUA&#10;AADcAAAADwAAAGRycy9kb3ducmV2LnhtbESPwW7CMBBE75X6D9ZW4tY4RIi2KQZVkSI49ELgA7bx&#10;Nk4br0NsQvh7XAmpx9HMvNGsNpPtxEiDbx0rmCcpCOLa6ZYbBcdD+fwKwgdkjZ1jUnAlD5v148MK&#10;c+0uvKexCo2IEPY5KjAh9LmUvjZk0SeuJ47etxsshiiHRuoBLxFuO5ml6VJabDkuGOypMFT/Vmer&#10;oHwbsf+puq+d2X6e58viVOoXVGr2NH28gwg0hf/wvb3TCrJ0AX9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4L/sxQAAANwAAAAPAAAAAAAAAAAAAAAAAJgCAABkcnMv&#10;ZG93bnJldi54bWxQSwUGAAAAAAQABAD1AAAAigMAAAAA&#10;" path="m,133350r506095,l506095,,,,,133350xe" filled="f">
                  <v:path arrowok="t"/>
                </v:shape>
                <v:shape id="Graphic 205" o:spid="_x0000_s1029" style="position:absolute;left:7807;top:47;width:18688;height:1575;visibility:visible;mso-wrap-style:square;v-text-anchor:top" coordsize="1868805,157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X76MUA&#10;AADcAAAADwAAAGRycy9kb3ducmV2LnhtbESPQWsCMRSE7wX/Q3iCt5pVtFu2RhFLiwep1Hpob4/N&#10;62bp5mVJUo3/3giFHoeZ+YZZrJLtxIl8aB0rmIwLEMS10y03Co4fL/ePIEJE1tg5JgUXCrBaDu4W&#10;WGl35nc6HWIjMoRDhQpMjH0lZagNWQxj1xNn79t5izFL30jt8ZzhtpPToniQFlvOCwZ72hiqfw6/&#10;VsGrLne94zQ7vu1L/zz5SiV/GqVGw7R+AhEpxf/wX3urFUyLOdzO5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BfvoxQAAANwAAAAPAAAAAAAAAAAAAAAAAJgCAABkcnMv&#10;ZG93bnJldi54bWxQSwUGAAAAAAQABAD1AAAAigMAAAAA&#10;" path="m580390,67945r117475,em579119,r,157480em552450,r,157480em,74295r81915,em431800,74295r111125,em87249,69850l97000,44420,110394,25003,126503,12610,144399,8255r17966,4355l178498,25003r13371,19417l201549,69850,191869,44420,178498,25003,162365,12610,144399,8255r-17896,4355l110394,25003,97000,44420,87249,69850xem201549,69850r9751,-25430l224694,25003,240803,12610,258699,8255r17966,4355l292798,25003r13371,19417l315849,69850,306169,44420,292798,25003,276665,12610,258699,8255r-17896,4355l224694,25003,211300,44420r-9751,25430xem315213,69850r9752,-25430l338359,25003,354468,12610,372363,8255r17967,4355l406463,25003r13371,19417l429513,69850,419834,44420,406463,25003,390330,12610,372363,8255r-17895,4355l338359,25003,324965,44420r-9752,25430xem1868805,r,156845em1842770,r,156845em1206500,74295r77470,em1765934,74295r76836,e" filled="f">
                  <v:path arrowok="t"/>
                </v:shape>
                <v:shape id="Graphic 206" o:spid="_x0000_s1030" style="position:absolute;left:14817;top:47;width:5055;height:1334;visibility:visible;mso-wrap-style:square;v-text-anchor:top" coordsize="505459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NPPMUA&#10;AADcAAAADwAAAGRycy9kb3ducmV2LnhtbESPQWsCMRSE7wX/Q3hCbzWrB5GtUUSQ2kIrtYvo7bl5&#10;7q5uXpYk6vrvjSD0OMzMN8x42ppaXMj5yrKCfi8BQZxbXXGhIPtbvI1A+ICssbZMCm7kYTrpvIwx&#10;1fbKv3RZh0JECPsUFZQhNKmUPi/JoO/Zhjh6B+sMhihdIbXDa4SbWg6SZCgNVhwXSmxoXlJ+Wp+N&#10;gs8jfo/cx8+q/trON+edXmb73Cr12m1n7yACteE//GwvtYJBMoTHmXgE5O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Q088xQAAANwAAAAPAAAAAAAAAAAAAAAAAJgCAABkcnMv&#10;ZG93bnJldi54bWxQSwUGAAAAAAQABAD1AAAAigMAAAAA&#10;" path="m,133350r505460,l505460,,,,,133350xe" filled="f">
                  <v:path arrowok="t"/>
                </v:shape>
                <v:shape id="Graphic 207" o:spid="_x0000_s1031" style="position:absolute;left:24171;top:727;width:3753;height:2025;visibility:visible;mso-wrap-style:square;v-text-anchor:top" coordsize="375285,202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CUacMA&#10;AADcAAAADwAAAGRycy9kb3ducmV2LnhtbESPX2vCMBTF3wW/Q7iDvdlkOtzojFIUYW9iFbbHS3Nt&#10;y5qbksS2+/bLYLDHw/nz42x2k+3EQD60jjU8ZQoEceVMy7WG6+W4eAURIrLBzjFp+KYAu+18tsHc&#10;uJHPNJSxFmmEQ44amhj7XMpQNWQxZK4nTt7NeYsxSV9L43FM47aTS6XW0mLLidBgT/uGqq/ybhNk&#10;5ct+KNTpMH7wef1pbs/FdNL68WEq3kBEmuJ/+K/9bjQs1Qv8nklH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7CUacMAAADcAAAADwAAAAAAAAAAAAAAAACYAgAAZHJzL2Rv&#10;d25yZXYueG1sUEsFBgAAAAAEAAQA9QAAAIgDAAAAAA==&#10;" path="m,6350r129539,em344424,140969r-11929,2427l322722,150002r-6606,9773l313689,171703r2427,12002l322722,193516r9773,6620l344424,202564r12001,-2428l366236,193516r6620,-9811l375285,171703r-2429,-11928l366236,150002r-9811,-6606l344424,140969xem339725,140969l339725,e" filled="f">
                  <v:path arrowok="t"/>
                </v:shape>
                <v:shape id="Graphic 208" o:spid="_x0000_s1032" style="position:absolute;left:1273;top:2130;width:25457;height:762;visibility:visible;mso-wrap-style:square;v-text-anchor:top" coordsize="254571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tuGrsA&#10;AADcAAAADwAAAGRycy9kb3ducmV2LnhtbERPyQrCMBC9C/5DGMGLaKK4UY0iguDV9Tw0Y1tsJqVJ&#10;tf69OQgeH29fb1tbihfVvnCsYTxSIIhTZwrONFwvh+EShA/IBkvHpOFDHrabbmeNiXFvPtHrHDIR&#10;Q9gnqCEPoUqk9GlOFv3IVcSRe7jaYoiwzqSp8R3DbSknSs2lxYJjQ44V7XNKn+fGalhgKJ8PY012&#10;U839MB0P5rMLad3vtbsViEBt+It/7qPRMFFxbTwTj4DcfA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GTbbhq7AAAA3AAAAA8AAAAAAAAAAAAAAAAAmAIAAGRycy9kb3ducmV2Lnht&#10;bFBLBQYAAAAABAAEAPUAAACAAwAAAAA=&#10;" path="m76187,l,38100,76212,76200r-10,-31750l59994,44450,57150,41528r,-6985l59994,31750r16203,l76187,xem2542921,31114l59994,31750r-2844,2793l57150,41528r2844,2922l76202,44450r-5,-12700l2543556,31750r-635,-636xem2543556,31750r-2467359,l76202,44450r-12703,l2542921,43814r2794,-2794l2545715,33908r-2159,-2158xe" fillcolor="black" stroked="f">
                  <v:path arrowok="t"/>
                </v:shape>
                <v:shape id="Graphic 209" o:spid="_x0000_s1033" style="position:absolute;left:1489;top:758;width:1168;height:13;visibility:visible;mso-wrap-style:square;v-text-anchor:top" coordsize="116839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JZscA&#10;AADcAAAADwAAAGRycy9kb3ducmV2LnhtbESPT2vCQBTE70K/w/IKveluLZSauor4BwrVg2kKPb5m&#10;n0kw+zZmtyZ+e1coeBxm5jfMdN7bWpyp9ZVjDc8jBYI4d6biQkP2tRm+gfAB2WDtmDRcyMN89jCY&#10;YmJcx3s6p6EQEcI+QQ1lCE0ipc9LsuhHriGO3sG1FkOUbSFNi12E21qOlXqVFiuOCyU2tCwpP6Z/&#10;VsMqxc336rT97BaXbLf+/Vm/HA9K66fHfvEOIlAf7uH/9ofRMFYTuJ2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xSWbHAAAA3AAAAA8AAAAAAAAAAAAAAAAAmAIAAGRy&#10;cy9kb3ducmV2LnhtbFBLBQYAAAAABAAEAPUAAACMAwAAAAA=&#10;" path="m,l116840,e" filled="f">
                  <v:path arrowok="t"/>
                </v:shape>
                <v:shape id="Image 210" o:spid="_x0000_s1034" type="#_x0000_t75" style="position:absolute;left:20652;top:82;width:3513;height:7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L95/CAAAA3AAAAA8AAABkcnMvZG93bnJldi54bWxET11rwjAUfRf8D+EKe9O0MsbojFIEURQm&#10;6xT2eGnu2m7NTUlirf/ePAg+Hs73YjWYVvTkfGNZQTpLQBCXVjdcKTh9b6bvIHxA1thaJgU38rBa&#10;jkcLzLS98hf1RahEDGGfoYI6hC6T0pc1GfQz2xFH7tc6gyFCV0nt8BrDTSvnSfImDTYcG2rsaF1T&#10;+V9cjIJ9+Dyn2/yvP9r0x53ys34tDlqpl8mQf4AINISn+OHeaQXzNM6PZ+IRkM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i/efwgAAANwAAAAPAAAAAAAAAAAAAAAAAJ8C&#10;AABkcnMvZG93bnJldi54bWxQSwUGAAAAAAQABAD3AAAAjgMAAAAA&#10;">
                  <v:imagedata r:id="rId110" o:title=""/>
                </v:shape>
                <v:shape id="Graphic 211" o:spid="_x0000_s1035" style="position:absolute;left:26495;top:758;width:1073;height:13;visibility:visible;mso-wrap-style:square;v-text-anchor:top" coordsize="10731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In6MMA&#10;AADcAAAADwAAAGRycy9kb3ducmV2LnhtbESPQWvCQBSE74X+h+UVems2sVgkdZUiFurR1IPentmX&#10;bEj2bciuGv+9Kwgeh5n5hpkvR9uJMw2+cawgS1IQxKXTDdcKdv+/HzMQPiBr7ByTgit5WC5eX+aY&#10;a3fhLZ2LUIsIYZ+jAhNCn0vpS0MWfeJ64uhVbrAYohxqqQe8RLjt5CRNv6TFhuOCwZ5Whsq2OFkF&#10;/b4tTDM9VP6YbdoKy/Xhc1wr9f42/nyDCDSGZ/jR/tMKJlkG9zPxCM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In6MMAAADcAAAADwAAAAAAAAAAAAAAAACYAgAAZHJzL2Rv&#10;d25yZXYueG1sUEsFBgAAAAAEAAQA9QAAAIgDAAAAAA==&#10;" path="m,l107314,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7008C5" w:rsidRDefault="007008C5">
      <w:pPr>
        <w:pStyle w:val="a3"/>
        <w:spacing w:before="29"/>
        <w:rPr>
          <w:rFonts w:ascii="Microsoft Sans Serif"/>
          <w:sz w:val="16"/>
        </w:rPr>
      </w:pPr>
    </w:p>
    <w:p w:rsidR="007008C5" w:rsidRDefault="00D34D94">
      <w:pPr>
        <w:ind w:left="434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5472" behindDoc="0" locked="0" layoutInCell="1" allowOverlap="1">
                <wp:simplePos x="0" y="0"/>
                <wp:positionH relativeFrom="page">
                  <wp:posOffset>982345</wp:posOffset>
                </wp:positionH>
                <wp:positionV relativeFrom="paragraph">
                  <wp:posOffset>121285</wp:posOffset>
                </wp:positionV>
                <wp:extent cx="2235835" cy="251460"/>
                <wp:effectExtent l="0" t="0" r="0" b="0"/>
                <wp:wrapNone/>
                <wp:docPr id="212" name="Group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5835" cy="251460"/>
                          <a:chOff x="0" y="0"/>
                          <a:chExt cx="2235835" cy="251460"/>
                        </a:xfrm>
                      </wpg:grpSpPr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637"/>
                            <a:ext cx="129222" cy="2212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600392" y="4762"/>
                            <a:ext cx="43688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880" h="115570">
                                <a:moveTo>
                                  <a:pt x="0" y="115570"/>
                                </a:moveTo>
                                <a:lnTo>
                                  <a:pt x="436880" y="115570"/>
                                </a:lnTo>
                                <a:lnTo>
                                  <a:pt x="4368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5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225945" y="4762"/>
                            <a:ext cx="92011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115" h="59690">
                                <a:moveTo>
                                  <a:pt x="300786" y="59689"/>
                                </a:moveTo>
                                <a:lnTo>
                                  <a:pt x="371906" y="59689"/>
                                </a:lnTo>
                              </a:path>
                              <a:path w="920115" h="59690">
                                <a:moveTo>
                                  <a:pt x="823391" y="59689"/>
                                </a:moveTo>
                                <a:lnTo>
                                  <a:pt x="919911" y="59689"/>
                                </a:lnTo>
                              </a:path>
                              <a:path w="920115" h="59690">
                                <a:moveTo>
                                  <a:pt x="0" y="53339"/>
                                </a:moveTo>
                                <a:lnTo>
                                  <a:pt x="8366" y="31343"/>
                                </a:lnTo>
                                <a:lnTo>
                                  <a:pt x="19915" y="14525"/>
                                </a:lnTo>
                                <a:lnTo>
                                  <a:pt x="33838" y="3780"/>
                                </a:lnTo>
                                <a:lnTo>
                                  <a:pt x="49326" y="0"/>
                                </a:lnTo>
                                <a:lnTo>
                                  <a:pt x="64812" y="3780"/>
                                </a:lnTo>
                                <a:lnTo>
                                  <a:pt x="78727" y="14525"/>
                                </a:lnTo>
                                <a:lnTo>
                                  <a:pt x="90260" y="31343"/>
                                </a:lnTo>
                                <a:lnTo>
                                  <a:pt x="98602" y="53339"/>
                                </a:lnTo>
                                <a:lnTo>
                                  <a:pt x="90260" y="31343"/>
                                </a:lnTo>
                                <a:lnTo>
                                  <a:pt x="78727" y="14525"/>
                                </a:lnTo>
                                <a:lnTo>
                                  <a:pt x="64812" y="3780"/>
                                </a:lnTo>
                                <a:lnTo>
                                  <a:pt x="49326" y="0"/>
                                </a:lnTo>
                                <a:lnTo>
                                  <a:pt x="33838" y="3780"/>
                                </a:lnTo>
                                <a:lnTo>
                                  <a:pt x="19915" y="14525"/>
                                </a:lnTo>
                                <a:lnTo>
                                  <a:pt x="8366" y="31343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  <a:path w="920115" h="59690">
                                <a:moveTo>
                                  <a:pt x="99110" y="53339"/>
                                </a:moveTo>
                                <a:lnTo>
                                  <a:pt x="107453" y="31343"/>
                                </a:lnTo>
                                <a:lnTo>
                                  <a:pt x="118986" y="14525"/>
                                </a:lnTo>
                                <a:lnTo>
                                  <a:pt x="132900" y="3780"/>
                                </a:lnTo>
                                <a:lnTo>
                                  <a:pt x="148386" y="0"/>
                                </a:lnTo>
                                <a:lnTo>
                                  <a:pt x="163872" y="3780"/>
                                </a:lnTo>
                                <a:lnTo>
                                  <a:pt x="177787" y="14525"/>
                                </a:lnTo>
                                <a:lnTo>
                                  <a:pt x="189320" y="31343"/>
                                </a:lnTo>
                                <a:lnTo>
                                  <a:pt x="197662" y="53339"/>
                                </a:lnTo>
                                <a:lnTo>
                                  <a:pt x="189320" y="31343"/>
                                </a:lnTo>
                                <a:lnTo>
                                  <a:pt x="177787" y="14525"/>
                                </a:lnTo>
                                <a:lnTo>
                                  <a:pt x="163872" y="3780"/>
                                </a:lnTo>
                                <a:lnTo>
                                  <a:pt x="148386" y="0"/>
                                </a:lnTo>
                                <a:lnTo>
                                  <a:pt x="132900" y="3780"/>
                                </a:lnTo>
                                <a:lnTo>
                                  <a:pt x="118986" y="14525"/>
                                </a:lnTo>
                                <a:lnTo>
                                  <a:pt x="107453" y="31343"/>
                                </a:lnTo>
                                <a:lnTo>
                                  <a:pt x="99110" y="53339"/>
                                </a:lnTo>
                                <a:close/>
                              </a:path>
                              <a:path w="920115" h="59690">
                                <a:moveTo>
                                  <a:pt x="197535" y="53339"/>
                                </a:moveTo>
                                <a:lnTo>
                                  <a:pt x="205878" y="31343"/>
                                </a:lnTo>
                                <a:lnTo>
                                  <a:pt x="217411" y="14525"/>
                                </a:lnTo>
                                <a:lnTo>
                                  <a:pt x="231325" y="3780"/>
                                </a:lnTo>
                                <a:lnTo>
                                  <a:pt x="246811" y="0"/>
                                </a:lnTo>
                                <a:lnTo>
                                  <a:pt x="262297" y="3780"/>
                                </a:lnTo>
                                <a:lnTo>
                                  <a:pt x="276212" y="14525"/>
                                </a:lnTo>
                                <a:lnTo>
                                  <a:pt x="287745" y="31343"/>
                                </a:lnTo>
                                <a:lnTo>
                                  <a:pt x="296087" y="53339"/>
                                </a:lnTo>
                                <a:lnTo>
                                  <a:pt x="287745" y="31343"/>
                                </a:lnTo>
                                <a:lnTo>
                                  <a:pt x="276212" y="14525"/>
                                </a:lnTo>
                                <a:lnTo>
                                  <a:pt x="262297" y="3780"/>
                                </a:lnTo>
                                <a:lnTo>
                                  <a:pt x="246811" y="0"/>
                                </a:lnTo>
                                <a:lnTo>
                                  <a:pt x="231325" y="3780"/>
                                </a:lnTo>
                                <a:lnTo>
                                  <a:pt x="217411" y="14525"/>
                                </a:lnTo>
                                <a:lnTo>
                                  <a:pt x="205878" y="31343"/>
                                </a:lnTo>
                                <a:lnTo>
                                  <a:pt x="197535" y="533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110807" y="174942"/>
                            <a:ext cx="212471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24710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656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2124710" h="76200">
                                <a:moveTo>
                                  <a:pt x="76200" y="31750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656"/>
                                </a:lnTo>
                                <a:lnTo>
                                  <a:pt x="59994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close/>
                              </a:path>
                              <a:path w="2124710" h="76200">
                                <a:moveTo>
                                  <a:pt x="212191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2121916" y="44450"/>
                                </a:lnTo>
                                <a:lnTo>
                                  <a:pt x="2124710" y="41656"/>
                                </a:lnTo>
                                <a:lnTo>
                                  <a:pt x="2124710" y="34544"/>
                                </a:lnTo>
                                <a:lnTo>
                                  <a:pt x="212191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129222" y="4762"/>
                            <a:ext cx="131699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6990" h="57150">
                                <a:moveTo>
                                  <a:pt x="0" y="57150"/>
                                </a:moveTo>
                                <a:lnTo>
                                  <a:pt x="101600" y="57150"/>
                                </a:lnTo>
                              </a:path>
                              <a:path w="1316990" h="57150">
                                <a:moveTo>
                                  <a:pt x="1021334" y="53339"/>
                                </a:moveTo>
                                <a:lnTo>
                                  <a:pt x="1029676" y="31343"/>
                                </a:lnTo>
                                <a:lnTo>
                                  <a:pt x="1041209" y="14525"/>
                                </a:lnTo>
                                <a:lnTo>
                                  <a:pt x="1055123" y="3780"/>
                                </a:lnTo>
                                <a:lnTo>
                                  <a:pt x="1070610" y="0"/>
                                </a:lnTo>
                                <a:lnTo>
                                  <a:pt x="1086096" y="3780"/>
                                </a:lnTo>
                                <a:lnTo>
                                  <a:pt x="1100010" y="14525"/>
                                </a:lnTo>
                                <a:lnTo>
                                  <a:pt x="1111543" y="31343"/>
                                </a:lnTo>
                                <a:lnTo>
                                  <a:pt x="1119886" y="53339"/>
                                </a:lnTo>
                                <a:lnTo>
                                  <a:pt x="1111543" y="31343"/>
                                </a:lnTo>
                                <a:lnTo>
                                  <a:pt x="1100010" y="14525"/>
                                </a:lnTo>
                                <a:lnTo>
                                  <a:pt x="1086096" y="3780"/>
                                </a:lnTo>
                                <a:lnTo>
                                  <a:pt x="1070610" y="0"/>
                                </a:lnTo>
                                <a:lnTo>
                                  <a:pt x="1055123" y="3780"/>
                                </a:lnTo>
                                <a:lnTo>
                                  <a:pt x="1041209" y="14525"/>
                                </a:lnTo>
                                <a:lnTo>
                                  <a:pt x="1029676" y="31343"/>
                                </a:lnTo>
                                <a:lnTo>
                                  <a:pt x="1021334" y="53339"/>
                                </a:lnTo>
                                <a:close/>
                              </a:path>
                              <a:path w="1316990" h="57150">
                                <a:moveTo>
                                  <a:pt x="1119759" y="53339"/>
                                </a:moveTo>
                                <a:lnTo>
                                  <a:pt x="1128101" y="31343"/>
                                </a:lnTo>
                                <a:lnTo>
                                  <a:pt x="1139634" y="14525"/>
                                </a:lnTo>
                                <a:lnTo>
                                  <a:pt x="1153548" y="3780"/>
                                </a:lnTo>
                                <a:lnTo>
                                  <a:pt x="1169035" y="0"/>
                                </a:lnTo>
                                <a:lnTo>
                                  <a:pt x="1184521" y="3780"/>
                                </a:lnTo>
                                <a:lnTo>
                                  <a:pt x="1198435" y="14525"/>
                                </a:lnTo>
                                <a:lnTo>
                                  <a:pt x="1209968" y="31343"/>
                                </a:lnTo>
                                <a:lnTo>
                                  <a:pt x="1218311" y="53339"/>
                                </a:lnTo>
                                <a:lnTo>
                                  <a:pt x="1209968" y="31343"/>
                                </a:lnTo>
                                <a:lnTo>
                                  <a:pt x="1198435" y="14525"/>
                                </a:lnTo>
                                <a:lnTo>
                                  <a:pt x="1184521" y="3780"/>
                                </a:lnTo>
                                <a:lnTo>
                                  <a:pt x="1169035" y="0"/>
                                </a:lnTo>
                                <a:lnTo>
                                  <a:pt x="1153548" y="3780"/>
                                </a:lnTo>
                                <a:lnTo>
                                  <a:pt x="1139634" y="14525"/>
                                </a:lnTo>
                                <a:lnTo>
                                  <a:pt x="1128101" y="31343"/>
                                </a:lnTo>
                                <a:lnTo>
                                  <a:pt x="1119759" y="53339"/>
                                </a:lnTo>
                                <a:close/>
                              </a:path>
                              <a:path w="1316990" h="57150">
                                <a:moveTo>
                                  <a:pt x="1218184" y="53339"/>
                                </a:moveTo>
                                <a:lnTo>
                                  <a:pt x="1226526" y="31343"/>
                                </a:lnTo>
                                <a:lnTo>
                                  <a:pt x="1238059" y="14525"/>
                                </a:lnTo>
                                <a:lnTo>
                                  <a:pt x="1251973" y="3780"/>
                                </a:lnTo>
                                <a:lnTo>
                                  <a:pt x="1267460" y="0"/>
                                </a:lnTo>
                                <a:lnTo>
                                  <a:pt x="1282946" y="3780"/>
                                </a:lnTo>
                                <a:lnTo>
                                  <a:pt x="1296860" y="14525"/>
                                </a:lnTo>
                                <a:lnTo>
                                  <a:pt x="1308393" y="31343"/>
                                </a:lnTo>
                                <a:lnTo>
                                  <a:pt x="1316736" y="53339"/>
                                </a:lnTo>
                                <a:lnTo>
                                  <a:pt x="1308393" y="31343"/>
                                </a:lnTo>
                                <a:lnTo>
                                  <a:pt x="1296860" y="14525"/>
                                </a:lnTo>
                                <a:lnTo>
                                  <a:pt x="1282946" y="3780"/>
                                </a:lnTo>
                                <a:lnTo>
                                  <a:pt x="1267460" y="0"/>
                                </a:lnTo>
                                <a:lnTo>
                                  <a:pt x="1251973" y="3780"/>
                                </a:lnTo>
                                <a:lnTo>
                                  <a:pt x="1238059" y="14525"/>
                                </a:lnTo>
                                <a:lnTo>
                                  <a:pt x="1226526" y="31343"/>
                                </a:lnTo>
                                <a:lnTo>
                                  <a:pt x="1218184" y="533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FD2F0" id="Group 212" o:spid="_x0000_s1026" style="position:absolute;margin-left:77.35pt;margin-top:9.55pt;width:176.05pt;height:19.8pt;z-index:251625472;mso-wrap-distance-left:0;mso-wrap-distance-right:0;mso-position-horizontal-relative:page" coordsize="22358,25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">
                <v:shape id="Image 213" o:spid="_x0000_s1027" type="#_x0000_t75" style="position:absolute;top:206;width:1292;height:2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7tcTDAAAA3AAAAA8AAABkcnMvZG93bnJldi54bWxEj0FrAjEUhO9C/0N4hd40WYVStkaxQsGL&#10;h2rBHh/J62br5mVJom776xtB8DjMzDfMfDn4TpwppjawhmqiQBCbYFtuNHzu38cvIFJGttgFJg2/&#10;lGC5eBjNsbbhwh903uVGFAinGjW4nPtaymQceUyT0BMX7ztEj7nI2Egb8VLgvpNTpZ6lx5bLgsOe&#10;1o7McXfyhbKK+c38bY5mfXBOVT9BzbZfWj89DqtXEJmGfA/f2hurYVrN4HqmHAG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bu1xMMAAADcAAAADwAAAAAAAAAAAAAAAACf&#10;AgAAZHJzL2Rvd25yZXYueG1sUEsFBgAAAAAEAAQA9wAAAI8DAAAAAA==&#10;">
                  <v:imagedata r:id="rId112" o:title=""/>
                </v:shape>
                <v:shape id="Graphic 214" o:spid="_x0000_s1028" style="position:absolute;left:6003;top:47;width:4369;height:1156;visibility:visible;mso-wrap-style:square;v-text-anchor:top" coordsize="43688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9CQcUA&#10;AADcAAAADwAAAGRycy9kb3ducmV2LnhtbESPW2sCMRSE3wv+h3CEvtWsIl5Wo9SC0FYfvOLrYXPc&#10;LG5Olk2q6783BcHHYWa+YabzxpbiSrUvHCvodhIQxJnTBecKDvvlxwiED8gaS8ek4E4e5rPW2xRT&#10;7W68pesu5CJC2KeowIRQpVL6zJBF33EVcfTOrrYYoqxzqWu8RbgtZS9JBtJiwXHBYEVfhrLL7s8q&#10;WBXDxXCrf8ZyvfotT8dxs3ELo9R7u/mcgAjUhFf42f7WCnrdPvyfiUd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r0JBxQAAANwAAAAPAAAAAAAAAAAAAAAAAJgCAABkcnMv&#10;ZG93bnJldi54bWxQSwUGAAAAAAQABAD1AAAAigMAAAAA&#10;" path="m,115570r436880,l436880,,,,,115570xe" filled="f">
                  <v:path arrowok="t"/>
                </v:shape>
                <v:shape id="Graphic 215" o:spid="_x0000_s1029" style="position:absolute;left:2259;top:47;width:9201;height:597;visibility:visible;mso-wrap-style:square;v-text-anchor:top" coordsize="920115,59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pXA8QA&#10;AADcAAAADwAAAGRycy9kb3ducmV2LnhtbESPQYvCMBSE78L+h/AEb5pa1C5dU1kEQQ8etnrx9mie&#10;bW3zUpqo3X+/ERY8DjPzDbPeDKYVD+pdbVnBfBaBIC6srrlUcD7tpp8gnEfW2FomBb/kYJN9jNaY&#10;avvkH3rkvhQBwi5FBZX3XSqlKyoy6Ga2Iw7e1fYGfZB9KXWPzwA3rYyjaCUN1hwWKuxoW1HR5Hej&#10;ILm0edPd9/VNLpLzMb4e9DI5KDUZD99fIDwN/h3+b++1gni+hNeZc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6VwPEAAAA3AAAAA8AAAAAAAAAAAAAAAAAmAIAAGRycy9k&#10;b3ducmV2LnhtbFBLBQYAAAAABAAEAPUAAACJAwAAAAA=&#10;" path="m300786,59689r71120,em823391,59689r96520,em,53339l8366,31343,19915,14525,33838,3780,49326,,64812,3780,78727,14525,90260,31343r8342,21996l90260,31343,78727,14525,64812,3780,49326,,33838,3780,19915,14525,8366,31343,,53339xem99110,53339r8343,-21996l118986,14525,132900,3780,148386,r15486,3780l177787,14525r11533,16818l197662,53339,189320,31343,177787,14525,163872,3780,148386,,132900,3780,118986,14525,107453,31343,99110,53339xem197535,53339r8343,-21996l217411,14525,231325,3780,246811,r15486,3780l276212,14525r11533,16818l296087,53339,287745,31343,276212,14525,262297,3780,246811,,231325,3780,217411,14525,205878,31343r-8343,21996xe" filled="f">
                  <v:path arrowok="t"/>
                </v:shape>
                <v:shape id="Graphic 216" o:spid="_x0000_s1030" style="position:absolute;left:1108;top:1749;width:21247;height:762;visibility:visible;mso-wrap-style:square;v-text-anchor:top" coordsize="212471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dmBsMA&#10;AADcAAAADwAAAGRycy9kb3ducmV2LnhtbESPQWvCQBSE7wX/w/IEb3VjMCLRVaQQ8ai21Osj+8wG&#10;s29jdhvjv3cLhR6HmfmGWW8H24ieOl87VjCbJiCIS6drrhR8fRbvSxA+IGtsHJOCJ3nYbkZva8y1&#10;e/CJ+nOoRISwz1GBCaHNpfSlIYt+6lri6F1dZzFE2VVSd/iIcNvINEkW0mLNccFgSx+Gytv5xyq4&#10;Pi99X2Tf5n5kP6+TbJ9mxV6pyXjYrUAEGsJ/+K990ArS2QJ+z8QjID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dmBsMAAADcAAAADwAAAAAAAAAAAAAAAACYAgAAZHJzL2Rv&#10;d25yZXYueG1sUEsFBgAAAAAEAAQA9QAAAIgDAAAAAA==&#10;" path="m76200,l,38100,76200,76200r,-31750l59994,44450,57150,41656r,-7112l59994,31750r16206,l76200,xem76200,31750r-16206,l57150,34544r,7112l59994,44450r16206,l76200,31750xem2121916,31750r-2045716,l76200,44450r2045716,l2124710,41656r,-7112l2121916,31750xe" fillcolor="black" stroked="f">
                  <v:path arrowok="t"/>
                </v:shape>
                <v:shape id="Graphic 217" o:spid="_x0000_s1031" style="position:absolute;left:1292;top:47;width:13170;height:572;visibility:visible;mso-wrap-style:square;v-text-anchor:top" coordsize="131699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L8mcYA&#10;AADcAAAADwAAAGRycy9kb3ducmV2LnhtbESPQWsCMRSE74X+h/AK3mp2ldayNUoRpT3oQVsK3h6b&#10;183SzcuapJr21zeC4HGYmW+Y6TzZThzJh9axgnJYgCCunW65UfDxvrp/AhEissbOMSn4pQDz2e3N&#10;FCvtTryl4y42IkM4VKjAxNhXUobakMUwdD1x9r6ctxiz9I3UHk8Zbjs5KopHabHlvGCwp4Wh+nv3&#10;YxU8lLg/pL9x2izX+4X/3LwezJaVGtyll2cQkVK8hi/tN61gVE7gfCYfATn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cL8mcYAAADcAAAADwAAAAAAAAAAAAAAAACYAgAAZHJz&#10;L2Rvd25yZXYueG1sUEsFBgAAAAAEAAQA9QAAAIsDAAAAAA==&#10;" path="m,57150r101600,em1021334,53339r8342,-21996l1041209,14525,1055123,3780,1070610,r15486,3780l1100010,14525r11533,16818l1119886,53339r-8343,-21996l1100010,14525,1086096,3780,1070610,r-15487,3780l1041209,14525r-11533,16818l1021334,53339xem1119759,53339r8342,-21996l1139634,14525,1153548,3780,1169035,r15486,3780l1198435,14525r11533,16818l1218311,53339r-8343,-21996l1198435,14525,1184521,3780,1169035,r-15487,3780l1139634,14525r-11533,16818l1119759,53339xem1218184,53339r8342,-21996l1238059,14525,1251973,3780,1267460,r15486,3780l1296860,14525r11533,16818l1316736,53339r-8343,-21996l1296860,14525,1282946,3780,1267460,r-15487,3780l1238059,14525r-11533,16818l1218184,53339x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6496" behindDoc="0" locked="0" layoutInCell="1" allowOverlap="1">
                <wp:simplePos x="0" y="0"/>
                <wp:positionH relativeFrom="page">
                  <wp:posOffset>2433320</wp:posOffset>
                </wp:positionH>
                <wp:positionV relativeFrom="paragraph">
                  <wp:posOffset>106045</wp:posOffset>
                </wp:positionV>
                <wp:extent cx="861695" cy="260350"/>
                <wp:effectExtent l="0" t="0" r="0" b="0"/>
                <wp:wrapNone/>
                <wp:docPr id="218" name="Group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1694" cy="260350"/>
                          <a:chOff x="0" y="0"/>
                          <a:chExt cx="861694" cy="260350"/>
                        </a:xfrm>
                      </wpg:grpSpPr>
                      <wps:wsp>
                        <wps:cNvPr id="219" name="Graphic 219"/>
                        <wps:cNvSpPr/>
                        <wps:spPr>
                          <a:xfrm>
                            <a:off x="0" y="0"/>
                            <a:ext cx="7048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0" h="151130">
                                <a:moveTo>
                                  <a:pt x="0" y="76835"/>
                                </a:moveTo>
                                <a:lnTo>
                                  <a:pt x="101600" y="76835"/>
                                </a:lnTo>
                              </a:path>
                              <a:path w="704850" h="151130">
                                <a:moveTo>
                                  <a:pt x="124460" y="15239"/>
                                </a:moveTo>
                                <a:lnTo>
                                  <a:pt x="124460" y="151129"/>
                                </a:lnTo>
                              </a:path>
                              <a:path w="704850" h="151130">
                                <a:moveTo>
                                  <a:pt x="101600" y="15239"/>
                                </a:moveTo>
                                <a:lnTo>
                                  <a:pt x="101600" y="151129"/>
                                </a:lnTo>
                              </a:path>
                              <a:path w="704850" h="151130">
                                <a:moveTo>
                                  <a:pt x="704850" y="0"/>
                                </a:moveTo>
                                <a:lnTo>
                                  <a:pt x="704850" y="135254"/>
                                </a:lnTo>
                              </a:path>
                              <a:path w="704850" h="151130">
                                <a:moveTo>
                                  <a:pt x="682625" y="0"/>
                                </a:moveTo>
                                <a:lnTo>
                                  <a:pt x="682625" y="135254"/>
                                </a:lnTo>
                              </a:path>
                              <a:path w="704850" h="151130">
                                <a:moveTo>
                                  <a:pt x="124460" y="79375"/>
                                </a:moveTo>
                                <a:lnTo>
                                  <a:pt x="178435" y="79375"/>
                                </a:lnTo>
                              </a:path>
                              <a:path w="704850" h="151130">
                                <a:moveTo>
                                  <a:pt x="615950" y="76835"/>
                                </a:moveTo>
                                <a:lnTo>
                                  <a:pt x="682625" y="7683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178435" y="19684"/>
                            <a:ext cx="437515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515" h="115570">
                                <a:moveTo>
                                  <a:pt x="0" y="115570"/>
                                </a:moveTo>
                                <a:lnTo>
                                  <a:pt x="437515" y="115570"/>
                                </a:lnTo>
                                <a:lnTo>
                                  <a:pt x="4375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5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994" y="74612"/>
                            <a:ext cx="139382" cy="185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9E7580" id="Group 218" o:spid="_x0000_s1026" style="position:absolute;margin-left:191.6pt;margin-top:8.35pt;width:67.85pt;height:20.5pt;z-index:251626496;mso-wrap-distance-left:0;mso-wrap-distance-right:0;mso-position-horizontal-relative:page" coordsize="8616,2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">
                <v:shape id="Graphic 219" o:spid="_x0000_s1027" style="position:absolute;width:7048;height:1511;visibility:visible;mso-wrap-style:square;v-text-anchor:top" coordsize="704850,15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1aTcQA&#10;AADcAAAADwAAAGRycy9kb3ducmV2LnhtbESPQWvCQBSE70L/w/IKvenGFNI2ukpQCh56iRF6fc0+&#10;s6HZt2l2q8m/7wpCj8PMfMOst6PtxIUG3zpWsFwkIIhrp1tuFJyq9/krCB+QNXaOScFEHrabh9ka&#10;c+2uXNLlGBoRIexzVGBC6HMpfW3Iol+4njh6ZzdYDFEOjdQDXiPcdjJNkkxabDkuGOxpZ6j+Pv5a&#10;BeWXKfbPNH2W40tZuQNmiB8/Sj09jsUKRKAx/Ifv7YNWkC7f4HYmHgG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NWk3EAAAA3AAAAA8AAAAAAAAAAAAAAAAAmAIAAGRycy9k&#10;b3ducmV2LnhtbFBLBQYAAAAABAAEAPUAAACJAwAAAAA=&#10;" path="m,76835r101600,em124460,15239r,135890em101600,15239r,135890em704850,r,135254em682625,r,135254em124460,79375r53975,em615950,76835r66675,e" filled="f">
                  <v:path arrowok="t"/>
                </v:shape>
                <v:shape id="Graphic 220" o:spid="_x0000_s1028" style="position:absolute;left:1784;top:196;width:4375;height:1156;visibility:visible;mso-wrap-style:square;v-text-anchor:top" coordsize="437515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QajcIA&#10;AADcAAAADwAAAGRycy9kb3ducmV2LnhtbERPW2vCMBR+H+w/hDPYy9C0BYdUo0hFGHMwvICvh+bY&#10;FpuTkmRt/ffmQdjjx3dfrkfTip6cbywrSKcJCOLS6oYrBefTbjIH4QOyxtYyKbiTh/Xq9WWJubYD&#10;H6g/hkrEEPY5KqhD6HIpfVmTQT+1HXHkrtYZDBG6SmqHQww3rcyS5FMabDg21NhRUVN5O/4ZBSGb&#10;fX8028T/FPx73aeny/3sWKn3t3GzABFoDP/ip/tLK8iyOD+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9BqNwgAAANwAAAAPAAAAAAAAAAAAAAAAAJgCAABkcnMvZG93&#10;bnJldi54bWxQSwUGAAAAAAQABAD1AAAAhwMAAAAA&#10;" path="m,115570r437515,l437515,,,,,115570xe" filled="f">
                  <v:path arrowok="t"/>
                </v:shape>
                <v:shape id="Image 221" o:spid="_x0000_s1029" type="#_x0000_t75" style="position:absolute;left:7219;top:746;width:1394;height:1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V7hzGAAAA3AAAAA8AAABkcnMvZG93bnJldi54bWxEj09rAjEUxO+FfofwCt5q4h7ErkaR/oGC&#10;UHDbUrw9Ns/dxc1LSFJd++mNIPQ4zMxvmMVqsL04UoidYw2TsQJBXDvTcaPh6/PtcQYiJmSDvWPS&#10;cKYIq+X93QJL4068pWOVGpEhHEvU0KbkSylj3ZLFOHaeOHt7FyymLEMjTcBThtteFkpNpcWO80KL&#10;np5bqg/Vr9XwtP7bK/X9U730Nmxe03Z3+PBe69HDsJ6DSDSk//Ct/W40FMUErmfyEZDL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pXuHMYAAADcAAAADwAAAAAAAAAAAAAA&#10;AACfAgAAZHJzL2Rvd25yZXYueG1sUEsFBgAAAAAEAAQA9wAAAJIDAAAAAA==&#10;">
                  <v:imagedata r:id="rId114" o:title="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203"/>
        <w:rPr>
          <w:rFonts w:ascii="Microsoft Sans Serif"/>
        </w:rPr>
      </w:pPr>
    </w:p>
    <w:p w:rsidR="007008C5" w:rsidRDefault="00D34D94">
      <w:pPr>
        <w:pStyle w:val="2"/>
        <w:spacing w:before="1"/>
        <w:ind w:left="0" w:right="1"/>
        <w:jc w:val="center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rPr>
          <w:spacing w:val="-10"/>
        </w:rPr>
        <w:t>2</w:t>
      </w:r>
    </w:p>
    <w:p w:rsidR="007008C5" w:rsidRDefault="007008C5">
      <w:pPr>
        <w:pStyle w:val="a3"/>
        <w:spacing w:before="147"/>
        <w:rPr>
          <w:b/>
        </w:rPr>
      </w:pPr>
    </w:p>
    <w:p w:rsidR="007008C5" w:rsidRDefault="00D34D94">
      <w:pPr>
        <w:pStyle w:val="a4"/>
        <w:numPr>
          <w:ilvl w:val="0"/>
          <w:numId w:val="17"/>
        </w:numPr>
        <w:tabs>
          <w:tab w:val="left" w:pos="776"/>
        </w:tabs>
        <w:spacing w:before="1"/>
        <w:ind w:left="776" w:hanging="210"/>
        <w:rPr>
          <w:sz w:val="28"/>
        </w:rPr>
      </w:pPr>
      <w:r>
        <w:rPr>
          <w:sz w:val="28"/>
        </w:rPr>
        <w:t>Укажите,</w:t>
      </w:r>
      <w:r>
        <w:rPr>
          <w:spacing w:val="-9"/>
          <w:sz w:val="28"/>
        </w:rPr>
        <w:t xml:space="preserve"> </w:t>
      </w:r>
      <w:r>
        <w:rPr>
          <w:sz w:val="28"/>
        </w:rPr>
        <w:t>чему</w:t>
      </w:r>
      <w:r>
        <w:rPr>
          <w:spacing w:val="-11"/>
          <w:sz w:val="28"/>
        </w:rPr>
        <w:t xml:space="preserve"> </w:t>
      </w:r>
      <w:r>
        <w:rPr>
          <w:sz w:val="28"/>
        </w:rPr>
        <w:t>равна</w:t>
      </w:r>
      <w:r>
        <w:rPr>
          <w:spacing w:val="-7"/>
          <w:sz w:val="28"/>
        </w:rPr>
        <w:t xml:space="preserve"> </w:t>
      </w:r>
      <w:r>
        <w:rPr>
          <w:sz w:val="28"/>
        </w:rPr>
        <w:t>добротность</w:t>
      </w:r>
      <w:r>
        <w:rPr>
          <w:spacing w:val="-12"/>
          <w:sz w:val="28"/>
        </w:rPr>
        <w:t xml:space="preserve"> </w:t>
      </w:r>
      <w:r>
        <w:rPr>
          <w:sz w:val="28"/>
        </w:rPr>
        <w:t>последовательного</w:t>
      </w:r>
      <w:r>
        <w:rPr>
          <w:spacing w:val="-7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RLC.</w:t>
      </w:r>
    </w:p>
    <w:p w:rsidR="007008C5" w:rsidRDefault="007008C5">
      <w:pPr>
        <w:pStyle w:val="a3"/>
        <w:spacing w:before="1"/>
        <w:rPr>
          <w:sz w:val="18"/>
        </w:rPr>
      </w:pPr>
    </w:p>
    <w:tbl>
      <w:tblPr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"/>
        <w:gridCol w:w="1574"/>
        <w:gridCol w:w="453"/>
        <w:gridCol w:w="1572"/>
        <w:gridCol w:w="455"/>
        <w:gridCol w:w="1190"/>
        <w:gridCol w:w="453"/>
        <w:gridCol w:w="1514"/>
      </w:tblGrid>
      <w:tr w:rsidR="007008C5">
        <w:trPr>
          <w:trHeight w:val="1075"/>
        </w:trPr>
        <w:tc>
          <w:tcPr>
            <w:tcW w:w="408" w:type="dxa"/>
          </w:tcPr>
          <w:p w:rsidR="007008C5" w:rsidRDefault="007008C5">
            <w:pPr>
              <w:pStyle w:val="TableParagraph"/>
              <w:spacing w:before="60"/>
            </w:pPr>
          </w:p>
          <w:p w:rsidR="007008C5" w:rsidRDefault="00D34D94">
            <w:pPr>
              <w:pStyle w:val="TableParagraph"/>
              <w:ind w:left="125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1</w:t>
            </w:r>
          </w:p>
        </w:tc>
        <w:tc>
          <w:tcPr>
            <w:tcW w:w="1574" w:type="dxa"/>
          </w:tcPr>
          <w:p w:rsidR="007008C5" w:rsidRDefault="007008C5">
            <w:pPr>
              <w:pStyle w:val="TableParagraph"/>
              <w:spacing w:before="11"/>
              <w:rPr>
                <w:sz w:val="7"/>
              </w:rPr>
            </w:pPr>
          </w:p>
          <w:p w:rsidR="007008C5" w:rsidRDefault="00D34D94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9440" cy="466725"/>
                  <wp:effectExtent l="0" t="0" r="0" b="0"/>
                  <wp:docPr id="222" name="Image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4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</w:tcPr>
          <w:p w:rsidR="007008C5" w:rsidRDefault="007008C5">
            <w:pPr>
              <w:pStyle w:val="TableParagraph"/>
              <w:spacing w:before="60"/>
            </w:pPr>
          </w:p>
          <w:p w:rsidR="007008C5" w:rsidRDefault="00D34D94">
            <w:pPr>
              <w:pStyle w:val="TableParagraph"/>
              <w:ind w:left="108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2</w:t>
            </w:r>
          </w:p>
        </w:tc>
        <w:tc>
          <w:tcPr>
            <w:tcW w:w="1572" w:type="dxa"/>
          </w:tcPr>
          <w:p w:rsidR="007008C5" w:rsidRDefault="007008C5">
            <w:pPr>
              <w:pStyle w:val="TableParagraph"/>
              <w:spacing w:before="1"/>
              <w:rPr>
                <w:sz w:val="17"/>
              </w:rPr>
            </w:pPr>
          </w:p>
          <w:p w:rsidR="007008C5" w:rsidRDefault="00D34D94">
            <w:pPr>
              <w:pStyle w:val="TableParagraph"/>
              <w:ind w:left="3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09600" cy="323850"/>
                  <wp:effectExtent l="0" t="0" r="0" b="0"/>
                  <wp:docPr id="223" name="Image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" w:type="dxa"/>
          </w:tcPr>
          <w:p w:rsidR="007008C5" w:rsidRDefault="007008C5">
            <w:pPr>
              <w:pStyle w:val="TableParagraph"/>
              <w:spacing w:before="60"/>
            </w:pPr>
          </w:p>
          <w:p w:rsidR="007008C5" w:rsidRDefault="00D34D94">
            <w:pPr>
              <w:pStyle w:val="TableParagraph"/>
              <w:ind w:left="109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3</w:t>
            </w:r>
          </w:p>
        </w:tc>
        <w:tc>
          <w:tcPr>
            <w:tcW w:w="1190" w:type="dxa"/>
          </w:tcPr>
          <w:p w:rsidR="007008C5" w:rsidRDefault="007008C5">
            <w:pPr>
              <w:pStyle w:val="TableParagraph"/>
              <w:spacing w:before="7"/>
              <w:rPr>
                <w:sz w:val="17"/>
              </w:rPr>
            </w:pPr>
          </w:p>
          <w:p w:rsidR="007008C5" w:rsidRDefault="00D34D94">
            <w:pPr>
              <w:pStyle w:val="TableParagraph"/>
              <w:ind w:left="2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28625" cy="295275"/>
                  <wp:effectExtent l="0" t="0" r="0" b="0"/>
                  <wp:docPr id="224" name="Image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</w:tcPr>
          <w:p w:rsidR="007008C5" w:rsidRDefault="007008C5">
            <w:pPr>
              <w:pStyle w:val="TableParagraph"/>
              <w:spacing w:before="60"/>
            </w:pPr>
          </w:p>
          <w:p w:rsidR="007008C5" w:rsidRDefault="00D34D94">
            <w:pPr>
              <w:pStyle w:val="TableParagraph"/>
              <w:ind w:left="18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4</w:t>
            </w:r>
          </w:p>
        </w:tc>
        <w:tc>
          <w:tcPr>
            <w:tcW w:w="1514" w:type="dxa"/>
          </w:tcPr>
          <w:p w:rsidR="007008C5" w:rsidRDefault="007008C5">
            <w:pPr>
              <w:pStyle w:val="TableParagraph"/>
              <w:spacing w:before="9"/>
              <w:rPr>
                <w:sz w:val="15"/>
              </w:rPr>
            </w:pPr>
          </w:p>
          <w:p w:rsidR="007008C5" w:rsidRDefault="00D34D94">
            <w:pPr>
              <w:pStyle w:val="TableParagraph"/>
              <w:ind w:left="3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79755" cy="323850"/>
                  <wp:effectExtent l="0" t="0" r="0" b="0"/>
                  <wp:docPr id="225" name="Image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89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8C5" w:rsidRDefault="007008C5">
      <w:pPr>
        <w:pStyle w:val="a3"/>
        <w:spacing w:before="122"/>
      </w:pPr>
    </w:p>
    <w:p w:rsidR="007008C5" w:rsidRDefault="00D34D94">
      <w:pPr>
        <w:pStyle w:val="a4"/>
        <w:numPr>
          <w:ilvl w:val="0"/>
          <w:numId w:val="17"/>
        </w:numPr>
        <w:tabs>
          <w:tab w:val="left" w:pos="776"/>
        </w:tabs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8"/>
          <w:sz w:val="28"/>
        </w:rPr>
        <w:t xml:space="preserve"> </w:t>
      </w:r>
      <w:r>
        <w:rPr>
          <w:sz w:val="28"/>
        </w:rPr>
        <w:t>общий</w:t>
      </w:r>
      <w:r>
        <w:rPr>
          <w:spacing w:val="-3"/>
          <w:sz w:val="28"/>
        </w:rPr>
        <w:t xml:space="preserve"> </w:t>
      </w:r>
      <w:r>
        <w:rPr>
          <w:sz w:val="28"/>
        </w:rPr>
        <w:t>ток</w:t>
      </w:r>
      <w:r>
        <w:rPr>
          <w:spacing w:val="-2"/>
          <w:sz w:val="28"/>
        </w:rPr>
        <w:t xml:space="preserve"> </w:t>
      </w:r>
      <w:r>
        <w:rPr>
          <w:sz w:val="28"/>
        </w:rPr>
        <w:t>I,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U=10B,</w:t>
      </w:r>
      <w:r>
        <w:rPr>
          <w:spacing w:val="-7"/>
          <w:sz w:val="28"/>
        </w:rPr>
        <w:t xml:space="preserve"> </w:t>
      </w:r>
      <w:r>
        <w:rPr>
          <w:sz w:val="28"/>
        </w:rPr>
        <w:t>R=10Oм,</w:t>
      </w:r>
      <w:r>
        <w:rPr>
          <w:spacing w:val="-5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L</w:t>
      </w:r>
      <w:r>
        <w:rPr>
          <w:sz w:val="28"/>
        </w:rPr>
        <w:t>=5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65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C</w:t>
      </w:r>
      <w:r>
        <w:rPr>
          <w:sz w:val="28"/>
        </w:rPr>
        <w:t>=10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Ом</w:t>
      </w:r>
    </w:p>
    <w:p w:rsidR="007008C5" w:rsidRDefault="00D34D94">
      <w:pPr>
        <w:spacing w:before="162"/>
        <w:ind w:left="506"/>
        <w:jc w:val="center"/>
        <w:rPr>
          <w:sz w:val="24"/>
        </w:rPr>
      </w:pPr>
      <w:r>
        <w:rPr>
          <w:spacing w:val="-10"/>
          <w:sz w:val="24"/>
        </w:rPr>
        <w:t>I</w:t>
      </w:r>
    </w:p>
    <w:p w:rsidR="007008C5" w:rsidRDefault="007008C5">
      <w:pPr>
        <w:pStyle w:val="a3"/>
        <w:spacing w:before="47"/>
        <w:rPr>
          <w:sz w:val="24"/>
        </w:rPr>
      </w:pPr>
    </w:p>
    <w:p w:rsidR="007008C5" w:rsidRDefault="00D34D94">
      <w:pPr>
        <w:spacing w:before="1"/>
        <w:ind w:left="506" w:right="1072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33664" behindDoc="0" locked="0" layoutInCell="1" allowOverlap="1">
                <wp:simplePos x="0" y="0"/>
                <wp:positionH relativeFrom="page">
                  <wp:posOffset>709930</wp:posOffset>
                </wp:positionH>
                <wp:positionV relativeFrom="paragraph">
                  <wp:posOffset>-46990</wp:posOffset>
                </wp:positionV>
                <wp:extent cx="1391920" cy="309245"/>
                <wp:effectExtent l="0" t="0" r="0" b="0"/>
                <wp:wrapNone/>
                <wp:docPr id="226" name="Textbox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1920" cy="3092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98"/>
                              <w:gridCol w:w="1464"/>
                            </w:tblGrid>
                            <w:tr w:rsidR="007008C5">
                              <w:trPr>
                                <w:trHeight w:val="467"/>
                              </w:trPr>
                              <w:tc>
                                <w:tcPr>
                                  <w:tcW w:w="59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8"/>
                                    <w:ind w:left="10" w:right="50"/>
                                    <w:jc w:val="center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64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8"/>
                                    <w:ind w:left="9"/>
                                    <w:jc w:val="center"/>
                                    <w:rPr>
                                      <w:rFonts w:ascii="Microsoft Sans Serif" w:hAnsi="Microsoft Sans Serif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</w:rPr>
                                    <w:t>А</w:t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6" o:spid="_x0000_s1117" type="#_x0000_t202" style="position:absolute;left:0;text-align:left;margin-left:55.9pt;margin-top:-3.7pt;width:109.6pt;height:24.35pt;z-index: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98"/>
                        <w:gridCol w:w="1464"/>
                      </w:tblGrid>
                      <w:tr w:rsidR="007008C5">
                        <w:trPr>
                          <w:trHeight w:val="467"/>
                        </w:trPr>
                        <w:tc>
                          <w:tcPr>
                            <w:tcW w:w="598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8"/>
                              <w:ind w:left="10" w:right="50"/>
                              <w:jc w:val="center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64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8"/>
                              <w:ind w:left="9"/>
                              <w:jc w:val="center"/>
                              <w:rPr>
                                <w:rFonts w:ascii="Microsoft Sans Serif" w:hAnsi="Microsoft Sans Serif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</w:rPr>
                              <w:t>4</w:t>
                            </w:r>
                            <w:r>
                              <w:rPr>
                                <w:rFonts w:ascii="Microsoft Sans Serif" w:hAnsi="Microsoft Sans Serif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</w:rPr>
                              <w:t>А</w:t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7008C5" w:rsidRDefault="007008C5">
      <w:pPr>
        <w:jc w:val="center"/>
        <w:rPr>
          <w:sz w:val="24"/>
        </w:rPr>
        <w:sectPr w:rsidR="007008C5">
          <w:pgSz w:w="11910" w:h="16840"/>
          <w:pgMar w:top="1100" w:right="283" w:bottom="980" w:left="566" w:header="0" w:footer="782" w:gutter="0"/>
          <w:cols w:space="720"/>
        </w:sectPr>
      </w:pPr>
    </w:p>
    <w:tbl>
      <w:tblPr>
        <w:tblW w:w="0" w:type="auto"/>
        <w:tblInd w:w="6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8"/>
        <w:gridCol w:w="1464"/>
      </w:tblGrid>
      <w:tr w:rsidR="007008C5">
        <w:trPr>
          <w:trHeight w:val="481"/>
        </w:trPr>
        <w:tc>
          <w:tcPr>
            <w:tcW w:w="598" w:type="dxa"/>
          </w:tcPr>
          <w:p w:rsidR="007008C5" w:rsidRDefault="00D34D94">
            <w:pPr>
              <w:pStyle w:val="TableParagraph"/>
              <w:spacing w:before="15"/>
              <w:ind w:left="50" w:right="40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lastRenderedPageBreak/>
              <w:t>2</w:t>
            </w:r>
          </w:p>
        </w:tc>
        <w:tc>
          <w:tcPr>
            <w:tcW w:w="1464" w:type="dxa"/>
          </w:tcPr>
          <w:p w:rsidR="007008C5" w:rsidRDefault="00D34D94">
            <w:pPr>
              <w:pStyle w:val="TableParagraph"/>
              <w:spacing w:before="15"/>
              <w:ind w:left="9"/>
              <w:jc w:val="center"/>
              <w:rPr>
                <w:rFonts w:ascii="Microsoft Sans Serif" w:hAnsi="Microsoft Sans Serif"/>
              </w:rPr>
            </w:pPr>
            <w:r>
              <w:rPr>
                <w:rFonts w:ascii="Microsoft Sans Serif" w:hAnsi="Microsoft Sans Serif"/>
              </w:rPr>
              <w:t>2</w:t>
            </w:r>
            <w:r>
              <w:rPr>
                <w:rFonts w:ascii="Microsoft Sans Serif" w:hAnsi="Microsoft Sans Serif"/>
                <w:spacing w:val="2"/>
              </w:rPr>
              <w:t xml:space="preserve"> </w:t>
            </w:r>
            <w:r>
              <w:rPr>
                <w:rFonts w:ascii="Microsoft Sans Serif" w:hAnsi="Microsoft Sans Serif"/>
                <w:spacing w:val="-10"/>
              </w:rPr>
              <w:t>А</w:t>
            </w:r>
          </w:p>
        </w:tc>
      </w:tr>
      <w:tr w:rsidR="007008C5">
        <w:trPr>
          <w:trHeight w:val="506"/>
        </w:trPr>
        <w:tc>
          <w:tcPr>
            <w:tcW w:w="598" w:type="dxa"/>
          </w:tcPr>
          <w:p w:rsidR="007008C5" w:rsidRDefault="00D34D94">
            <w:pPr>
              <w:pStyle w:val="TableParagraph"/>
              <w:spacing w:before="27"/>
              <w:ind w:left="50" w:right="40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3</w:t>
            </w:r>
          </w:p>
        </w:tc>
        <w:tc>
          <w:tcPr>
            <w:tcW w:w="1464" w:type="dxa"/>
          </w:tcPr>
          <w:p w:rsidR="007008C5" w:rsidRDefault="007008C5">
            <w:pPr>
              <w:pStyle w:val="TableParagraph"/>
              <w:spacing w:before="9"/>
              <w:rPr>
                <w:sz w:val="2"/>
              </w:rPr>
            </w:pPr>
          </w:p>
          <w:p w:rsidR="007008C5" w:rsidRDefault="00D34D94">
            <w:pPr>
              <w:pStyle w:val="TableParagraph"/>
              <w:spacing w:line="225" w:lineRule="exact"/>
              <w:ind w:left="596"/>
              <w:rPr>
                <w:position w:val="-4"/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172085" cy="142875"/>
                  <wp:effectExtent l="0" t="0" r="0" b="0"/>
                  <wp:docPr id="227" name="Image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19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8C5" w:rsidRDefault="007008C5">
      <w:pPr>
        <w:pStyle w:val="a3"/>
        <w:spacing w:before="281"/>
      </w:pPr>
    </w:p>
    <w:p w:rsidR="007008C5" w:rsidRDefault="00D34D94">
      <w:pPr>
        <w:pStyle w:val="a4"/>
        <w:numPr>
          <w:ilvl w:val="0"/>
          <w:numId w:val="17"/>
        </w:numPr>
        <w:tabs>
          <w:tab w:val="left" w:pos="776"/>
          <w:tab w:val="left" w:pos="8216"/>
        </w:tabs>
        <w:ind w:left="776" w:hanging="210"/>
        <w:rPr>
          <w:sz w:val="28"/>
        </w:rPr>
      </w:pPr>
      <w:r>
        <w:rPr>
          <w:sz w:val="28"/>
        </w:rPr>
        <w:t>При</w:t>
      </w:r>
      <w:r>
        <w:rPr>
          <w:spacing w:val="36"/>
          <w:sz w:val="28"/>
        </w:rPr>
        <w:t xml:space="preserve"> </w:t>
      </w:r>
      <w:r>
        <w:rPr>
          <w:sz w:val="28"/>
        </w:rPr>
        <w:t>резонансе</w:t>
      </w:r>
      <w:r>
        <w:rPr>
          <w:spacing w:val="38"/>
          <w:sz w:val="28"/>
        </w:rPr>
        <w:t xml:space="preserve"> </w:t>
      </w:r>
      <w:r>
        <w:rPr>
          <w:sz w:val="28"/>
        </w:rPr>
        <w:t>напряжений</w:t>
      </w:r>
      <w:r>
        <w:rPr>
          <w:spacing w:val="39"/>
          <w:sz w:val="28"/>
        </w:rPr>
        <w:t xml:space="preserve"> </w:t>
      </w: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неразветвленной</w:t>
      </w:r>
      <w:r>
        <w:rPr>
          <w:spacing w:val="41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pacing w:val="-5"/>
          <w:sz w:val="28"/>
        </w:rPr>
        <w:t>RLC</w:t>
      </w:r>
      <w:r>
        <w:rPr>
          <w:sz w:val="28"/>
        </w:rPr>
        <w:tab/>
        <w:t>(</w:t>
      </w:r>
      <w:r>
        <w:rPr>
          <w:spacing w:val="43"/>
          <w:sz w:val="28"/>
        </w:rPr>
        <w:t xml:space="preserve"> </w:t>
      </w:r>
      <w:r>
        <w:rPr>
          <w:sz w:val="28"/>
        </w:rPr>
        <w:t>Q</w:t>
      </w:r>
      <w:r>
        <w:rPr>
          <w:spacing w:val="44"/>
          <w:sz w:val="28"/>
        </w:rPr>
        <w:t xml:space="preserve"> </w:t>
      </w:r>
      <w:r>
        <w:rPr>
          <w:sz w:val="28"/>
        </w:rPr>
        <w:t>–</w:t>
      </w:r>
      <w:r>
        <w:rPr>
          <w:spacing w:val="44"/>
          <w:sz w:val="28"/>
        </w:rPr>
        <w:t xml:space="preserve"> </w:t>
      </w:r>
      <w:r>
        <w:rPr>
          <w:spacing w:val="-2"/>
          <w:sz w:val="28"/>
        </w:rPr>
        <w:t>добротность</w:t>
      </w:r>
    </w:p>
    <w:p w:rsidR="007008C5" w:rsidRDefault="007008C5">
      <w:pPr>
        <w:pStyle w:val="a4"/>
        <w:rPr>
          <w:sz w:val="28"/>
        </w:rPr>
        <w:sectPr w:rsidR="007008C5">
          <w:pgSz w:w="11910" w:h="16840"/>
          <w:pgMar w:top="110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566"/>
        <w:rPr>
          <w:sz w:val="22"/>
        </w:rPr>
      </w:pPr>
      <w:r>
        <w:rPr>
          <w:noProof/>
          <w:sz w:val="22"/>
          <w:lang w:eastAsia="ru-RU"/>
        </w:rPr>
        <mc:AlternateContent>
          <mc:Choice Requires="wps">
            <w:drawing>
              <wp:anchor distT="0" distB="0" distL="0" distR="0" simplePos="0" relativeHeight="251637760" behindDoc="0" locked="0" layoutInCell="1" allowOverlap="1">
                <wp:simplePos x="0" y="0"/>
                <wp:positionH relativeFrom="page">
                  <wp:posOffset>619760</wp:posOffset>
                </wp:positionH>
                <wp:positionV relativeFrom="paragraph">
                  <wp:posOffset>336550</wp:posOffset>
                </wp:positionV>
                <wp:extent cx="2406015" cy="1509395"/>
                <wp:effectExtent l="0" t="0" r="0" b="0"/>
                <wp:wrapNone/>
                <wp:docPr id="228" name="Textbox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1509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89"/>
                              <w:gridCol w:w="3269"/>
                            </w:tblGrid>
                            <w:tr w:rsidR="007008C5">
                              <w:trPr>
                                <w:trHeight w:val="453"/>
                              </w:trPr>
                              <w:tc>
                                <w:tcPr>
                                  <w:tcW w:w="38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47" w:lineRule="exact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47" w:lineRule="exact"/>
                                    <w:ind w:left="827"/>
                                  </w:pPr>
                                  <w:r>
                                    <w:t>U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a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вх.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453"/>
                              </w:trPr>
                              <w:tc>
                                <w:tcPr>
                                  <w:tcW w:w="38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47" w:lineRule="exact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47" w:lineRule="exact"/>
                                    <w:ind w:left="82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=QU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467"/>
                              </w:trPr>
                              <w:tc>
                                <w:tcPr>
                                  <w:tcW w:w="38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"/>
                                    <w:ind w:left="827"/>
                                  </w:pPr>
                                  <w:r>
                                    <w:t>U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t>=0,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4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=0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491"/>
                              </w:trPr>
                              <w:tc>
                                <w:tcPr>
                                  <w:tcW w:w="38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3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3"/>
                                    <w:ind w:left="82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вх.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/Q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453"/>
                              </w:trPr>
                              <w:tc>
                                <w:tcPr>
                                  <w:tcW w:w="3658" w:type="dxa"/>
                                  <w:gridSpan w:val="2"/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8" o:spid="_x0000_s1118" type="#_x0000_t202" style="position:absolute;left:0;text-align:left;margin-left:48.8pt;margin-top:26.5pt;width:189.45pt;height:118.85pt;z-index: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89"/>
                        <w:gridCol w:w="3269"/>
                      </w:tblGrid>
                      <w:tr w:rsidR="007008C5">
                        <w:trPr>
                          <w:trHeight w:val="453"/>
                        </w:trPr>
                        <w:tc>
                          <w:tcPr>
                            <w:tcW w:w="389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47" w:lineRule="exact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47" w:lineRule="exact"/>
                              <w:ind w:left="827"/>
                            </w:pPr>
                            <w:r>
                              <w:t>U</w:t>
                            </w:r>
                            <w:r>
                              <w:rPr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вх.</w:t>
                            </w:r>
                          </w:p>
                        </w:tc>
                      </w:tr>
                      <w:tr w:rsidR="007008C5">
                        <w:trPr>
                          <w:trHeight w:val="453"/>
                        </w:trPr>
                        <w:tc>
                          <w:tcPr>
                            <w:tcW w:w="389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47" w:lineRule="exact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47" w:lineRule="exact"/>
                              <w:ind w:left="827"/>
                            </w:pPr>
                            <w:r>
                              <w:rPr>
                                <w:spacing w:val="-2"/>
                              </w:rPr>
                              <w:t>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=QU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</w:t>
                            </w:r>
                          </w:p>
                        </w:tc>
                      </w:tr>
                      <w:tr w:rsidR="007008C5">
                        <w:trPr>
                          <w:trHeight w:val="467"/>
                        </w:trPr>
                        <w:tc>
                          <w:tcPr>
                            <w:tcW w:w="38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"/>
                              <w:ind w:left="827"/>
                            </w:pPr>
                            <w:r>
                              <w:t>U</w:t>
                            </w:r>
                            <w:r>
                              <w:rPr>
                                <w:vertAlign w:val="subscript"/>
                              </w:rPr>
                              <w:t>L</w:t>
                            </w:r>
                            <w:r>
                              <w:t>=0,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U</w:t>
                            </w:r>
                            <w:r>
                              <w:rPr>
                                <w:spacing w:val="-4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4"/>
                              </w:rPr>
                              <w:t>=0</w:t>
                            </w:r>
                          </w:p>
                        </w:tc>
                      </w:tr>
                      <w:tr w:rsidR="007008C5">
                        <w:trPr>
                          <w:trHeight w:val="491"/>
                        </w:trPr>
                        <w:tc>
                          <w:tcPr>
                            <w:tcW w:w="38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3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13"/>
                              <w:ind w:left="827"/>
                            </w:pPr>
                            <w:r>
                              <w:rPr>
                                <w:spacing w:val="-2"/>
                              </w:rPr>
                              <w:t>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вх.</w:t>
                            </w:r>
                            <w:r>
                              <w:rPr>
                                <w:spacing w:val="-2"/>
                              </w:rPr>
                              <w:t>/Q</w:t>
                            </w:r>
                          </w:p>
                        </w:tc>
                      </w:tr>
                      <w:tr w:rsidR="007008C5">
                        <w:trPr>
                          <w:trHeight w:val="453"/>
                        </w:trPr>
                        <w:tc>
                          <w:tcPr>
                            <w:tcW w:w="3658" w:type="dxa"/>
                            <w:gridSpan w:val="2"/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контура</w:t>
      </w:r>
      <w:r>
        <w:rPr>
          <w:spacing w:val="-2"/>
          <w:sz w:val="22"/>
        </w:rPr>
        <w:t>)</w:t>
      </w:r>
    </w:p>
    <w:p w:rsidR="007008C5" w:rsidRDefault="00D34D94">
      <w:pPr>
        <w:tabs>
          <w:tab w:val="left" w:pos="2297"/>
          <w:tab w:val="left" w:pos="2995"/>
        </w:tabs>
        <w:spacing w:before="155"/>
        <w:ind w:left="1361"/>
        <w:rPr>
          <w:position w:val="-1"/>
          <w:sz w:val="24"/>
        </w:rPr>
      </w:pPr>
      <w:r>
        <w:br w:type="column"/>
      </w:r>
      <w:r>
        <w:rPr>
          <w:spacing w:val="-10"/>
          <w:sz w:val="24"/>
        </w:rPr>
        <w:t>L</w:t>
      </w:r>
      <w:r>
        <w:rPr>
          <w:sz w:val="24"/>
        </w:rPr>
        <w:tab/>
      </w:r>
      <w:r>
        <w:rPr>
          <w:spacing w:val="-10"/>
          <w:sz w:val="24"/>
        </w:rPr>
        <w:t>R</w:t>
      </w:r>
      <w:r>
        <w:rPr>
          <w:sz w:val="24"/>
        </w:rPr>
        <w:tab/>
      </w:r>
      <w:r>
        <w:rPr>
          <w:spacing w:val="-10"/>
          <w:position w:val="-1"/>
          <w:sz w:val="24"/>
        </w:rPr>
        <w:t>C</w:t>
      </w:r>
    </w:p>
    <w:p w:rsidR="007008C5" w:rsidRDefault="007008C5">
      <w:pPr>
        <w:pStyle w:val="a3"/>
        <w:spacing w:before="205"/>
        <w:rPr>
          <w:sz w:val="24"/>
        </w:rPr>
      </w:pPr>
    </w:p>
    <w:p w:rsidR="007008C5" w:rsidRDefault="00D34D94">
      <w:pPr>
        <w:spacing w:before="1"/>
        <w:ind w:left="566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5712" behindDoc="0" locked="0" layoutInCell="1" allowOverlap="1">
                <wp:simplePos x="0" y="0"/>
                <wp:positionH relativeFrom="page">
                  <wp:posOffset>3958590</wp:posOffset>
                </wp:positionH>
                <wp:positionV relativeFrom="paragraph">
                  <wp:posOffset>-299720</wp:posOffset>
                </wp:positionV>
                <wp:extent cx="1651635" cy="626745"/>
                <wp:effectExtent l="0" t="0" r="0" b="0"/>
                <wp:wrapNone/>
                <wp:docPr id="229" name="Group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1635" cy="626745"/>
                          <a:chOff x="0" y="0"/>
                          <a:chExt cx="1651635" cy="626745"/>
                        </a:xfrm>
                      </wpg:grpSpPr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26097"/>
                            <a:ext cx="100329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Graphic 231"/>
                        <wps:cNvSpPr/>
                        <wps:spPr>
                          <a:xfrm>
                            <a:off x="17462" y="179704"/>
                            <a:ext cx="7620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57505">
                                <a:moveTo>
                                  <a:pt x="41655" y="57150"/>
                                </a:moveTo>
                                <a:lnTo>
                                  <a:pt x="34543" y="57150"/>
                                </a:lnTo>
                                <a:lnTo>
                                  <a:pt x="31750" y="59944"/>
                                </a:lnTo>
                                <a:lnTo>
                                  <a:pt x="31750" y="354710"/>
                                </a:lnTo>
                                <a:lnTo>
                                  <a:pt x="34543" y="357504"/>
                                </a:lnTo>
                                <a:lnTo>
                                  <a:pt x="41655" y="357504"/>
                                </a:lnTo>
                                <a:lnTo>
                                  <a:pt x="44450" y="354710"/>
                                </a:lnTo>
                                <a:lnTo>
                                  <a:pt x="44450" y="59944"/>
                                </a:lnTo>
                                <a:lnTo>
                                  <a:pt x="41655" y="57150"/>
                                </a:lnTo>
                                <a:close/>
                              </a:path>
                              <a:path w="76200" h="357505">
                                <a:moveTo>
                                  <a:pt x="38100" y="0"/>
                                </a:move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59944"/>
                                </a:lnTo>
                                <a:lnTo>
                                  <a:pt x="34543" y="5715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  <a:path w="76200" h="357505">
                                <a:moveTo>
                                  <a:pt x="66675" y="57150"/>
                                </a:moveTo>
                                <a:lnTo>
                                  <a:pt x="41655" y="57150"/>
                                </a:lnTo>
                                <a:lnTo>
                                  <a:pt x="44450" y="59944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55562" y="15240"/>
                            <a:ext cx="735965" cy="164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5965" h="164465">
                                <a:moveTo>
                                  <a:pt x="0" y="164465"/>
                                </a:moveTo>
                                <a:lnTo>
                                  <a:pt x="0" y="91440"/>
                                </a:lnTo>
                              </a:path>
                              <a:path w="735965" h="164465">
                                <a:moveTo>
                                  <a:pt x="0" y="91440"/>
                                </a:moveTo>
                                <a:lnTo>
                                  <a:pt x="124459" y="91440"/>
                                </a:lnTo>
                              </a:path>
                              <a:path w="735965" h="164465">
                                <a:moveTo>
                                  <a:pt x="132460" y="91059"/>
                                </a:moveTo>
                                <a:lnTo>
                                  <a:pt x="146780" y="53470"/>
                                </a:lnTo>
                                <a:lnTo>
                                  <a:pt x="166528" y="24765"/>
                                </a:lnTo>
                                <a:lnTo>
                                  <a:pt x="190325" y="6441"/>
                                </a:lnTo>
                                <a:lnTo>
                                  <a:pt x="216788" y="0"/>
                                </a:lnTo>
                                <a:lnTo>
                                  <a:pt x="243326" y="6441"/>
                                </a:lnTo>
                                <a:lnTo>
                                  <a:pt x="267160" y="24765"/>
                                </a:lnTo>
                                <a:lnTo>
                                  <a:pt x="286922" y="53470"/>
                                </a:lnTo>
                                <a:lnTo>
                                  <a:pt x="301243" y="91059"/>
                                </a:lnTo>
                                <a:lnTo>
                                  <a:pt x="286922" y="53470"/>
                                </a:lnTo>
                                <a:lnTo>
                                  <a:pt x="267160" y="24765"/>
                                </a:lnTo>
                                <a:lnTo>
                                  <a:pt x="243326" y="6441"/>
                                </a:lnTo>
                                <a:lnTo>
                                  <a:pt x="216788" y="0"/>
                                </a:lnTo>
                                <a:lnTo>
                                  <a:pt x="190325" y="6441"/>
                                </a:lnTo>
                                <a:lnTo>
                                  <a:pt x="166528" y="24765"/>
                                </a:lnTo>
                                <a:lnTo>
                                  <a:pt x="146780" y="53470"/>
                                </a:lnTo>
                                <a:lnTo>
                                  <a:pt x="132460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300735" y="91059"/>
                                </a:moveTo>
                                <a:lnTo>
                                  <a:pt x="315055" y="53470"/>
                                </a:lnTo>
                                <a:lnTo>
                                  <a:pt x="334803" y="24765"/>
                                </a:lnTo>
                                <a:lnTo>
                                  <a:pt x="358600" y="6441"/>
                                </a:lnTo>
                                <a:lnTo>
                                  <a:pt x="385063" y="0"/>
                                </a:lnTo>
                                <a:lnTo>
                                  <a:pt x="411601" y="6441"/>
                                </a:lnTo>
                                <a:lnTo>
                                  <a:pt x="435435" y="24765"/>
                                </a:lnTo>
                                <a:lnTo>
                                  <a:pt x="455197" y="53470"/>
                                </a:lnTo>
                                <a:lnTo>
                                  <a:pt x="469518" y="91059"/>
                                </a:lnTo>
                                <a:lnTo>
                                  <a:pt x="455197" y="53470"/>
                                </a:lnTo>
                                <a:lnTo>
                                  <a:pt x="435435" y="24765"/>
                                </a:lnTo>
                                <a:lnTo>
                                  <a:pt x="411601" y="6441"/>
                                </a:lnTo>
                                <a:lnTo>
                                  <a:pt x="385063" y="0"/>
                                </a:lnTo>
                                <a:lnTo>
                                  <a:pt x="358600" y="6441"/>
                                </a:lnTo>
                                <a:lnTo>
                                  <a:pt x="334803" y="24765"/>
                                </a:lnTo>
                                <a:lnTo>
                                  <a:pt x="315055" y="53470"/>
                                </a:lnTo>
                                <a:lnTo>
                                  <a:pt x="300735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469645" y="91059"/>
                                </a:moveTo>
                                <a:lnTo>
                                  <a:pt x="483965" y="53470"/>
                                </a:lnTo>
                                <a:lnTo>
                                  <a:pt x="503713" y="24765"/>
                                </a:lnTo>
                                <a:lnTo>
                                  <a:pt x="527510" y="6441"/>
                                </a:lnTo>
                                <a:lnTo>
                                  <a:pt x="553974" y="0"/>
                                </a:lnTo>
                                <a:lnTo>
                                  <a:pt x="580511" y="6441"/>
                                </a:lnTo>
                                <a:lnTo>
                                  <a:pt x="604345" y="24765"/>
                                </a:lnTo>
                                <a:lnTo>
                                  <a:pt x="624107" y="53470"/>
                                </a:lnTo>
                                <a:lnTo>
                                  <a:pt x="638428" y="91059"/>
                                </a:lnTo>
                                <a:lnTo>
                                  <a:pt x="624107" y="53470"/>
                                </a:lnTo>
                                <a:lnTo>
                                  <a:pt x="604345" y="24765"/>
                                </a:lnTo>
                                <a:lnTo>
                                  <a:pt x="580511" y="6441"/>
                                </a:lnTo>
                                <a:lnTo>
                                  <a:pt x="553974" y="0"/>
                                </a:lnTo>
                                <a:lnTo>
                                  <a:pt x="527510" y="6441"/>
                                </a:lnTo>
                                <a:lnTo>
                                  <a:pt x="503713" y="24765"/>
                                </a:lnTo>
                                <a:lnTo>
                                  <a:pt x="483965" y="53470"/>
                                </a:lnTo>
                                <a:lnTo>
                                  <a:pt x="469645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646429" y="91440"/>
                                </a:moveTo>
                                <a:lnTo>
                                  <a:pt x="735964" y="9144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791527" y="15240"/>
                            <a:ext cx="513080" cy="191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3080" h="191770">
                                <a:moveTo>
                                  <a:pt x="0" y="191770"/>
                                </a:moveTo>
                                <a:lnTo>
                                  <a:pt x="513079" y="191770"/>
                                </a:lnTo>
                                <a:lnTo>
                                  <a:pt x="51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17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1304607" y="106679"/>
                            <a:ext cx="1606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">
                                <a:moveTo>
                                  <a:pt x="0" y="0"/>
                                </a:moveTo>
                                <a:lnTo>
                                  <a:pt x="16065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1465262" y="0"/>
                            <a:ext cx="1270" cy="207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7010">
                                <a:moveTo>
                                  <a:pt x="0" y="0"/>
                                </a:moveTo>
                                <a:lnTo>
                                  <a:pt x="0" y="20700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1495742" y="0"/>
                            <a:ext cx="105410" cy="207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207010">
                                <a:moveTo>
                                  <a:pt x="0" y="0"/>
                                </a:moveTo>
                                <a:lnTo>
                                  <a:pt x="0" y="207009"/>
                                </a:lnTo>
                              </a:path>
                              <a:path w="105410" h="207010">
                                <a:moveTo>
                                  <a:pt x="0" y="106679"/>
                                </a:moveTo>
                                <a:lnTo>
                                  <a:pt x="105410" y="1066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305" y="526097"/>
                            <a:ext cx="100329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1601152" y="106679"/>
                            <a:ext cx="1270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24180">
                                <a:moveTo>
                                  <a:pt x="0" y="0"/>
                                </a:moveTo>
                                <a:lnTo>
                                  <a:pt x="0" y="4241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148907" y="168909"/>
                            <a:ext cx="136842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8425" h="446405">
                                <a:moveTo>
                                  <a:pt x="469900" y="38100"/>
                                </a:moveTo>
                                <a:lnTo>
                                  <a:pt x="457200" y="31750"/>
                                </a:lnTo>
                                <a:lnTo>
                                  <a:pt x="393700" y="0"/>
                                </a:lnTo>
                                <a:lnTo>
                                  <a:pt x="393700" y="31750"/>
                                </a:lnTo>
                                <a:lnTo>
                                  <a:pt x="77089" y="31750"/>
                                </a:lnTo>
                                <a:lnTo>
                                  <a:pt x="74295" y="34544"/>
                                </a:lnTo>
                                <a:lnTo>
                                  <a:pt x="74295" y="41656"/>
                                </a:lnTo>
                                <a:lnTo>
                                  <a:pt x="77089" y="44450"/>
                                </a:lnTo>
                                <a:lnTo>
                                  <a:pt x="393700" y="44450"/>
                                </a:lnTo>
                                <a:lnTo>
                                  <a:pt x="393700" y="76200"/>
                                </a:lnTo>
                                <a:lnTo>
                                  <a:pt x="457200" y="44450"/>
                                </a:lnTo>
                                <a:lnTo>
                                  <a:pt x="469900" y="38100"/>
                                </a:lnTo>
                                <a:close/>
                              </a:path>
                              <a:path w="1368425" h="446405">
                                <a:moveTo>
                                  <a:pt x="973455" y="90170"/>
                                </a:moveTo>
                                <a:lnTo>
                                  <a:pt x="960755" y="83820"/>
                                </a:lnTo>
                                <a:lnTo>
                                  <a:pt x="897255" y="52070"/>
                                </a:lnTo>
                                <a:lnTo>
                                  <a:pt x="897255" y="83820"/>
                                </a:lnTo>
                                <a:lnTo>
                                  <a:pt x="663829" y="83820"/>
                                </a:lnTo>
                                <a:lnTo>
                                  <a:pt x="661035" y="86614"/>
                                </a:lnTo>
                                <a:lnTo>
                                  <a:pt x="661035" y="93726"/>
                                </a:lnTo>
                                <a:lnTo>
                                  <a:pt x="663829" y="96520"/>
                                </a:lnTo>
                                <a:lnTo>
                                  <a:pt x="897255" y="96520"/>
                                </a:lnTo>
                                <a:lnTo>
                                  <a:pt x="897255" y="128270"/>
                                </a:lnTo>
                                <a:lnTo>
                                  <a:pt x="960755" y="96520"/>
                                </a:lnTo>
                                <a:lnTo>
                                  <a:pt x="973455" y="90170"/>
                                </a:lnTo>
                                <a:close/>
                              </a:path>
                              <a:path w="1368425" h="446405">
                                <a:moveTo>
                                  <a:pt x="1368425" y="408305"/>
                                </a:moveTo>
                                <a:lnTo>
                                  <a:pt x="1355725" y="401955"/>
                                </a:lnTo>
                                <a:lnTo>
                                  <a:pt x="1292225" y="370205"/>
                                </a:lnTo>
                                <a:lnTo>
                                  <a:pt x="1292225" y="401955"/>
                                </a:lnTo>
                                <a:lnTo>
                                  <a:pt x="76200" y="401955"/>
                                </a:lnTo>
                                <a:lnTo>
                                  <a:pt x="76200" y="370205"/>
                                </a:lnTo>
                                <a:lnTo>
                                  <a:pt x="0" y="408305"/>
                                </a:lnTo>
                                <a:lnTo>
                                  <a:pt x="76200" y="446405"/>
                                </a:lnTo>
                                <a:lnTo>
                                  <a:pt x="76200" y="414655"/>
                                </a:lnTo>
                                <a:lnTo>
                                  <a:pt x="1292225" y="414655"/>
                                </a:lnTo>
                                <a:lnTo>
                                  <a:pt x="1292225" y="446405"/>
                                </a:lnTo>
                                <a:lnTo>
                                  <a:pt x="1355725" y="414655"/>
                                </a:lnTo>
                                <a:lnTo>
                                  <a:pt x="1368425" y="4083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6672" y="247395"/>
                            <a:ext cx="239395" cy="76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" name="Textbox 241"/>
                        <wps:cNvSpPr txBox="1"/>
                        <wps:spPr>
                          <a:xfrm>
                            <a:off x="339661" y="198712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2" name="Textbox 242"/>
                        <wps:cNvSpPr txBox="1"/>
                        <wps:spPr>
                          <a:xfrm>
                            <a:off x="850201" y="253576"/>
                            <a:ext cx="18986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Ua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3" name="Textbox 243"/>
                        <wps:cNvSpPr txBox="1"/>
                        <wps:spPr>
                          <a:xfrm>
                            <a:off x="1343977" y="306916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9" o:spid="_x0000_s1119" style="position:absolute;left:0;text-align:left;margin-left:311.7pt;margin-top:-23.6pt;width:130.05pt;height:49.35pt;z-index:251635712;mso-wrap-distance-left:0;mso-wrap-distance-right:0;mso-position-horizontal-relative:page;mso-position-vertical-relative:text" coordsize="16516,6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">
                <v:shape id="Image 230" o:spid="_x0000_s1120" type="#_x0000_t75" style="position:absolute;top:5260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26tPDAAAA3AAAAA8AAABkcnMvZG93bnJldi54bWxET81qwkAQvhd8h2WEXopu1KISXcUWqsWD&#10;aOIDDNkxCWZnY3aN8e3dQ6HHj+9/ue5MJVpqXGlZwWgYgSDOrC45V3BOfwZzEM4ja6wsk4InOViv&#10;em9LjLV98InaxOcihLCLUUHhfR1L6bKCDLqhrYkDd7GNQR9gk0vd4COEm0qOo2gqDZYcGgqs6bug&#10;7JrcjQJOD7MsOe5vX7vrPf3Ybrp28nlS6r3fbRYgPHX+X/zn/tUKxpMwP5wJR0CuX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bq08MAAADcAAAADwAAAAAAAAAAAAAAAACf&#10;AgAAZHJzL2Rvd25yZXYueG1sUEsFBgAAAAAEAAQA9wAAAI8DAAAAAA==&#10;">
                  <v:imagedata r:id="rId79" o:title=""/>
                </v:shape>
                <v:shape id="Graphic 231" o:spid="_x0000_s1121" style="position:absolute;left:174;top:1797;width:762;height:3575;visibility:visible;mso-wrap-style:square;v-text-anchor:top" coordsize="76200,357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308MA&#10;AADcAAAADwAAAGRycy9kb3ducmV2LnhtbESPQWsCMRSE70L/Q3iF3jSrYpGtUUQs7E1MvXh7bF53&#10;VzcvSxJ19dcbodDjMDPfMItVb1txJR8axwrGowwEcelMw5WCw8/3cA4iRGSDrWNScKcAq+XbYIG5&#10;cTfe01XHSiQIhxwV1DF2uZShrMliGLmOOHm/zluMSfpKGo+3BLetnGTZp7TYcFqosaNNTeVZX6wC&#10;rd1R72a+O7liu/fFYyunxVmpj/d+/QUiUh//w3/twiiYTMfwOpOO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v308MAAADcAAAADwAAAAAAAAAAAAAAAACYAgAAZHJzL2Rv&#10;d25yZXYueG1sUEsFBgAAAAAEAAQA9QAAAIgDAAAAAA==&#10;" path="m41655,57150r-7112,l31750,59944r,294766l34543,357504r7112,l44450,354710r,-294766l41655,57150xem38100,l,76200r31750,l31750,59944r2793,-2794l66675,57150,38100,xem66675,57150r-25020,l44450,59944r,16256l76200,76200,66675,57150xe" fillcolor="black" stroked="f">
                  <v:path arrowok="t"/>
                </v:shape>
                <v:shape id="Graphic 232" o:spid="_x0000_s1122" style="position:absolute;left:555;top:152;width:7360;height:1645;visibility:visible;mso-wrap-style:square;v-text-anchor:top" coordsize="735965,164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O9psQA&#10;AADcAAAADwAAAGRycy9kb3ducmV2LnhtbESP0WrCQBRE3wv9h+UW+lY3TTHUmI0UQVAKrVo/4JK9&#10;yQazd0N2NfHvu0Khj8PMnGGK1WQ7caXBt44VvM4SEMSV0y03Ck4/m5d3ED4ga+wck4IbeViVjw8F&#10;5tqNfKDrMTQiQtjnqMCE0OdS+sqQRT9zPXH0ajdYDFEOjdQDjhFuO5kmSSYtthwXDPa0NlSdjxer&#10;IFvr7ddnkGM2RzT7evqudwup1PPT9LEEEWgK/+G/9lYrSN9SuJ+JR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TvabEAAAA3AAAAA8AAAAAAAAAAAAAAAAAmAIAAGRycy9k&#10;b3ducmV2LnhtbFBLBQYAAAAABAAEAPUAAACJAwAAAAA=&#10;" path="m,164465l,91440em,91440r124459,em132460,91059l146780,53470,166528,24765,190325,6441,216788,r26538,6441l267160,24765r19762,28705l301243,91059,286922,53470,267160,24765,243326,6441,216788,,190325,6441,166528,24765,146780,53470,132460,91059xem300735,91059l315055,53470,334803,24765,358600,6441,385063,r26538,6441l435435,24765r19762,28705l469518,91059,455197,53470,435435,24765,411601,6441,385063,,358600,6441,334803,24765,315055,53470,300735,91059xem469645,91059l483965,53470,503713,24765,527510,6441,553974,r26537,6441l604345,24765r19762,28705l638428,91059,624107,53470,604345,24765,580511,6441,553974,,527510,6441,503713,24765,483965,53470,469645,91059xem646429,91440r89535,e" filled="f">
                  <v:path arrowok="t"/>
                </v:shape>
                <v:shape id="Graphic 233" o:spid="_x0000_s1123" style="position:absolute;left:7915;top:152;width:5131;height:1918;visibility:visible;mso-wrap-style:square;v-text-anchor:top" coordsize="513080,191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dZIMMA&#10;AADcAAAADwAAAGRycy9kb3ducmV2LnhtbESPQYvCMBSE78L+h/CEvciaquBK1yirKOjR2sMeH82z&#10;LTYvJYm2+++NIHgcZuYbZrnuTSPu5HxtWcFknIAgLqyuuVSQn/dfCxA+IGtsLJOCf/KwXn0Mlphq&#10;2/GJ7lkoRYSwT1FBFUKbSumLigz6sW2Jo3exzmCI0pVSO+wi3DRymiRzabDmuFBhS9uKimt2M5Gy&#10;OGK327iRziej/C9pdt9hc1Xqc9j//oAI1Id3+NU+aAXT2QyeZ+IR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dZIMMAAADcAAAADwAAAAAAAAAAAAAAAACYAgAAZHJzL2Rv&#10;d25yZXYueG1sUEsFBgAAAAAEAAQA9QAAAIgDAAAAAA==&#10;" path="m,191770r513079,l513079,,,,,191770xe" filled="f">
                  <v:path arrowok="t"/>
                </v:shape>
                <v:shape id="Graphic 234" o:spid="_x0000_s1124" style="position:absolute;left:13046;top:1066;width:1606;height:13;visibility:visible;mso-wrap-style:square;v-text-anchor:top" coordsize="16065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S3tcUA&#10;AADcAAAADwAAAGRycy9kb3ducmV2LnhtbESP3WrCQBSE74W+w3IKvdNNUxGJbqQEqkWhmLQPcMye&#10;/NDs2ZBdY/r23ULBy2FmvmG2u8l0YqTBtZYVPC8iEMSl1S3XCr4+3+ZrEM4ja+wsk4IfcrBLH2Zb&#10;TLS9cU5j4WsRIOwSVNB43ydSurIhg25he+LgVXYw6IMcaqkHvAW46WQcRStpsOWw0GBPWUPld3E1&#10;Cj4qfdn3p8P+jPEpPmZRlo++UOrpcXrdgPA0+Xv4v/2uFcQvS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Le1xQAAANwAAAAPAAAAAAAAAAAAAAAAAJgCAABkcnMv&#10;ZG93bnJldi54bWxQSwUGAAAAAAQABAD1AAAAigMAAAAA&#10;" path="m,l160655,e" filled="f">
                  <v:path arrowok="t"/>
                </v:shape>
                <v:shape id="Graphic 235" o:spid="_x0000_s1125" style="position:absolute;left:14652;width:13;height:2070;visibility:visible;mso-wrap-style:square;v-text-anchor:top" coordsize="1270,207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6yMYA&#10;AADcAAAADwAAAGRycy9kb3ducmV2LnhtbESPT2vCQBTE7wW/w/KE3urGiEVS11CE1oL14J+Dx9fs&#10;cxOafRuyGxO/fVcQehxm5jfMMh9sLa7U+sqxgukkAUFcOF2xUXA6frwsQPiArLF2TApu5CFfjZ6W&#10;mGnX856uh2BEhLDPUEEZQpNJ6YuSLPqJa4ijd3GtxRBla6RusY9wW8s0SV6lxYrjQokNrUsqfg+d&#10;VVD707fe9rvd5ucszafZurS7nJV6Hg/vbyACDeE//Gh/aQXpbA73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B6yMYAAADcAAAADwAAAAAAAAAAAAAAAACYAgAAZHJz&#10;L2Rvd25yZXYueG1sUEsFBgAAAAAEAAQA9QAAAIsDAAAAAA==&#10;" path="m,l,207009e" filled="f" strokeweight=".5pt">
                  <v:path arrowok="t"/>
                </v:shape>
                <v:shape id="Graphic 236" o:spid="_x0000_s1126" style="position:absolute;left:14957;width:1054;height:2070;visibility:visible;mso-wrap-style:square;v-text-anchor:top" coordsize="105410,207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quVcUA&#10;AADcAAAADwAAAGRycy9kb3ducmV2LnhtbESP0WrCQBRE3wX/YbmCL9JstCCSugYNLWhfpGk/4DZ7&#10;m6TN3o3Z1SR/3y0IfRxm5gyzTQfTiBt1rrasYBnFIIgLq2suFXy8vzxsQDiPrLGxTApGcpDuppMt&#10;Jtr2/Ea33JciQNglqKDyvk2kdEVFBl1kW+LgfdnOoA+yK6XusA9w08hVHK+lwZrDQoUtZRUVP/nV&#10;KLj4Z+4bHMfzmH9/nhavWXnY5ErNZ8P+CYSnwf+H7+2jVrB6XMPfmXA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uq5VxQAAANwAAAAPAAAAAAAAAAAAAAAAAJgCAABkcnMv&#10;ZG93bnJldi54bWxQSwUGAAAAAAQABAD1AAAAigMAAAAA&#10;" path="m,l,207009em,106679r105410,e" filled="f">
                  <v:path arrowok="t"/>
                </v:shape>
                <v:shape id="Image 237" o:spid="_x0000_s1127" type="#_x0000_t75" style="position:absolute;left:15513;top:5260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SvabHAAAA3AAAAA8AAABkcnMvZG93bnJldi54bWxEj0FrwkAUhO+C/2F5gpeim1rUkrpKaVWC&#10;oKi10ONr9pkEs29Ddqvx37tCweMwM98wk1ljSnGm2hWWFTz3IxDEqdUFZwoOX4veKwjnkTWWlknB&#10;lRzMpu3WBGNtL7yj895nIkDYxagg976KpXRpTgZd31bEwTva2qAPss6krvES4KaUgygaSYMFh4Uc&#10;K/rIKT3t/4yC1eYw/J7/cpKuPkdPfr1N7DL7Uarbad7fQHhq/CP83060gsHLGO5nwhGQ0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zSvabHAAAA3AAAAA8AAAAAAAAAAAAA&#10;AAAAnwIAAGRycy9kb3ducmV2LnhtbFBLBQYAAAAABAAEAPcAAACTAwAAAAA=&#10;">
                  <v:imagedata r:id="rId80" o:title=""/>
                </v:shape>
                <v:shape id="Graphic 238" o:spid="_x0000_s1128" style="position:absolute;left:16011;top:1066;width:13;height:4242;visibility:visible;mso-wrap-style:square;v-text-anchor:top" coordsize="1270,424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xmh8EA&#10;AADcAAAADwAAAGRycy9kb3ducmV2LnhtbERPTWvCQBC9C/6HZQRvumlKJKSuooKgR6OF9DZkp0lo&#10;djZmt0n677uHQo+P973dT6YVA/WusazgZR2BIC6tbrhS8LifVykI55E1tpZJwQ852O/msy1m2o58&#10;oyH3lQgh7DJUUHvfZVK6siaDbm074sB92t6gD7CvpO5xDOGmlXEUbaTBhkNDjR2daiq/8m+jQF+G&#10;59ElxVTkcSpv+j05RNcPpZaL6fAGwtPk/8V/7otWEL+GteFMOAJ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8ZofBAAAA3AAAAA8AAAAAAAAAAAAAAAAAmAIAAGRycy9kb3du&#10;cmV2LnhtbFBLBQYAAAAABAAEAPUAAACGAwAAAAA=&#10;" path="m,l,424179e" filled="f">
                  <v:path arrowok="t"/>
                </v:shape>
                <v:shape id="Graphic 239" o:spid="_x0000_s1129" style="position:absolute;left:1489;top:1689;width:13684;height:4464;visibility:visible;mso-wrap-style:square;v-text-anchor:top" coordsize="1368425,446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Ut48YA&#10;AADcAAAADwAAAGRycy9kb3ducmV2LnhtbESPQWvCQBSE74X+h+UVvNVNI5GaukopFYXiwejF2yP7&#10;mo3Nvg3ZrYn++q4g9DjMzDfMfDnYRpyp87VjBS/jBARx6XTNlYLDfvX8CsIHZI2NY1JwIQ/LxePD&#10;HHPtet7RuQiViBD2OSowIbS5lL40ZNGPXUscvW/XWQxRdpXUHfYRbhuZJslUWqw5Lhhs6cNQ+VP8&#10;WgUZn/qvPku3vjI2+1xvdtfT0Sg1ehre30AEGsJ/+N7eaAXpZAa3M/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Ut48YAAADcAAAADwAAAAAAAAAAAAAAAACYAgAAZHJz&#10;L2Rvd25yZXYueG1sUEsFBgAAAAAEAAQA9QAAAIsDAAAAAA==&#10;" path="m469900,38100l457200,31750,393700,r,31750l77089,31750r-2794,2794l74295,41656r2794,2794l393700,44450r,31750l457200,44450r12700,-6350xem973455,90170l960755,83820,897255,52070r,31750l663829,83820r-2794,2794l661035,93726r2794,2794l897255,96520r,31750l960755,96520r12700,-6350xem1368425,408305r-12700,-6350l1292225,370205r,31750l76200,401955r,-31750l,408305r76200,38100l76200,414655r1216025,l1292225,446405r63500,-31750l1368425,408305xe" fillcolor="black" stroked="f">
                  <v:path arrowok="t"/>
                </v:shape>
                <v:shape id="Image 240" o:spid="_x0000_s1130" type="#_x0000_t75" style="position:absolute;left:13166;top:2473;width:2394;height: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gODCAAAA3AAAAA8AAABkcnMvZG93bnJldi54bWxET89rwjAUvg/2P4QneNPUItN1RhmC6KUT&#10;68Tro3k2Zc1LaaJ2/vXmMNjx4/u9WPW2ETfqfO1YwWScgCAuna65UvB93IzmIHxA1tg4JgW/5GG1&#10;fH1ZYKbdnQ90K0IlYgj7DBWYENpMSl8asujHriWO3MV1FkOEXSV1h/cYbhuZJsmbtFhzbDDY0tpQ&#10;+VNcrYKdWc/qPN2eZ9ev0+Wx5/fC5rlSw0H/+QEiUB/+xX/unVaQTuP8eCYeAbl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q4DgwgAAANwAAAAPAAAAAAAAAAAAAAAAAJ8C&#10;AABkcnMvZG93bnJldi54bWxQSwUGAAAAAAQABAD3AAAAjgMAAAAA&#10;">
                  <v:imagedata r:id="rId121" o:title=""/>
                </v:shape>
                <v:shape id="Textbox 241" o:spid="_x0000_s1131" type="#_x0000_t202" style="position:absolute;left:3396;top:1987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0syM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dLMj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42" o:spid="_x0000_s1132" type="#_x0000_t202" style="position:absolute;left:8502;top:2535;width:1898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yv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7K/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Ua</w:t>
                        </w:r>
                      </w:p>
                    </w:txbxContent>
                  </v:textbox>
                </v:shape>
                <v:shape id="Textbox 243" o:spid="_x0000_s1133" type="#_x0000_t202" style="position:absolute;left:13439;top:3069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MXJM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MXJMYAAADcAAAADwAAAAAAAAAAAAAAAACYAgAAZHJz&#10;L2Rvd25yZXYueG1sUEsFBgAAAAAEAAQA9QAAAIsDAAAAAA=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7008C5" w:rsidRDefault="00D34D94">
      <w:pPr>
        <w:spacing w:before="223"/>
        <w:ind w:left="2016"/>
        <w:rPr>
          <w:sz w:val="24"/>
        </w:rPr>
      </w:pPr>
      <w:r>
        <w:rPr>
          <w:spacing w:val="-10"/>
          <w:sz w:val="24"/>
        </w:rPr>
        <w:t>U</w:t>
      </w:r>
    </w:p>
    <w:p w:rsidR="007008C5" w:rsidRDefault="007008C5">
      <w:pPr>
        <w:rPr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634" w:space="3268"/>
            <w:col w:w="6159"/>
          </w:cols>
        </w:sectPr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197"/>
      </w:pPr>
    </w:p>
    <w:p w:rsidR="007008C5" w:rsidRDefault="00D34D94">
      <w:pPr>
        <w:pStyle w:val="a4"/>
        <w:numPr>
          <w:ilvl w:val="0"/>
          <w:numId w:val="17"/>
        </w:numPr>
        <w:tabs>
          <w:tab w:val="left" w:pos="776"/>
        </w:tabs>
        <w:spacing w:after="4"/>
        <w:ind w:left="776" w:hanging="210"/>
        <w:rPr>
          <w:sz w:val="28"/>
        </w:rPr>
      </w:pPr>
      <w:r>
        <w:rPr>
          <w:sz w:val="28"/>
        </w:rPr>
        <w:t>Запишите</w:t>
      </w:r>
      <w:r>
        <w:rPr>
          <w:spacing w:val="-10"/>
          <w:sz w:val="28"/>
        </w:rPr>
        <w:t xml:space="preserve"> </w:t>
      </w:r>
      <w:r>
        <w:rPr>
          <w:sz w:val="28"/>
        </w:rPr>
        <w:t>формулу</w:t>
      </w:r>
      <w:r>
        <w:rPr>
          <w:spacing w:val="-8"/>
          <w:sz w:val="28"/>
        </w:rPr>
        <w:t xml:space="preserve"> </w:t>
      </w:r>
      <w:r>
        <w:rPr>
          <w:sz w:val="28"/>
        </w:rPr>
        <w:t>модуля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сопротивления</w:t>
      </w:r>
      <w:r>
        <w:rPr>
          <w:spacing w:val="-9"/>
          <w:sz w:val="28"/>
        </w:rPr>
        <w:t xml:space="preserve"> </w:t>
      </w:r>
      <w:r>
        <w:rPr>
          <w:sz w:val="28"/>
        </w:rPr>
        <w:t>последовательной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цепи </w:t>
      </w:r>
      <w:r>
        <w:rPr>
          <w:spacing w:val="-5"/>
          <w:sz w:val="28"/>
        </w:rPr>
        <w:t>RLC</w:t>
      </w:r>
    </w:p>
    <w:p w:rsidR="007008C5" w:rsidRDefault="00D34D94">
      <w:pPr>
        <w:pStyle w:val="a3"/>
        <w:ind w:left="6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446530" cy="489585"/>
            <wp:effectExtent l="0" t="0" r="0" b="0"/>
            <wp:docPr id="244" name="Image 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069" cy="4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spacing w:before="224"/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1.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200785" cy="257175"/>
            <wp:effectExtent l="0" t="0" r="0" b="0"/>
            <wp:docPr id="245" name="Image 2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  <w:sz w:val="20"/>
        </w:rPr>
      </w:pPr>
    </w:p>
    <w:p w:rsidR="007008C5" w:rsidRDefault="007008C5">
      <w:pPr>
        <w:pStyle w:val="a3"/>
        <w:spacing w:before="41"/>
        <w:rPr>
          <w:rFonts w:ascii="Microsoft Sans Serif"/>
          <w:sz w:val="20"/>
        </w:rPr>
      </w:pPr>
    </w:p>
    <w:p w:rsidR="007008C5" w:rsidRDefault="00D34D94">
      <w:pPr>
        <w:spacing w:before="1"/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2.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561465" cy="334010"/>
            <wp:effectExtent l="0" t="0" r="0" b="0"/>
            <wp:docPr id="246" name="Image 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 246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099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  <w:sz w:val="20"/>
        </w:rPr>
      </w:pPr>
    </w:p>
    <w:p w:rsidR="007008C5" w:rsidRDefault="007008C5">
      <w:pPr>
        <w:pStyle w:val="a3"/>
        <w:spacing w:before="157"/>
        <w:rPr>
          <w:rFonts w:ascii="Microsoft Sans Serif"/>
          <w:sz w:val="20"/>
        </w:rPr>
      </w:pPr>
    </w:p>
    <w:p w:rsidR="007008C5" w:rsidRDefault="00D34D94">
      <w:pPr>
        <w:spacing w:before="1"/>
        <w:ind w:left="1167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eastAsia="ru-RU"/>
        </w:rPr>
        <w:drawing>
          <wp:anchor distT="0" distB="0" distL="0" distR="0" simplePos="0" relativeHeight="251634688" behindDoc="0" locked="0" layoutInCell="1" allowOverlap="1">
            <wp:simplePos x="0" y="0"/>
            <wp:positionH relativeFrom="page">
              <wp:posOffset>1240155</wp:posOffset>
            </wp:positionH>
            <wp:positionV relativeFrom="paragraph">
              <wp:posOffset>-214630</wp:posOffset>
            </wp:positionV>
            <wp:extent cx="1570990" cy="334010"/>
            <wp:effectExtent l="0" t="0" r="0" b="0"/>
            <wp:wrapNone/>
            <wp:docPr id="247" name="Image 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 247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spacing w:val="-5"/>
          <w:sz w:val="20"/>
          <w:u w:val="single"/>
        </w:rPr>
        <w:t>3.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7008C5" w:rsidRDefault="007008C5">
      <w:pPr>
        <w:pStyle w:val="a3"/>
        <w:spacing w:before="38"/>
        <w:rPr>
          <w:rFonts w:ascii="Arial"/>
          <w:b/>
          <w:sz w:val="20"/>
        </w:rPr>
      </w:pPr>
    </w:p>
    <w:p w:rsidR="007008C5" w:rsidRDefault="00D34D94">
      <w:pPr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4.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315085" cy="419100"/>
            <wp:effectExtent l="0" t="0" r="0" b="0"/>
            <wp:docPr id="248" name="Image 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4"/>
        <w:numPr>
          <w:ilvl w:val="0"/>
          <w:numId w:val="17"/>
        </w:numPr>
        <w:tabs>
          <w:tab w:val="left" w:pos="776"/>
        </w:tabs>
        <w:spacing w:before="222"/>
        <w:ind w:left="776" w:hanging="210"/>
        <w:rPr>
          <w:sz w:val="28"/>
        </w:rPr>
      </w:pPr>
      <w:r>
        <w:rPr>
          <w:sz w:val="28"/>
        </w:rPr>
        <w:t>Какая</w:t>
      </w:r>
      <w:r>
        <w:rPr>
          <w:spacing w:val="-7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7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7"/>
          <w:sz w:val="28"/>
        </w:rPr>
        <w:t xml:space="preserve"> </w:t>
      </w:r>
      <w:r>
        <w:rPr>
          <w:sz w:val="28"/>
        </w:rPr>
        <w:t>относится</w:t>
      </w:r>
      <w:r>
        <w:rPr>
          <w:spacing w:val="-7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схеме?</w:t>
      </w:r>
    </w:p>
    <w:p w:rsidR="007008C5" w:rsidRDefault="007008C5">
      <w:pPr>
        <w:pStyle w:val="a3"/>
        <w:spacing w:before="39"/>
      </w:pPr>
    </w:p>
    <w:p w:rsidR="007008C5" w:rsidRDefault="00D34D94">
      <w:pPr>
        <w:ind w:left="3699" w:right="600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6736" behindDoc="0" locked="0" layoutInCell="1" allowOverlap="1">
                <wp:simplePos x="0" y="0"/>
                <wp:positionH relativeFrom="page">
                  <wp:posOffset>647065</wp:posOffset>
                </wp:positionH>
                <wp:positionV relativeFrom="paragraph">
                  <wp:posOffset>-96520</wp:posOffset>
                </wp:positionV>
                <wp:extent cx="3406140" cy="2327910"/>
                <wp:effectExtent l="0" t="0" r="0" b="0"/>
                <wp:wrapNone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6140" cy="2327910"/>
                          <a:chOff x="0" y="0"/>
                          <a:chExt cx="3406140" cy="2327910"/>
                        </a:xfrm>
                      </wpg:grpSpPr>
                      <wps:wsp>
                        <wps:cNvPr id="250" name="Graphic 250"/>
                        <wps:cNvSpPr/>
                        <wps:spPr>
                          <a:xfrm>
                            <a:off x="127" y="139"/>
                            <a:ext cx="3405504" cy="2327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5504" h="2327910">
                                <a:moveTo>
                                  <a:pt x="6096" y="6159"/>
                                </a:moveTo>
                                <a:lnTo>
                                  <a:pt x="0" y="6159"/>
                                </a:lnTo>
                                <a:lnTo>
                                  <a:pt x="0" y="1138796"/>
                                </a:lnTo>
                                <a:lnTo>
                                  <a:pt x="6096" y="1138796"/>
                                </a:lnTo>
                                <a:lnTo>
                                  <a:pt x="6096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0654" y="1138809"/>
                                </a:moveTo>
                                <a:lnTo>
                                  <a:pt x="6096" y="1138809"/>
                                </a:lnTo>
                                <a:lnTo>
                                  <a:pt x="6096" y="1144854"/>
                                </a:lnTo>
                                <a:lnTo>
                                  <a:pt x="0" y="1144854"/>
                                </a:lnTo>
                                <a:lnTo>
                                  <a:pt x="0" y="2321369"/>
                                </a:lnTo>
                                <a:lnTo>
                                  <a:pt x="0" y="2327465"/>
                                </a:lnTo>
                                <a:lnTo>
                                  <a:pt x="6096" y="2327465"/>
                                </a:lnTo>
                                <a:lnTo>
                                  <a:pt x="1780654" y="2327465"/>
                                </a:lnTo>
                                <a:lnTo>
                                  <a:pt x="1780654" y="2321369"/>
                                </a:lnTo>
                                <a:lnTo>
                                  <a:pt x="6096" y="2321369"/>
                                </a:lnTo>
                                <a:lnTo>
                                  <a:pt x="6096" y="1144892"/>
                                </a:lnTo>
                                <a:lnTo>
                                  <a:pt x="1780654" y="1144892"/>
                                </a:lnTo>
                                <a:lnTo>
                                  <a:pt x="1780654" y="1138809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0654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6096"/>
                                </a:lnTo>
                                <a:lnTo>
                                  <a:pt x="1780654" y="6096"/>
                                </a:lnTo>
                                <a:lnTo>
                                  <a:pt x="1780654" y="0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6763" y="6159"/>
                                </a:moveTo>
                                <a:lnTo>
                                  <a:pt x="1780667" y="6159"/>
                                </a:lnTo>
                                <a:lnTo>
                                  <a:pt x="1780667" y="1138796"/>
                                </a:lnTo>
                                <a:lnTo>
                                  <a:pt x="1786763" y="1138796"/>
                                </a:lnTo>
                                <a:lnTo>
                                  <a:pt x="1786763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1138809"/>
                                </a:moveTo>
                                <a:lnTo>
                                  <a:pt x="3399409" y="1138809"/>
                                </a:lnTo>
                                <a:lnTo>
                                  <a:pt x="2066290" y="1138809"/>
                                </a:lnTo>
                                <a:lnTo>
                                  <a:pt x="2066290" y="1144892"/>
                                </a:lnTo>
                                <a:lnTo>
                                  <a:pt x="3399409" y="1144892"/>
                                </a:lnTo>
                                <a:lnTo>
                                  <a:pt x="3399409" y="2321369"/>
                                </a:lnTo>
                                <a:lnTo>
                                  <a:pt x="1786763" y="2321369"/>
                                </a:lnTo>
                                <a:lnTo>
                                  <a:pt x="1786763" y="1144854"/>
                                </a:lnTo>
                                <a:lnTo>
                                  <a:pt x="1780667" y="1144854"/>
                                </a:lnTo>
                                <a:lnTo>
                                  <a:pt x="1780667" y="2321369"/>
                                </a:lnTo>
                                <a:lnTo>
                                  <a:pt x="1780667" y="2327465"/>
                                </a:lnTo>
                                <a:lnTo>
                                  <a:pt x="1786763" y="2327465"/>
                                </a:lnTo>
                                <a:lnTo>
                                  <a:pt x="3399409" y="2327465"/>
                                </a:lnTo>
                                <a:lnTo>
                                  <a:pt x="3405505" y="2327465"/>
                                </a:lnTo>
                                <a:lnTo>
                                  <a:pt x="3405505" y="2321369"/>
                                </a:lnTo>
                                <a:lnTo>
                                  <a:pt x="3405505" y="1144892"/>
                                </a:lnTo>
                                <a:lnTo>
                                  <a:pt x="3405505" y="113880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6159"/>
                                </a:moveTo>
                                <a:lnTo>
                                  <a:pt x="3399409" y="6159"/>
                                </a:lnTo>
                                <a:lnTo>
                                  <a:pt x="3399409" y="1138796"/>
                                </a:lnTo>
                                <a:lnTo>
                                  <a:pt x="3405505" y="1138796"/>
                                </a:lnTo>
                                <a:lnTo>
                                  <a:pt x="3405505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0"/>
                                </a:moveTo>
                                <a:lnTo>
                                  <a:pt x="3399409" y="0"/>
                                </a:lnTo>
                                <a:lnTo>
                                  <a:pt x="1786763" y="0"/>
                                </a:lnTo>
                                <a:lnTo>
                                  <a:pt x="1780667" y="0"/>
                                </a:lnTo>
                                <a:lnTo>
                                  <a:pt x="1780667" y="6096"/>
                                </a:lnTo>
                                <a:lnTo>
                                  <a:pt x="1786763" y="6096"/>
                                </a:lnTo>
                                <a:lnTo>
                                  <a:pt x="3399409" y="6096"/>
                                </a:lnTo>
                                <a:lnTo>
                                  <a:pt x="3405505" y="6096"/>
                                </a:lnTo>
                                <a:lnTo>
                                  <a:pt x="3405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2058797" y="1418462"/>
                            <a:ext cx="113474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4745" h="524510">
                                <a:moveTo>
                                  <a:pt x="1134745" y="486410"/>
                                </a:moveTo>
                                <a:lnTo>
                                  <a:pt x="1122045" y="480060"/>
                                </a:lnTo>
                                <a:lnTo>
                                  <a:pt x="1058545" y="448310"/>
                                </a:lnTo>
                                <a:lnTo>
                                  <a:pt x="1058545" y="480060"/>
                                </a:lnTo>
                                <a:lnTo>
                                  <a:pt x="68884" y="480060"/>
                                </a:lnTo>
                                <a:lnTo>
                                  <a:pt x="652284" y="285953"/>
                                </a:lnTo>
                                <a:lnTo>
                                  <a:pt x="662305" y="316103"/>
                                </a:lnTo>
                                <a:lnTo>
                                  <a:pt x="709637" y="268859"/>
                                </a:lnTo>
                                <a:lnTo>
                                  <a:pt x="722630" y="255905"/>
                                </a:lnTo>
                                <a:lnTo>
                                  <a:pt x="638302" y="243840"/>
                                </a:lnTo>
                                <a:lnTo>
                                  <a:pt x="648284" y="273913"/>
                                </a:lnTo>
                                <a:lnTo>
                                  <a:pt x="44450" y="474903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479132"/>
                                </a:lnTo>
                                <a:lnTo>
                                  <a:pt x="31623" y="479171"/>
                                </a:lnTo>
                                <a:lnTo>
                                  <a:pt x="28321" y="480187"/>
                                </a:lnTo>
                                <a:lnTo>
                                  <a:pt x="26543" y="483870"/>
                                </a:lnTo>
                                <a:lnTo>
                                  <a:pt x="27686" y="487172"/>
                                </a:lnTo>
                                <a:lnTo>
                                  <a:pt x="28702" y="490474"/>
                                </a:lnTo>
                                <a:lnTo>
                                  <a:pt x="31889" y="492023"/>
                                </a:lnTo>
                                <a:lnTo>
                                  <a:pt x="32639" y="492760"/>
                                </a:lnTo>
                                <a:lnTo>
                                  <a:pt x="1058545" y="492760"/>
                                </a:lnTo>
                                <a:lnTo>
                                  <a:pt x="1058545" y="524510"/>
                                </a:lnTo>
                                <a:lnTo>
                                  <a:pt x="1122045" y="492760"/>
                                </a:lnTo>
                                <a:lnTo>
                                  <a:pt x="1134745" y="4864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2096897" y="1417192"/>
                            <a:ext cx="684530" cy="6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4530" h="696595">
                                <a:moveTo>
                                  <a:pt x="684530" y="255269"/>
                                </a:moveTo>
                                <a:lnTo>
                                  <a:pt x="684530" y="696594"/>
                                </a:lnTo>
                              </a:path>
                              <a:path w="684530" h="696595">
                                <a:moveTo>
                                  <a:pt x="684530" y="256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447802" y="240537"/>
                            <a:ext cx="2333625" cy="18916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3625" h="1891664">
                                <a:moveTo>
                                  <a:pt x="1019175" y="750570"/>
                                </a:moveTo>
                                <a:lnTo>
                                  <a:pt x="1006475" y="744220"/>
                                </a:lnTo>
                                <a:lnTo>
                                  <a:pt x="942975" y="712470"/>
                                </a:lnTo>
                                <a:lnTo>
                                  <a:pt x="942975" y="744220"/>
                                </a:lnTo>
                                <a:lnTo>
                                  <a:pt x="61023" y="744220"/>
                                </a:lnTo>
                                <a:lnTo>
                                  <a:pt x="420636" y="576503"/>
                                </a:lnTo>
                                <a:lnTo>
                                  <a:pt x="434086" y="605282"/>
                                </a:lnTo>
                                <a:lnTo>
                                  <a:pt x="471538" y="558038"/>
                                </a:lnTo>
                                <a:lnTo>
                                  <a:pt x="487045" y="538480"/>
                                </a:lnTo>
                                <a:lnTo>
                                  <a:pt x="401828" y="536194"/>
                                </a:lnTo>
                                <a:lnTo>
                                  <a:pt x="415251" y="564972"/>
                                </a:lnTo>
                                <a:lnTo>
                                  <a:pt x="68605" y="726744"/>
                                </a:lnTo>
                                <a:lnTo>
                                  <a:pt x="454596" y="68935"/>
                                </a:lnTo>
                                <a:lnTo>
                                  <a:pt x="481965" y="84963"/>
                                </a:lnTo>
                                <a:lnTo>
                                  <a:pt x="484416" y="48514"/>
                                </a:lnTo>
                                <a:lnTo>
                                  <a:pt x="484479" y="47498"/>
                                </a:lnTo>
                                <a:lnTo>
                                  <a:pt x="487680" y="0"/>
                                </a:lnTo>
                                <a:lnTo>
                                  <a:pt x="416306" y="46482"/>
                                </a:lnTo>
                                <a:lnTo>
                                  <a:pt x="443649" y="62522"/>
                                </a:lnTo>
                                <a:lnTo>
                                  <a:pt x="48425" y="736168"/>
                                </a:lnTo>
                                <a:lnTo>
                                  <a:pt x="44450" y="738022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755396"/>
                                </a:lnTo>
                                <a:lnTo>
                                  <a:pt x="34594" y="758190"/>
                                </a:lnTo>
                                <a:lnTo>
                                  <a:pt x="41605" y="758190"/>
                                </a:lnTo>
                                <a:lnTo>
                                  <a:pt x="42887" y="756920"/>
                                </a:lnTo>
                                <a:lnTo>
                                  <a:pt x="942975" y="756920"/>
                                </a:lnTo>
                                <a:lnTo>
                                  <a:pt x="942975" y="788670"/>
                                </a:lnTo>
                                <a:lnTo>
                                  <a:pt x="1006475" y="756920"/>
                                </a:lnTo>
                                <a:lnTo>
                                  <a:pt x="1019175" y="750570"/>
                                </a:lnTo>
                                <a:close/>
                              </a:path>
                              <a:path w="2333625" h="1891664">
                                <a:moveTo>
                                  <a:pt x="2333625" y="1877695"/>
                                </a:moveTo>
                                <a:lnTo>
                                  <a:pt x="2321344" y="1865909"/>
                                </a:lnTo>
                                <a:lnTo>
                                  <a:pt x="2272157" y="1818652"/>
                                </a:lnTo>
                                <a:lnTo>
                                  <a:pt x="2262733" y="1848954"/>
                                </a:lnTo>
                                <a:lnTo>
                                  <a:pt x="1641348" y="1655318"/>
                                </a:lnTo>
                                <a:lnTo>
                                  <a:pt x="1637665" y="1657223"/>
                                </a:lnTo>
                                <a:lnTo>
                                  <a:pt x="1635633" y="1663827"/>
                                </a:lnTo>
                                <a:lnTo>
                                  <a:pt x="1637538" y="1667510"/>
                                </a:lnTo>
                                <a:lnTo>
                                  <a:pt x="2258961" y="1861096"/>
                                </a:lnTo>
                                <a:lnTo>
                                  <a:pt x="2249551" y="1891398"/>
                                </a:lnTo>
                                <a:lnTo>
                                  <a:pt x="2333625" y="1877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484631" y="240537"/>
                            <a:ext cx="450215" cy="538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215" h="538480">
                                <a:moveTo>
                                  <a:pt x="0" y="0"/>
                                </a:moveTo>
                                <a:lnTo>
                                  <a:pt x="450214" y="0"/>
                                </a:lnTo>
                              </a:path>
                              <a:path w="450215" h="538480">
                                <a:moveTo>
                                  <a:pt x="449579" y="0"/>
                                </a:moveTo>
                                <a:lnTo>
                                  <a:pt x="450214" y="53847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1903095" y="580897"/>
                            <a:ext cx="1365885" cy="410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885" h="410845">
                                <a:moveTo>
                                  <a:pt x="1365377" y="38100"/>
                                </a:moveTo>
                                <a:lnTo>
                                  <a:pt x="1352677" y="31750"/>
                                </a:lnTo>
                                <a:lnTo>
                                  <a:pt x="1289177" y="0"/>
                                </a:lnTo>
                                <a:lnTo>
                                  <a:pt x="1289177" y="31750"/>
                                </a:lnTo>
                                <a:lnTo>
                                  <a:pt x="692531" y="31750"/>
                                </a:lnTo>
                                <a:lnTo>
                                  <a:pt x="689737" y="34544"/>
                                </a:lnTo>
                                <a:lnTo>
                                  <a:pt x="684022" y="31750"/>
                                </a:lnTo>
                                <a:lnTo>
                                  <a:pt x="620522" y="0"/>
                                </a:lnTo>
                                <a:lnTo>
                                  <a:pt x="620522" y="31750"/>
                                </a:lnTo>
                                <a:lnTo>
                                  <a:pt x="12395" y="31750"/>
                                </a:lnTo>
                                <a:lnTo>
                                  <a:pt x="12319" y="31623"/>
                                </a:lnTo>
                                <a:lnTo>
                                  <a:pt x="8382" y="30861"/>
                                </a:lnTo>
                                <a:lnTo>
                                  <a:pt x="7366" y="31521"/>
                                </a:lnTo>
                                <a:lnTo>
                                  <a:pt x="5715" y="30988"/>
                                </a:lnTo>
                                <a:lnTo>
                                  <a:pt x="2159" y="32893"/>
                                </a:lnTo>
                                <a:lnTo>
                                  <a:pt x="1016" y="36195"/>
                                </a:lnTo>
                                <a:lnTo>
                                  <a:pt x="0" y="39497"/>
                                </a:lnTo>
                                <a:lnTo>
                                  <a:pt x="1905" y="43053"/>
                                </a:lnTo>
                                <a:lnTo>
                                  <a:pt x="5207" y="44196"/>
                                </a:lnTo>
                                <a:lnTo>
                                  <a:pt x="5461" y="44450"/>
                                </a:lnTo>
                                <a:lnTo>
                                  <a:pt x="208140" y="350748"/>
                                </a:lnTo>
                                <a:lnTo>
                                  <a:pt x="181610" y="368300"/>
                                </a:lnTo>
                                <a:lnTo>
                                  <a:pt x="255397" y="410845"/>
                                </a:lnTo>
                                <a:lnTo>
                                  <a:pt x="249834" y="365125"/>
                                </a:lnTo>
                                <a:lnTo>
                                  <a:pt x="245110" y="326263"/>
                                </a:lnTo>
                                <a:lnTo>
                                  <a:pt x="218681" y="343763"/>
                                </a:lnTo>
                                <a:lnTo>
                                  <a:pt x="24803" y="50380"/>
                                </a:lnTo>
                                <a:lnTo>
                                  <a:pt x="1012710" y="361594"/>
                                </a:lnTo>
                                <a:lnTo>
                                  <a:pt x="1003173" y="391922"/>
                                </a:lnTo>
                                <a:lnTo>
                                  <a:pt x="1087247" y="378460"/>
                                </a:lnTo>
                                <a:lnTo>
                                  <a:pt x="1074889" y="366522"/>
                                </a:lnTo>
                                <a:lnTo>
                                  <a:pt x="1033780" y="326771"/>
                                </a:lnTo>
                                <a:lnTo>
                                  <a:pt x="1033780" y="357886"/>
                                </a:lnTo>
                                <a:lnTo>
                                  <a:pt x="1032764" y="361315"/>
                                </a:lnTo>
                                <a:lnTo>
                                  <a:pt x="1032675" y="361594"/>
                                </a:lnTo>
                                <a:lnTo>
                                  <a:pt x="1033780" y="357886"/>
                                </a:lnTo>
                                <a:lnTo>
                                  <a:pt x="1033780" y="326771"/>
                                </a:lnTo>
                                <a:lnTo>
                                  <a:pt x="1026033" y="319278"/>
                                </a:lnTo>
                                <a:lnTo>
                                  <a:pt x="1016508" y="349516"/>
                                </a:lnTo>
                                <a:lnTo>
                                  <a:pt x="48425" y="44450"/>
                                </a:lnTo>
                                <a:lnTo>
                                  <a:pt x="620522" y="44450"/>
                                </a:lnTo>
                                <a:lnTo>
                                  <a:pt x="620522" y="76200"/>
                                </a:lnTo>
                                <a:lnTo>
                                  <a:pt x="684022" y="44450"/>
                                </a:lnTo>
                                <a:lnTo>
                                  <a:pt x="689737" y="41592"/>
                                </a:lnTo>
                                <a:lnTo>
                                  <a:pt x="692531" y="44450"/>
                                </a:lnTo>
                                <a:lnTo>
                                  <a:pt x="1289177" y="44450"/>
                                </a:lnTo>
                                <a:lnTo>
                                  <a:pt x="1289177" y="76200"/>
                                </a:lnTo>
                                <a:lnTo>
                                  <a:pt x="1352677" y="44450"/>
                                </a:lnTo>
                                <a:lnTo>
                                  <a:pt x="1365377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2606801" y="621537"/>
                            <a:ext cx="36893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935" h="323215">
                                <a:moveTo>
                                  <a:pt x="0" y="0"/>
                                </a:moveTo>
                                <a:lnTo>
                                  <a:pt x="368935" y="32321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7" name="Textbox 257"/>
                        <wps:cNvSpPr txBox="1"/>
                        <wps:spPr>
                          <a:xfrm>
                            <a:off x="71755" y="238591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8" name="Textbox 258"/>
                        <wps:cNvSpPr txBox="1"/>
                        <wps:spPr>
                          <a:xfrm>
                            <a:off x="491159" y="229447"/>
                            <a:ext cx="55244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9" name="Textbox 259"/>
                        <wps:cNvSpPr txBox="1"/>
                        <wps:spPr>
                          <a:xfrm>
                            <a:off x="1934717" y="422995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0" name="Textbox 260"/>
                        <wps:cNvSpPr txBox="1"/>
                        <wps:spPr>
                          <a:xfrm>
                            <a:off x="2641854" y="444965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1" name="Textbox 261"/>
                        <wps:cNvSpPr txBox="1"/>
                        <wps:spPr>
                          <a:xfrm>
                            <a:off x="527735" y="625687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2" name="Textbox 262"/>
                        <wps:cNvSpPr txBox="1"/>
                        <wps:spPr>
                          <a:xfrm>
                            <a:off x="785241" y="801581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3" name="Textbox 263"/>
                        <wps:cNvSpPr txBox="1"/>
                        <wps:spPr>
                          <a:xfrm>
                            <a:off x="1692020" y="739987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4" name="Textbox 264"/>
                        <wps:cNvSpPr txBox="1"/>
                        <wps:spPr>
                          <a:xfrm>
                            <a:off x="2158174" y="845143"/>
                            <a:ext cx="79502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tabs>
                                  <w:tab w:val="left" w:pos="632"/>
                                  <w:tab w:val="left" w:pos="1231"/>
                                </w:tabs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24"/>
                                  <w:u w:val="thick"/>
                                </w:rPr>
                                <w:tab/>
                              </w: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  <w:u w:val="thick"/>
                                </w:rPr>
                                <w:t>I</w:t>
                              </w:r>
                              <w:r>
                                <w:rPr>
                                  <w:rFonts w:ascii="Microsoft Sans Serif"/>
                                  <w:sz w:val="24"/>
                                  <w:u w:val="thick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5" name="Textbox 265"/>
                        <wps:cNvSpPr txBox="1"/>
                        <wps:spPr>
                          <a:xfrm>
                            <a:off x="1664589" y="1366732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6" name="Textbox 266"/>
                        <wps:cNvSpPr txBox="1"/>
                        <wps:spPr>
                          <a:xfrm>
                            <a:off x="2356866" y="1587712"/>
                            <a:ext cx="362585" cy="628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tabs>
                                  <w:tab w:val="left" w:pos="376"/>
                                </w:tabs>
                                <w:spacing w:line="230" w:lineRule="auto"/>
                                <w:rPr>
                                  <w:position w:val="-13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rFonts w:ascii="Microsoft Sans Serif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position w:val="-13"/>
                                  <w:sz w:val="24"/>
                                </w:rPr>
                                <w:t>U</w:t>
                              </w:r>
                            </w:p>
                            <w:p w:rsidR="007008C5" w:rsidRDefault="007008C5">
                              <w:pPr>
                                <w:spacing w:before="17"/>
                                <w:rPr>
                                  <w:sz w:val="24"/>
                                </w:rPr>
                              </w:pPr>
                            </w:p>
                            <w:p w:rsidR="007008C5" w:rsidRDefault="00D34D94">
                              <w:pPr>
                                <w:spacing w:before="1"/>
                                <w:ind w:left="2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7" name="Textbox 267"/>
                        <wps:cNvSpPr txBox="1"/>
                        <wps:spPr>
                          <a:xfrm>
                            <a:off x="1783842" y="1141983"/>
                            <a:ext cx="282575" cy="18415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75" w:lineRule="exact"/>
                                <w:ind w:right="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8" name="Textbox 268"/>
                        <wps:cNvSpPr txBox="1"/>
                        <wps:spPr>
                          <a:xfrm>
                            <a:off x="3175" y="1141983"/>
                            <a:ext cx="277495" cy="24257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7008C5" w:rsidRDefault="00D34D94">
                              <w:pPr>
                                <w:spacing w:before="63"/>
                                <w:ind w:right="1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9" name="Textbox 269"/>
                        <wps:cNvSpPr txBox="1"/>
                        <wps:spPr>
                          <a:xfrm>
                            <a:off x="3175" y="3175"/>
                            <a:ext cx="277495" cy="24193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7008C5" w:rsidRDefault="00D34D94">
                              <w:pPr>
                                <w:spacing w:before="68"/>
                                <w:ind w:right="1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9" o:spid="_x0000_s1134" style="position:absolute;left:0;text-align:left;margin-left:50.95pt;margin-top:-7.6pt;width:268.2pt;height:183.3pt;z-index:251636736;mso-wrap-distance-left:0;mso-wrap-distance-right:0;mso-position-horizontal-relative:page;mso-position-vertical-relative:text" coordsize="34061,23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">
                <v:shape id="Graphic 250" o:spid="_x0000_s1135" style="position:absolute;left:1;top:1;width:34055;height:23279;visibility:visible;mso-wrap-style:square;v-text-anchor:top" coordsize="3405504,2327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7CsIA&#10;AADcAAAADwAAAGRycy9kb3ducmV2LnhtbERPy2oCMRTdF/yHcAV3NeOjZRyNIhWp4KrqwuVlcp0Z&#10;ndwMSaqpX98sCl0eznuxiqYVd3K+saxgNMxAEJdWN1wpOB23rzkIH5A1tpZJwQ95WC17LwsstH3w&#10;F90PoRIphH2BCuoQukJKX9Zk0A9tR5y4i3UGQ4KuktrhI4WbVo6z7F0abDg11NjRR03l7fBtFExv&#10;+4l95nH0ub9uTtfodrM8nJUa9ON6DiJQDP/iP/dOKxi/pfnpTDoC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3zsKwgAAANwAAAAPAAAAAAAAAAAAAAAAAJgCAABkcnMvZG93&#10;bnJldi54bWxQSwUGAAAAAAQABAD1AAAAhwMAAAAA&#10;" path="m6096,6159l,6159,,1138796r6096,l6096,6159xem1780654,1138809r-1774558,l6096,1144854r-6096,l,2321369r,6096l6096,2327465r1774558,l1780654,2321369r-1774558,l6096,1144892r1774558,l1780654,1138809xem1780654,l6096,r,6096l1780654,6096r,-6096xem1786763,6159r-6096,l1780667,1138796r6096,l1786763,6159xem3405505,1138809r-6096,l2066290,1138809r,6083l3399409,1144892r,1176477l1786763,2321369r,-1176515l1780667,1144854r,1176515l1780667,2327465r6096,l3399409,2327465r6096,l3405505,2321369r,-1176477l3405505,1138809xem3405505,6159r-6096,l3399409,1138796r6096,l3405505,6159xem3405505,r-6096,l1786763,r-6096,l1780667,6096r6096,l3399409,6096r6096,l3405505,xe" fillcolor="black" stroked="f">
                  <v:path arrowok="t"/>
                </v:shape>
                <v:shape id="Graphic 251" o:spid="_x0000_s1136" style="position:absolute;left:20587;top:14184;width:11348;height:5245;visibility:visible;mso-wrap-style:square;v-text-anchor:top" coordsize="1134745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+R+sYA&#10;AADcAAAADwAAAGRycy9kb3ducmV2LnhtbESPT2vCQBTE7wW/w/KEXkqzMdDYpq6ibQVPQqMXb4/s&#10;Mwlm34bs5k+/vVso9DjMzG+Y1WYyjRioc7VlBYsoBkFcWF1zqeB82j+/gnAeWWNjmRT8kIPNevaw&#10;wkzbkb9pyH0pAoRdhgoq79tMSldUZNBFtiUO3tV2Bn2QXSl1h2OAm0YmcZxKgzWHhQpb+qiouOW9&#10;UfB5/NLpdXlpfZIetzvs+0Px9qTU43zavoPwNPn/8F/7oBUkLwv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+R+sYAAADcAAAADwAAAAAAAAAAAAAAAACYAgAAZHJz&#10;L2Rvd25yZXYueG1sUEsFBgAAAAAEAAQA9QAAAIsDAAAAAA==&#10;" path="m1134745,486410r-12700,-6350l1058545,448310r,31750l68884,480060,652284,285953r10021,30150l709637,268859r12993,-12954l638302,243840r9982,30073l44450,474903r,-398703l76200,76200,66675,57150,38100,,,76200r31750,l31750,479132r-127,39l28321,480187r-1778,3683l27686,487172r1016,3302l31889,492023r750,737l1058545,492760r,31750l1122045,492760r12700,-6350xe" fillcolor="black" stroked="f">
                  <v:path arrowok="t"/>
                </v:shape>
                <v:shape id="Graphic 252" o:spid="_x0000_s1137" style="position:absolute;left:20968;top:14171;width:6846;height:6966;visibility:visible;mso-wrap-style:square;v-text-anchor:top" coordsize="684530,6965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IJL8UA&#10;AADcAAAADwAAAGRycy9kb3ducmV2LnhtbESPQWvCQBSE74L/YXmCl6Ibo6YSXaVohZ4EtZQeH9ln&#10;Esy+TbNbjf76rlDwOMzMN8xi1ZpKXKhxpWUFo2EEgjizuuRcwedxO5iBcB5ZY2WZFNzIwWrZ7Sww&#10;1fbKe7ocfC4ChF2KCgrv61RKlxVk0A1tTRy8k20M+iCbXOoGrwFuKhlHUSINlhwWCqxpXVB2Pvwa&#10;BZv76xdxTfZl/J1sdpNTkrybH6X6vfZtDsJT65/h//aHVhBPY3icC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MgkvxQAAANwAAAAPAAAAAAAAAAAAAAAAAJgCAABkcnMv&#10;ZG93bnJldi54bWxQSwUGAAAAAAQABAD1AAAAigMAAAAA&#10;" path="m684530,255269r,441325em684530,256539l,e" filled="f">
                  <v:stroke dashstyle="dash"/>
                  <v:path arrowok="t"/>
                </v:shape>
                <v:shape id="Graphic 253" o:spid="_x0000_s1138" style="position:absolute;left:4478;top:2405;width:23336;height:18917;visibility:visible;mso-wrap-style:square;v-text-anchor:top" coordsize="2333625,1891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XGMYA&#10;AADcAAAADwAAAGRycy9kb3ducmV2LnhtbESPQUsDMRSE70L/Q3gFbzZrtUXXpqUqgiBC2y2lx+fm&#10;mSzdvIRNbNd/3xQEj8PMfMPMFr1rxZG62HhWcDsqQBDXXjdsFGyrt5sHEDEha2w9k4JfirCYD65m&#10;WGp/4jUdN8mIDOFYogKbUiiljLUlh3HkA3H2vn3nMGXZGak7PGW4a+W4KKbSYcN5wWKgF0v1YfPj&#10;FOwezb76sPqzmjybr9f7sArTrVHqetgvn0Ak6tN/+K/9rhWMJ3dwOZOP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AXGMYAAADcAAAADwAAAAAAAAAAAAAAAACYAgAAZHJz&#10;L2Rvd25yZXYueG1sUEsFBgAAAAAEAAQA9QAAAIsDAAAAAA==&#10;" path="m1019175,750570r-12700,-6350l942975,712470r,31750l61023,744220,420636,576503r13450,28779l471538,558038r15507,-19558l401828,536194r13423,28778l68605,726744,454596,68935r27369,16028l484416,48514r63,-1016l487680,,416306,46482r27343,16040l48425,736168r-3975,1854l44450,76200r31750,l66675,57150,38100,,,76200r31750,l31750,755396r2844,2794l41605,758190r1282,-1270l942975,756920r,31750l1006475,756920r12700,-6350xem2333625,1877695r-12281,-11786l2272157,1818652r-9424,30302l1641348,1655318r-3683,1905l1635633,1663827r1905,3683l2258961,1861096r-9410,30302l2333625,1877695xe" fillcolor="black" stroked="f">
                  <v:path arrowok="t"/>
                </v:shape>
                <v:shape id="Graphic 254" o:spid="_x0000_s1139" style="position:absolute;left:4846;top:2405;width:4502;height:5385;visibility:visible;mso-wrap-style:square;v-text-anchor:top" coordsize="450215,538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f6CccA&#10;AADcAAAADwAAAGRycy9kb3ducmV2LnhtbESP3WrCQBSE7wt9h+UUetdsKq2EmFVKwR+EItqq6d0h&#10;e5qEZs+G7Krx7V1B8HKYmW+YbNKbRhypc7VlBa9RDIK4sLrmUsHP9/QlAeE8ssbGMik4k4PJ+PEh&#10;w1TbE6/puPGlCBB2KSqovG9TKV1RkUEX2ZY4eH+2M+iD7EqpOzwFuGnkII6H0mDNYaHClj4rKv43&#10;B6Nglv8u9ku/X8/LbZ4kO7uNv1ZTpZ6f+o8RCE+9v4dv7YVWMHh/g+uZcATk+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H+gnHAAAA3AAAAA8AAAAAAAAAAAAAAAAAmAIAAGRy&#10;cy9kb3ducmV2LnhtbFBLBQYAAAAABAAEAPUAAACMAwAAAAA=&#10;" path="m,l450214,em449579,r635,538479e" filled="f" strokeweight=".5pt">
                  <v:stroke dashstyle="dash"/>
                  <v:path arrowok="t"/>
                </v:shape>
                <v:shape id="Graphic 255" o:spid="_x0000_s1140" style="position:absolute;left:19030;top:5808;width:13659;height:4109;visibility:visible;mso-wrap-style:square;v-text-anchor:top" coordsize="1365885,410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9RsYA&#10;AADcAAAADwAAAGRycy9kb3ducmV2LnhtbESPQWvCQBSE7wX/w/KE3urGSKJENyKF0vYiVD14fGSf&#10;SUz2bchuNO2v7xYKHoeZ+YbZbEfTihv1rrasYD6LQBAXVtdcKjgd315WIJxH1thaJgXf5GCbT542&#10;mGl75y+6HXwpAoRdhgoq77tMSldUZNDNbEccvIvtDfog+1LqHu8BbloZR1EqDdYcFirs6LWiojkM&#10;RsHwkzaf8/3inF41L5bv171J4kGp5+m4W4PwNPpH+L/9oRXESQJ/Z8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k9RsYAAADcAAAADwAAAAAAAAAAAAAAAACYAgAAZHJz&#10;L2Rvd25yZXYueG1sUEsFBgAAAAAEAAQA9QAAAIsDAAAAAA==&#10;" path="m1365377,38100r-12700,-6350l1289177,r,31750l692531,31750r-2794,2794l684022,31750,620522,r,31750l12395,31750r-76,-127l8382,30861r-1016,660l5715,30988,2159,32893,1016,36195,,39497r1905,3556l5207,44196r254,254l208140,350748r-26530,17552l255397,410845r-5563,-45720l245110,326263r-26429,17500l24803,50380r987907,311214l1003173,391922r84074,-13462l1074889,366522r-41109,-39751l1033780,357886r-1016,3429l1032675,361594r1105,-3708l1033780,326771r-7747,-7493l1016508,349516,48425,44450r572097,l620522,76200,684022,44450r5715,-2858l692531,44450r596646,l1289177,76200r63500,-31750l1365377,38100xe" fillcolor="black" stroked="f">
                  <v:path arrowok="t"/>
                </v:shape>
                <v:shape id="Graphic 256" o:spid="_x0000_s1141" style="position:absolute;left:26068;top:6215;width:3689;height:3232;visibility:visible;mso-wrap-style:square;v-text-anchor:top" coordsize="368935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ffMMA&#10;AADcAAAADwAAAGRycy9kb3ducmV2LnhtbESPzWrDMBCE74W+g9hCbo0cU4fgRg7FtNBj6+QBFmtj&#10;ubZWxpJ/+vZRoZDjMDPfMMfTansx0+hbxwp22wQEce10y42Cy/nj+QDCB2SNvWNS8EseTsXjwxFz&#10;7Rb+prkKjYgQ9jkqMCEMuZS+NmTRb91AHL2rGy2GKMdG6hGXCLe9TJNkLy22HBcMDlQaqrtqsgoG&#10;o+dpdtmB3q9JVy5fu5efqldq87S+vYIItIZ7+L/9qRWk2R7+zsQjI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4ffMMAAADcAAAADwAAAAAAAAAAAAAAAACYAgAAZHJzL2Rv&#10;d25yZXYueG1sUEsFBgAAAAAEAAQA9QAAAIgDAAAAAA==&#10;" path="m,l368935,323214e" filled="f">
                  <v:stroke dashstyle="dash"/>
                  <v:path arrowok="t"/>
                </v:shape>
                <v:shape id="Textbox 257" o:spid="_x0000_s1142" type="#_x0000_t202" style="position:absolute;left:717;top:2385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GH+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GH+sYAAADcAAAADwAAAAAAAAAAAAAAAACYAgAAZHJz&#10;L2Rvd25yZXYueG1sUEsFBgAAAAAEAAQA9QAAAIsDAAAAAA==&#10;" filled="f" stroked="f">
                  <v:textbox inset="0,0,0,0">
                    <w:txbxContent>
                      <w:p w:rsidR="007008C5" w:rsidRDefault="00D34D94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58" o:spid="_x0000_s1143" type="#_x0000_t202" style="position:absolute;left:4911;top:2294;width:553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4Ti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+E4jBAAAA3AAAAA8AAAAAAAAAAAAAAAAAmAIAAGRycy9kb3du&#10;cmV2LnhtbFBLBQYAAAAABAAEAPUAAACGAwAAAAA=&#10;" filled="f" stroked="f">
                  <v:textbox inset="0,0,0,0">
                    <w:txbxContent>
                      <w:p w:rsidR="007008C5" w:rsidRDefault="00D34D94">
                        <w:pPr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</w:p>
                    </w:txbxContent>
                  </v:textbox>
                </v:shape>
                <v:shape id="Textbox 259" o:spid="_x0000_s1144" type="#_x0000_t202" style="position:absolute;left:19347;top:4229;width:1066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K2E8QA&#10;AADcAAAADwAAAGRycy9kb3ducmV2LnhtbESPQWvCQBSE74L/YXmCN90oK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ythP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60" o:spid="_x0000_s1145" type="#_x0000_t202" style="position:absolute;left:26418;top:4449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TVM8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mKV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k1TPBAAAA3AAAAA8AAAAAAAAAAAAAAAAAmAIAAGRycy9kb3du&#10;cmV2LnhtbFBLBQYAAAAABAAEAPUAAACG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61" o:spid="_x0000_s1146" type="#_x0000_t202" style="position:absolute;left:5277;top:6256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wqM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ocKj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2" o:spid="_x0000_s1147" type="#_x0000_t202" style="position:absolute;left:7852;top:8015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ru38QA&#10;AADcAAAADwAAAGRycy9kb3ducmV2LnhtbESPQWvCQBSE74X+h+UVeqsbcwiauoqIhYJQjPHg8TX7&#10;TBazb2N21fTfdwXB4zAz3zCzxWBbcaXeG8cKxqMEBHHltOFawb78+piA8AFZY+uYFPyRh8X89WWG&#10;uXY3Lui6C7WIEPY5KmhC6HIpfdWQRT9yHXH0jq63GKLsa6l7vEW4bWWaJJm0aDguNNjRqqHqtLtY&#10;BcsDF2tz/vndFsfClOU04U12Uur9bVh+ggg0hGf40f7WCtIshfu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67t/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63" o:spid="_x0000_s1148" type="#_x0000_t202" style="position:absolute;left:16920;top:7399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ZLRM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9ktE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4" o:spid="_x0000_s1149" type="#_x0000_t202" style="position:absolute;left:21581;top:8451;width:7950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/TM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9Mw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tabs>
                            <w:tab w:val="left" w:pos="632"/>
                            <w:tab w:val="left" w:pos="1231"/>
                          </w:tabs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z w:val="24"/>
                            <w:u w:val="thick"/>
                          </w:rPr>
                          <w:tab/>
                        </w:r>
                        <w:r>
                          <w:rPr>
                            <w:rFonts w:ascii="Microsoft Sans Serif"/>
                            <w:spacing w:val="-10"/>
                            <w:sz w:val="24"/>
                            <w:u w:val="thick"/>
                          </w:rPr>
                          <w:t>I</w:t>
                        </w:r>
                        <w:r>
                          <w:rPr>
                            <w:rFonts w:ascii="Microsoft Sans Serif"/>
                            <w:sz w:val="24"/>
                            <w:u w:val="thick"/>
                          </w:rPr>
                          <w:tab/>
                        </w:r>
                      </w:p>
                    </w:txbxContent>
                  </v:textbox>
                </v:shape>
                <v:shape id="Textbox 265" o:spid="_x0000_s1150" type="#_x0000_t202" style="position:absolute;left:16645;top:13667;width:1067;height:18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2q8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U3ar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6" o:spid="_x0000_s1151" type="#_x0000_t202" style="position:absolute;left:23568;top:15877;width:3626;height:6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Ho3M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wSRN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B6Nz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tabs>
                            <w:tab w:val="left" w:pos="376"/>
                          </w:tabs>
                          <w:spacing w:line="230" w:lineRule="auto"/>
                          <w:rPr>
                            <w:position w:val="-13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  <w:r>
                          <w:rPr>
                            <w:rFonts w:ascii="Microsoft Sans Serif"/>
                            <w:sz w:val="24"/>
                          </w:rPr>
                          <w:tab/>
                        </w:r>
                        <w:r>
                          <w:rPr>
                            <w:spacing w:val="-10"/>
                            <w:position w:val="-13"/>
                            <w:sz w:val="24"/>
                          </w:rPr>
                          <w:t>U</w:t>
                        </w:r>
                      </w:p>
                      <w:p w:rsidR="007008C5" w:rsidRDefault="007008C5">
                        <w:pPr>
                          <w:spacing w:before="17"/>
                          <w:rPr>
                            <w:sz w:val="24"/>
                          </w:rPr>
                        </w:pPr>
                      </w:p>
                      <w:p w:rsidR="007008C5" w:rsidRDefault="00D34D94">
                        <w:pPr>
                          <w:spacing w:before="1"/>
                          <w:ind w:left="24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67" o:spid="_x0000_s1152" type="#_x0000_t202" style="position:absolute;left:17838;top:11419;width:2826;height:1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o+cgA&#10;AADcAAAADwAAAGRycy9kb3ducmV2LnhtbESPT2vCQBTE7wW/w/KE3pqNVlKJrhKLth68+K/Q2zP7&#10;TEKzb9PsVuO37xaEHoeZ+Q0znXemFhdqXWVZwSCKQRDnVldcKDjsV09jEM4ja6wtk4IbOZjPeg9T&#10;TLW98pYuO1+IAGGXooLS+yaV0uUlGXSRbYiDd7atQR9kW0jd4jXATS2HcZxIgxWHhRIbei0p/9r9&#10;GAXb02KVfebHt/fv0TJLRsvuY/O8UOqx32UTEJ46/x++t9dawTB5gb8z4Qj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P2j5yAAAANwAAAAPAAAAAAAAAAAAAAAAAJgCAABk&#10;cnMvZG93bnJldi54bWxQSwUGAAAAAAQABAD1AAAAjQMAAAAA&#10;" filled="f" strokeweight=".5pt">
                  <v:textbox inset="0,0,0,0">
                    <w:txbxContent>
                      <w:p w:rsidR="007008C5" w:rsidRDefault="00D34D94">
                        <w:pPr>
                          <w:spacing w:line="275" w:lineRule="exact"/>
                          <w:ind w:right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v:shape id="Textbox 268" o:spid="_x0000_s1153" type="#_x0000_t202" style="position:absolute;left:31;top:11419;width:2775;height:2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8i8UA&#10;AADcAAAADwAAAGRycy9kb3ducmV2LnhtbERPPW/CMBDdK/EfrEPq1jilKEIBEyUI2g5dgBaJ7Yiv&#10;SUR8TmMX0n9fD0iMT+97kQ2mFRfqXWNZwXMUgyAurW64UvC53zzNQDiPrLG1TAr+yEG2HD0sMNX2&#10;ylu67HwlQgi7FBXU3neplK6syaCLbEccuG/bG/QB9pXUPV5DuGnlJI4TabDh0FBjR6uayvPu1yjY&#10;nopNfiy/Xt9+pus8ma6Hw8dLodTjeMjnIDwN/i6+ud+1gkkS1oYz4Qj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PyLxQAAANwAAAAPAAAAAAAAAAAAAAAAAJgCAABkcnMv&#10;ZG93bnJldi54bWxQSwUGAAAAAAQABAD1AAAAigMAAAAA&#10;" filled="f" strokeweight=".5pt">
                  <v:textbox inset="0,0,0,0">
                    <w:txbxContent>
                      <w:p w:rsidR="007008C5" w:rsidRDefault="00D34D94">
                        <w:pPr>
                          <w:spacing w:before="63"/>
                          <w:ind w:righ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box 269" o:spid="_x0000_s1154" type="#_x0000_t202" style="position:absolute;left:31;top:31;width:2775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ZEMgA&#10;AADcAAAADwAAAGRycy9kb3ducmV2LnhtbESPT2vCQBTE7wW/w/KE3pqNVkKNrhKLth68+K/Q2zP7&#10;TEKzb9PsVuO37xaEHoeZ+Q0znXemFhdqXWVZwSCKQRDnVldcKDjsV08vIJxH1lhbJgU3cjCf9R6m&#10;mGp75S1ddr4QAcIuRQWl900qpctLMugi2xAH72xbgz7ItpC6xWuAm1oO4ziRBisOCyU29FpS/rX7&#10;MQq2p8Uq+8yPb+/fo2WWjJbdx+Z5odRjv8smIDx1/j98b6+1gmEyhr8z4Qj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7FkQyAAAANwAAAAPAAAAAAAAAAAAAAAAAJgCAABk&#10;cnMvZG93bnJldi54bWxQSwUGAAAAAAQABAD1AAAAjQMAAAAA&#10;" filled="f" strokeweight=".5pt">
                  <v:textbox inset="0,0,0,0">
                    <w:txbxContent>
                      <w:p w:rsidR="007008C5" w:rsidRDefault="00D34D94">
                        <w:pPr>
                          <w:spacing w:before="68"/>
                          <w:ind w:righ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rPr>
          <w:sz w:val="24"/>
        </w:rPr>
      </w:pPr>
    </w:p>
    <w:p w:rsidR="007008C5" w:rsidRDefault="007008C5">
      <w:pPr>
        <w:pStyle w:val="a3"/>
        <w:spacing w:before="11"/>
        <w:rPr>
          <w:sz w:val="24"/>
        </w:rPr>
      </w:pPr>
    </w:p>
    <w:p w:rsidR="007008C5" w:rsidRDefault="00D34D94">
      <w:pPr>
        <w:ind w:left="3099" w:right="10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8784" behindDoc="0" locked="0" layoutInCell="1" allowOverlap="1">
                <wp:simplePos x="0" y="0"/>
                <wp:positionH relativeFrom="page">
                  <wp:posOffset>5017135</wp:posOffset>
                </wp:positionH>
                <wp:positionV relativeFrom="paragraph">
                  <wp:posOffset>-829945</wp:posOffset>
                </wp:positionV>
                <wp:extent cx="1094105" cy="1739265"/>
                <wp:effectExtent l="0" t="0" r="0" b="0"/>
                <wp:wrapNone/>
                <wp:docPr id="270" name="Group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4105" cy="1739264"/>
                          <a:chOff x="0" y="0"/>
                          <a:chExt cx="1094105" cy="1739264"/>
                        </a:xfrm>
                      </wpg:grpSpPr>
                      <wps:wsp>
                        <wps:cNvPr id="271" name="Graphic 271"/>
                        <wps:cNvSpPr/>
                        <wps:spPr>
                          <a:xfrm>
                            <a:off x="935672" y="369252"/>
                            <a:ext cx="119380" cy="456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456565">
                                <a:moveTo>
                                  <a:pt x="0" y="456565"/>
                                </a:moveTo>
                                <a:lnTo>
                                  <a:pt x="119379" y="456565"/>
                                </a:lnTo>
                                <a:lnTo>
                                  <a:pt x="1193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656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38935"/>
                            <a:ext cx="100330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Graphic 273"/>
                        <wps:cNvSpPr/>
                        <wps:spPr>
                          <a:xfrm>
                            <a:off x="91122" y="11112"/>
                            <a:ext cx="26416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76200">
                                <a:moveTo>
                                  <a:pt x="187960" y="0"/>
                                </a:moveTo>
                                <a:lnTo>
                                  <a:pt x="187960" y="76199"/>
                                </a:lnTo>
                                <a:lnTo>
                                  <a:pt x="251460" y="44449"/>
                                </a:lnTo>
                                <a:lnTo>
                                  <a:pt x="204215" y="44449"/>
                                </a:lnTo>
                                <a:lnTo>
                                  <a:pt x="207010" y="41655"/>
                                </a:lnTo>
                                <a:lnTo>
                                  <a:pt x="207010" y="34543"/>
                                </a:lnTo>
                                <a:lnTo>
                                  <a:pt x="204215" y="31749"/>
                                </a:lnTo>
                                <a:lnTo>
                                  <a:pt x="251460" y="31749"/>
                                </a:lnTo>
                                <a:lnTo>
                                  <a:pt x="187960" y="0"/>
                                </a:lnTo>
                                <a:close/>
                              </a:path>
                              <a:path w="264160" h="76200">
                                <a:moveTo>
                                  <a:pt x="187960" y="31749"/>
                                </a:moveTo>
                                <a:lnTo>
                                  <a:pt x="2794" y="31749"/>
                                </a:lnTo>
                                <a:lnTo>
                                  <a:pt x="0" y="34543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49"/>
                                </a:lnTo>
                                <a:lnTo>
                                  <a:pt x="187960" y="44449"/>
                                </a:lnTo>
                                <a:lnTo>
                                  <a:pt x="187960" y="31749"/>
                                </a:lnTo>
                                <a:close/>
                              </a:path>
                              <a:path w="264160" h="76200">
                                <a:moveTo>
                                  <a:pt x="251460" y="31749"/>
                                </a:moveTo>
                                <a:lnTo>
                                  <a:pt x="204215" y="31749"/>
                                </a:lnTo>
                                <a:lnTo>
                                  <a:pt x="207010" y="34543"/>
                                </a:lnTo>
                                <a:lnTo>
                                  <a:pt x="207010" y="41655"/>
                                </a:lnTo>
                                <a:lnTo>
                                  <a:pt x="204215" y="44449"/>
                                </a:lnTo>
                                <a:lnTo>
                                  <a:pt x="251460" y="44449"/>
                                </a:lnTo>
                                <a:lnTo>
                                  <a:pt x="264160" y="38099"/>
                                </a:lnTo>
                                <a:lnTo>
                                  <a:pt x="251460" y="317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355282" y="49212"/>
                            <a:ext cx="235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">
                                <a:moveTo>
                                  <a:pt x="0" y="0"/>
                                </a:moveTo>
                                <a:lnTo>
                                  <a:pt x="23558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552767" y="47942"/>
                            <a:ext cx="76200" cy="518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518795">
                                <a:moveTo>
                                  <a:pt x="31750" y="442594"/>
                                </a:moveTo>
                                <a:lnTo>
                                  <a:pt x="0" y="442594"/>
                                </a:lnTo>
                                <a:lnTo>
                                  <a:pt x="38100" y="518794"/>
                                </a:lnTo>
                                <a:lnTo>
                                  <a:pt x="66675" y="461644"/>
                                </a:lnTo>
                                <a:lnTo>
                                  <a:pt x="34543" y="461644"/>
                                </a:lnTo>
                                <a:lnTo>
                                  <a:pt x="31750" y="458850"/>
                                </a:lnTo>
                                <a:lnTo>
                                  <a:pt x="31750" y="442594"/>
                                </a:lnTo>
                                <a:close/>
                              </a:path>
                              <a:path w="76200" h="518795">
                                <a:moveTo>
                                  <a:pt x="41655" y="0"/>
                                </a:moveTo>
                                <a:lnTo>
                                  <a:pt x="34543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458850"/>
                                </a:lnTo>
                                <a:lnTo>
                                  <a:pt x="34543" y="461644"/>
                                </a:lnTo>
                                <a:lnTo>
                                  <a:pt x="41655" y="461644"/>
                                </a:lnTo>
                                <a:lnTo>
                                  <a:pt x="44450" y="458850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518795">
                                <a:moveTo>
                                  <a:pt x="76200" y="442594"/>
                                </a:moveTo>
                                <a:lnTo>
                                  <a:pt x="44450" y="442594"/>
                                </a:lnTo>
                                <a:lnTo>
                                  <a:pt x="44450" y="458850"/>
                                </a:lnTo>
                                <a:lnTo>
                                  <a:pt x="41655" y="461644"/>
                                </a:lnTo>
                                <a:lnTo>
                                  <a:pt x="66675" y="461644"/>
                                </a:lnTo>
                                <a:lnTo>
                                  <a:pt x="76200" y="4425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590867" y="567372"/>
                            <a:ext cx="1270" cy="231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1140">
                                <a:moveTo>
                                  <a:pt x="0" y="0"/>
                                </a:moveTo>
                                <a:lnTo>
                                  <a:pt x="0" y="23113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97472" y="49212"/>
                            <a:ext cx="991869" cy="164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1869" h="1645285">
                                <a:moveTo>
                                  <a:pt x="493395" y="1645284"/>
                                </a:moveTo>
                                <a:lnTo>
                                  <a:pt x="0" y="1645284"/>
                                </a:lnTo>
                              </a:path>
                              <a:path w="991869" h="1645285">
                                <a:moveTo>
                                  <a:pt x="493395" y="0"/>
                                </a:moveTo>
                                <a:lnTo>
                                  <a:pt x="898525" y="0"/>
                                </a:lnTo>
                              </a:path>
                              <a:path w="991869" h="1645285">
                                <a:moveTo>
                                  <a:pt x="493395" y="1645284"/>
                                </a:moveTo>
                                <a:lnTo>
                                  <a:pt x="898525" y="1645284"/>
                                </a:lnTo>
                              </a:path>
                              <a:path w="991869" h="1645285">
                                <a:moveTo>
                                  <a:pt x="900811" y="976375"/>
                                </a:moveTo>
                                <a:lnTo>
                                  <a:pt x="938399" y="990697"/>
                                </a:lnTo>
                                <a:lnTo>
                                  <a:pt x="967105" y="1010459"/>
                                </a:lnTo>
                                <a:lnTo>
                                  <a:pt x="985428" y="1034293"/>
                                </a:lnTo>
                                <a:lnTo>
                                  <a:pt x="991870" y="1060830"/>
                                </a:lnTo>
                                <a:lnTo>
                                  <a:pt x="985428" y="1087294"/>
                                </a:lnTo>
                                <a:lnTo>
                                  <a:pt x="967105" y="1111091"/>
                                </a:lnTo>
                                <a:lnTo>
                                  <a:pt x="938399" y="1130839"/>
                                </a:lnTo>
                                <a:lnTo>
                                  <a:pt x="900811" y="1145158"/>
                                </a:lnTo>
                                <a:lnTo>
                                  <a:pt x="938399" y="1130837"/>
                                </a:lnTo>
                                <a:lnTo>
                                  <a:pt x="967105" y="1111075"/>
                                </a:lnTo>
                                <a:lnTo>
                                  <a:pt x="985428" y="1087241"/>
                                </a:lnTo>
                                <a:lnTo>
                                  <a:pt x="991870" y="1060703"/>
                                </a:lnTo>
                                <a:lnTo>
                                  <a:pt x="985428" y="1034240"/>
                                </a:lnTo>
                                <a:lnTo>
                                  <a:pt x="967105" y="1010443"/>
                                </a:lnTo>
                                <a:lnTo>
                                  <a:pt x="938399" y="990695"/>
                                </a:lnTo>
                                <a:lnTo>
                                  <a:pt x="900811" y="976375"/>
                                </a:lnTo>
                                <a:close/>
                              </a:path>
                              <a:path w="991869" h="1645285">
                                <a:moveTo>
                                  <a:pt x="900811" y="1149095"/>
                                </a:moveTo>
                                <a:lnTo>
                                  <a:pt x="938399" y="1163415"/>
                                </a:lnTo>
                                <a:lnTo>
                                  <a:pt x="967105" y="1183163"/>
                                </a:lnTo>
                                <a:lnTo>
                                  <a:pt x="985428" y="1206960"/>
                                </a:lnTo>
                                <a:lnTo>
                                  <a:pt x="991870" y="1233423"/>
                                </a:lnTo>
                                <a:lnTo>
                                  <a:pt x="985428" y="1259961"/>
                                </a:lnTo>
                                <a:lnTo>
                                  <a:pt x="967105" y="1283795"/>
                                </a:lnTo>
                                <a:lnTo>
                                  <a:pt x="938399" y="1303557"/>
                                </a:lnTo>
                                <a:lnTo>
                                  <a:pt x="900811" y="1317878"/>
                                </a:lnTo>
                                <a:lnTo>
                                  <a:pt x="938399" y="1303557"/>
                                </a:lnTo>
                                <a:lnTo>
                                  <a:pt x="967105" y="1283795"/>
                                </a:lnTo>
                                <a:lnTo>
                                  <a:pt x="985428" y="1259961"/>
                                </a:lnTo>
                                <a:lnTo>
                                  <a:pt x="991870" y="1233423"/>
                                </a:lnTo>
                                <a:lnTo>
                                  <a:pt x="985428" y="1206960"/>
                                </a:lnTo>
                                <a:lnTo>
                                  <a:pt x="967105" y="1183163"/>
                                </a:lnTo>
                                <a:lnTo>
                                  <a:pt x="938399" y="1163415"/>
                                </a:lnTo>
                                <a:lnTo>
                                  <a:pt x="900811" y="1149095"/>
                                </a:lnTo>
                                <a:close/>
                              </a:path>
                              <a:path w="991869" h="1645285">
                                <a:moveTo>
                                  <a:pt x="900811" y="1313560"/>
                                </a:moveTo>
                                <a:lnTo>
                                  <a:pt x="938399" y="1327882"/>
                                </a:lnTo>
                                <a:lnTo>
                                  <a:pt x="967105" y="1347644"/>
                                </a:lnTo>
                                <a:lnTo>
                                  <a:pt x="985428" y="1371478"/>
                                </a:lnTo>
                                <a:lnTo>
                                  <a:pt x="991870" y="1398015"/>
                                </a:lnTo>
                                <a:lnTo>
                                  <a:pt x="985428" y="1424479"/>
                                </a:lnTo>
                                <a:lnTo>
                                  <a:pt x="967105" y="1448276"/>
                                </a:lnTo>
                                <a:lnTo>
                                  <a:pt x="938399" y="1468024"/>
                                </a:lnTo>
                                <a:lnTo>
                                  <a:pt x="900811" y="1482343"/>
                                </a:lnTo>
                                <a:lnTo>
                                  <a:pt x="938399" y="1468022"/>
                                </a:lnTo>
                                <a:lnTo>
                                  <a:pt x="967105" y="1448260"/>
                                </a:lnTo>
                                <a:lnTo>
                                  <a:pt x="985428" y="1424426"/>
                                </a:lnTo>
                                <a:lnTo>
                                  <a:pt x="991870" y="1397888"/>
                                </a:lnTo>
                                <a:lnTo>
                                  <a:pt x="985428" y="1371425"/>
                                </a:lnTo>
                                <a:lnTo>
                                  <a:pt x="967105" y="1347628"/>
                                </a:lnTo>
                                <a:lnTo>
                                  <a:pt x="938399" y="1327880"/>
                                </a:lnTo>
                                <a:lnTo>
                                  <a:pt x="900811" y="13135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957897" y="4286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4" y="266699"/>
                                </a:lnTo>
                                <a:lnTo>
                                  <a:pt x="31750" y="26390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5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905"/>
                                </a:lnTo>
                                <a:lnTo>
                                  <a:pt x="34544" y="266699"/>
                                </a:lnTo>
                                <a:lnTo>
                                  <a:pt x="41655" y="266699"/>
                                </a:lnTo>
                                <a:lnTo>
                                  <a:pt x="44450" y="26390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905"/>
                                </a:lnTo>
                                <a:lnTo>
                                  <a:pt x="41655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480377" y="798512"/>
                            <a:ext cx="515620" cy="901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5620" h="901065">
                                <a:moveTo>
                                  <a:pt x="515620" y="741044"/>
                                </a:moveTo>
                                <a:lnTo>
                                  <a:pt x="515620" y="901064"/>
                                </a:lnTo>
                              </a:path>
                              <a:path w="515620" h="901065">
                                <a:moveTo>
                                  <a:pt x="0" y="27304"/>
                                </a:moveTo>
                                <a:lnTo>
                                  <a:pt x="231775" y="26669"/>
                                </a:lnTo>
                              </a:path>
                              <a:path w="515620" h="901065">
                                <a:moveTo>
                                  <a:pt x="0" y="0"/>
                                </a:moveTo>
                                <a:lnTo>
                                  <a:pt x="231775" y="0"/>
                                </a:lnTo>
                              </a:path>
                              <a:path w="515620" h="901065">
                                <a:moveTo>
                                  <a:pt x="515620" y="17144"/>
                                </a:moveTo>
                                <a:lnTo>
                                  <a:pt x="515620" y="224789"/>
                                </a:lnTo>
                              </a:path>
                              <a:path w="515620" h="901065">
                                <a:moveTo>
                                  <a:pt x="110490" y="26669"/>
                                </a:moveTo>
                                <a:lnTo>
                                  <a:pt x="110490" y="90042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9207" y="165417"/>
                            <a:ext cx="76200" cy="145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1457960">
                                <a:moveTo>
                                  <a:pt x="76200" y="1381760"/>
                                </a:moveTo>
                                <a:lnTo>
                                  <a:pt x="44450" y="1381760"/>
                                </a:lnTo>
                                <a:lnTo>
                                  <a:pt x="44450" y="893699"/>
                                </a:lnTo>
                                <a:lnTo>
                                  <a:pt x="41656" y="890905"/>
                                </a:lnTo>
                                <a:lnTo>
                                  <a:pt x="34544" y="890905"/>
                                </a:lnTo>
                                <a:lnTo>
                                  <a:pt x="31750" y="893699"/>
                                </a:lnTo>
                                <a:lnTo>
                                  <a:pt x="31750" y="1381760"/>
                                </a:lnTo>
                                <a:lnTo>
                                  <a:pt x="0" y="1381760"/>
                                </a:lnTo>
                                <a:lnTo>
                                  <a:pt x="38100" y="1457960"/>
                                </a:lnTo>
                                <a:lnTo>
                                  <a:pt x="66675" y="1400810"/>
                                </a:lnTo>
                                <a:lnTo>
                                  <a:pt x="76200" y="1381760"/>
                                </a:lnTo>
                                <a:close/>
                              </a:path>
                              <a:path w="76200" h="1457960">
                                <a:moveTo>
                                  <a:pt x="76200" y="76200"/>
                                </a:move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580136"/>
                                </a:lnTo>
                                <a:lnTo>
                                  <a:pt x="34544" y="582930"/>
                                </a:lnTo>
                                <a:lnTo>
                                  <a:pt x="41656" y="582930"/>
                                </a:lnTo>
                                <a:lnTo>
                                  <a:pt x="44450" y="580136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189420" y="181249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3" name="Textbox 283"/>
                        <wps:cNvSpPr txBox="1"/>
                        <wps:spPr>
                          <a:xfrm>
                            <a:off x="573468" y="59329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4" name="Textbox 284"/>
                        <wps:cNvSpPr txBox="1"/>
                        <wps:spPr>
                          <a:xfrm>
                            <a:off x="96456" y="562630"/>
                            <a:ext cx="1663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C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631761" y="476905"/>
                            <a:ext cx="19177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R1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6" name="Textbox 286"/>
                        <wps:cNvSpPr txBox="1"/>
                        <wps:spPr>
                          <a:xfrm>
                            <a:off x="506412" y="1193566"/>
                            <a:ext cx="1536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70" o:spid="_x0000_s1155" style="position:absolute;left:0;text-align:left;margin-left:395.05pt;margin-top:-65.35pt;width:86.15pt;height:136.95pt;z-index:251638784;mso-wrap-distance-left:0;mso-wrap-distance-right:0;mso-position-horizontal-relative:page;mso-position-vertical-relative:text" coordsize="10941,17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">
                <v:shape id="Graphic 271" o:spid="_x0000_s1156" style="position:absolute;left:9356;top:3692;width:1194;height:4566;visibility:visible;mso-wrap-style:square;v-text-anchor:top" coordsize="119380,456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GF5sUA&#10;AADcAAAADwAAAGRycy9kb3ducmV2LnhtbESPzU7DMBCE70i8g7VI3KjTHqBN61YVCKkHDvRHPa/i&#10;bZwmXgev24a3x0hIHEcz841msRp8p64UpQlsYDwqQBFXwTZcGzjs35+moCQhW+wCk4FvElgt7+8W&#10;WNpw4y1dd6lWGcJSogGXUl9qLZUjjzIKPXH2TiF6TFnGWtuItwz3nZ4UxbP22HBecNjTq6Oq3V28&#10;gXX1eZZG5Pi1fYvTmTu0HzJrjXl8GNZzUImG9B/+a2+sgcnLGH7P5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UYXmxQAAANwAAAAPAAAAAAAAAAAAAAAAAJgCAABkcnMv&#10;ZG93bnJldi54bWxQSwUGAAAAAAQABAD1AAAAigMAAAAA&#10;" path="m,456565r119379,l119379,,,,,456565xe" filled="f">
                  <v:path arrowok="t"/>
                </v:shape>
                <v:shape id="Image 272" o:spid="_x0000_s1157" type="#_x0000_t75" style="position:absolute;top:16389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gmiHHAAAA3AAAAA8AAABkcnMvZG93bnJldi54bWxEj0FrwkAUhO+C/2F5hV5EN01BS3SV0iK0&#10;1EtsDHh7ZF+TaPZtzG41/fddQfA4zMw3zGLVm0acqXO1ZQVPkwgEcWF1zaWC7Hs9fgHhPLLGxjIp&#10;+CMHq+VwsMBE2wundN76UgQIuwQVVN63iZSuqMigm9iWOHg/tjPog+xKqTu8BLhpZBxFU2mw5rBQ&#10;YUtvFRXH7a9RsM8Op88Md4ev6HmU5+9tOt2UqVKPD/3rHISn3t/Dt/aHVhDPYrieCUdALv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ygmiHHAAAA3AAAAA8AAAAAAAAAAAAA&#10;AAAAnwIAAGRycy9kb3ducmV2LnhtbFBLBQYAAAAABAAEAPcAAACTAwAAAAA=&#10;">
                  <v:imagedata r:id="rId128" o:title=""/>
                </v:shape>
                <v:shape id="Graphic 273" o:spid="_x0000_s1158" style="position:absolute;left:911;top:111;width:2641;height:762;visibility:visible;mso-wrap-style:square;v-text-anchor:top" coordsize="26416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IIDcYA&#10;AADcAAAADwAAAGRycy9kb3ducmV2LnhtbESPS2vCQBSF9wX/w3AFN6VOfLTa1EkQQezCLpp20eUl&#10;c5sJZu6EzBjjv3cKQpeH8/g4m3ywjeip87VjBbNpAoK4dLrmSsH31/5pDcIHZI2NY1JwJQ95NnrY&#10;YKrdhT+pL0Il4gj7FBWYENpUSl8asuinriWO3q/rLIYou0rqDi9x3DZyniQv0mLNkWCwpZ2h8lSc&#10;beSuDu6Dd8fi8bU36+f99ecoq6VSk/GwfQMRaAj/4Xv7XSuYrxbwdyYe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IIDcYAAADcAAAADwAAAAAAAAAAAAAAAACYAgAAZHJz&#10;L2Rvd25yZXYueG1sUEsFBgAAAAAEAAQA9QAAAIsDAAAAAA==&#10;" path="m187960,r,76199l251460,44449r-47245,l207010,41655r,-7112l204215,31749r47245,l187960,xem187960,31749r-185166,l,34543r,7112l2794,44449r185166,l187960,31749xem251460,31749r-47245,l207010,34543r,7112l204215,44449r47245,l264160,38099,251460,31749xe" fillcolor="black" stroked="f">
                  <v:path arrowok="t"/>
                </v:shape>
                <v:shape id="Graphic 274" o:spid="_x0000_s1159" style="position:absolute;left:3552;top:492;width:2356;height:12;visibility:visible;mso-wrap-style:square;v-text-anchor:top" coordsize="2355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JPhsQA&#10;AADcAAAADwAAAGRycy9kb3ducmV2LnhtbESPQWsCMRSE7wX/Q3hCb5qtLFVWo7TFglYvaqHXR/Lc&#10;LG5elk1c13/fFIQeh5n5hlmseleLjtpQeVbwMs5AEGtvKi4VfJ8+RzMQISIbrD2TgjsFWC0HTwss&#10;jL/xgbpjLEWCcChQgY2xKaQM2pLDMPYNcfLOvnUYk2xLaVq8Jbir5STLXqXDitOCxYY+LOnL8eoU&#10;xJ96uu602eT2ku/fd77RX7utUs/D/m0OIlIf/8OP9sYomExz+DuTj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yT4bEAAAA3AAAAA8AAAAAAAAAAAAAAAAAmAIAAGRycy9k&#10;b3ducmV2LnhtbFBLBQYAAAAABAAEAPUAAACJAwAAAAA=&#10;" path="m,l235585,e" filled="f">
                  <v:path arrowok="t"/>
                </v:shape>
                <v:shape id="Graphic 275" o:spid="_x0000_s1160" style="position:absolute;left:5527;top:479;width:762;height:5188;visibility:visible;mso-wrap-style:square;v-text-anchor:top" coordsize="76200,518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VvosQA&#10;AADcAAAADwAAAGRycy9kb3ducmV2LnhtbESPUWsCMRCE3wv+h7BC32qixVquRhGhRZSCterzclnv&#10;Di+bI4ne+e+NUOjjMDvf7Eznna3FlXyoHGsYDhQI4tyZigsN+9/Pl3cQISIbrB2ThhsFmM96T1PM&#10;jGv5h667WIgE4ZChhjLGJpMy5CVZDAPXECfv5LzFmKQvpPHYJrit5UipN2mx4tRQYkPLkvLz7mLT&#10;G9v999d5LQ+qOL62x4nytDl4rZ/73eIDRKQu/h//pVdGw2gyhseYRA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lb6LEAAAA3AAAAA8AAAAAAAAAAAAAAAAAmAIAAGRycy9k&#10;b3ducmV2LnhtbFBLBQYAAAAABAAEAPUAAACJAwAAAAA=&#10;" path="m31750,442594l,442594r38100,76200l66675,461644r-32132,l31750,458850r,-16256xem41655,l34543,,31750,2793r,456057l34543,461644r7112,l44450,458850r,-456057l41655,xem76200,442594r-31750,l44450,458850r-2795,2794l66675,461644r9525,-19050xe" fillcolor="black" stroked="f">
                  <v:path arrowok="t"/>
                </v:shape>
                <v:shape id="Graphic 276" o:spid="_x0000_s1161" style="position:absolute;left:5908;top:5673;width:13;height:2312;visibility:visible;mso-wrap-style:square;v-text-anchor:top" coordsize="1270,231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STCMUA&#10;AADcAAAADwAAAGRycy9kb3ducmV2LnhtbESP0WrCQBRE3wv9h+UWfJG6MVArMRvRUov1pTT6AZfs&#10;NZs2ezdkV41/7xaEPg4zc4bJl4NtxZl63zhWMJ0kIIgrpxuuFRz2m+c5CB+QNbaOScGVPCyLx4cc&#10;M+0u/E3nMtQiQthnqMCE0GVS+sqQRT9xHXH0jq63GKLsa6l7vES4bWWaJDNpseG4YLCjN0PVb3my&#10;Cl7MmrqP63v9Y8Y0/zqtd+lniUqNnobVAkSgIfyH7+2tVpC+zuDvTDwCsr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JJMIxQAAANwAAAAPAAAAAAAAAAAAAAAAAJgCAABkcnMv&#10;ZG93bnJldi54bWxQSwUGAAAAAAQABAD1AAAAigMAAAAA&#10;" path="m,l,231139e" filled="f">
                  <v:path arrowok="t"/>
                </v:shape>
                <v:shape id="Image 277" o:spid="_x0000_s1162" type="#_x0000_t75" style="position:absolute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XObnGAAAA3AAAAA8AAABkcnMvZG93bnJldi54bWxEj0FrwkAUhO8F/8PyhF5K3WhBS+oqohRa&#10;9BKNgrdH9jWJZt/G7Fbjv3cFweMwM98w42lrKnGmxpWWFfR7EQjizOqScwXp5vv9E4TzyBory6Tg&#10;Sg6mk87LGGNtL5zQee1zESDsYlRQeF/HUrqsIIOuZ2vi4P3ZxqAPssmlbvAS4KaSgygaSoMlh4UC&#10;a5oXlB3X/0bBPj2cflPcHpbRx9tut6iT4SpPlHrttrMvEJ5a/ww/2j9awWA0gvuZcATk5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Nc5ucYAAADcAAAADwAAAAAAAAAAAAAA&#10;AACfAgAAZHJzL2Rvd25yZXYueG1sUEsFBgAAAAAEAAQA9wAAAJIDAAAAAA==&#10;">
                  <v:imagedata r:id="rId128" o:title=""/>
                </v:shape>
                <v:shape id="Graphic 278" o:spid="_x0000_s1163" style="position:absolute;left:974;top:492;width:9919;height:16452;visibility:visible;mso-wrap-style:square;v-text-anchor:top" coordsize="991869,164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A38MA&#10;AADcAAAADwAAAGRycy9kb3ducmV2LnhtbERPu27CMBTdkfoP1kXqgorTDKVKMQg1atUF2oR2v4ov&#10;SSC+jmLnwd/joRLj0Xmvt5NpxECdqy0reF5GIIgLq2suFfweP55eQTiPrLGxTAqu5GC7eZitMdF2&#10;5IyG3JcihLBLUEHlfZtI6YqKDLqlbYkDd7KdQR9gV0rd4RjCTSPjKHqRBmsODRW29F5Rccl7o+D7&#10;kC7yz/3fT+77c3bt3XG/K1OlHufT7g2Ep8nfxf/uL60gXoW14Uw4An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ZoA38MAAADcAAAADwAAAAAAAAAAAAAAAACYAgAAZHJzL2Rv&#10;d25yZXYueG1sUEsFBgAAAAAEAAQA9QAAAIgDAAAAAA==&#10;" path="m493395,1645284l,1645284em493395,l898525,em493395,1645284r405130,em900811,976375r37588,14322l967105,1010459r18323,23834l991870,1060830r-6442,26464l967105,1111091r-28706,19748l900811,1145158r37588,-14321l967105,1111075r18323,-23834l991870,1060703r-6442,-26463l967105,1010443,938399,990695,900811,976375xem900811,1149095r37588,14320l967105,1183163r18323,23797l991870,1233423r-6442,26538l967105,1283795r-28706,19762l900811,1317878r37588,-14321l967105,1283795r18323,-23834l991870,1233423r-6442,-26463l967105,1183163r-28706,-19748l900811,1149095xem900811,1313560r37588,14322l967105,1347644r18323,23834l991870,1398015r-6442,26464l967105,1448276r-28706,19748l900811,1482343r37588,-14321l967105,1448260r18323,-23834l991870,1397888r-6442,-26463l967105,1347628r-28706,-19748l900811,1313560xe" filled="f">
                  <v:path arrowok="t"/>
                </v:shape>
                <v:shape id="Graphic 279" o:spid="_x0000_s1164" style="position:absolute;left:9578;top:428;width:762;height:3239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76e8YA&#10;AADcAAAADwAAAGRycy9kb3ducmV2LnhtbESP3WoCMRSE7wu+QzhC72q2W+rP1igqFERooavg7enm&#10;uFm6OVmSVLc+fSMUejnMzDfMfNnbVpzJh8axgsdRBoK4crrhWsFh//owBREissbWMSn4oQDLxeBu&#10;joV2F/6gcxlrkSAcClRgYuwKKUNlyGIYuY44eSfnLcYkfS21x0uC21bmWTaWFhtOCwY72hiqvspv&#10;q8DmO8yv26Mv6f3p+W1dmtPnqlfqftivXkBE6uN/+K+91QryyQxuZ9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76e8YAAADcAAAADwAAAAAAAAAAAAAAAACYAgAAZHJz&#10;L2Rvd25yZXYueG1sUEsFBgAAAAAEAAQA9QAAAIsDAAAAAA==&#10;" path="m31750,247649l,247649r38100,76200l66675,266699r-32131,l31750,263905r,-16256xem41655,l34544,,31750,2793r,261112l34544,266699r7111,l44450,263905r,-261112l41655,xem76200,247649r-31750,l44450,263905r-2795,2794l66675,266699r9525,-19050xe" fillcolor="black" stroked="f">
                  <v:path arrowok="t"/>
                </v:shape>
                <v:shape id="Graphic 280" o:spid="_x0000_s1165" style="position:absolute;left:4803;top:7985;width:5156;height:9010;visibility:visible;mso-wrap-style:square;v-text-anchor:top" coordsize="515620,901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2DccIA&#10;AADcAAAADwAAAGRycy9kb3ducmV2LnhtbERPPWvDMBDdC/kP4gJZSiPbQzFuZNMGAlk6JC6Ebod1&#10;tZ1YJ2GptvPvo6HQ8fG+d9ViBjHR6HvLCtJtAoK4sbrnVsFXfXjJQfiArHGwTAru5KEqV087LLSd&#10;+UTTObQihrAvUEEXgiuk9E1HBv3WOuLI/djRYIhwbKUecY7hZpBZkrxKgz3Hhg4d7Ttqbudfo4CS&#10;j8ucuvpZTqlvr1nzffy8OKU26+X9DUSgJfyL/9xHrSDL4/x4Jh4BW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YNxwgAAANwAAAAPAAAAAAAAAAAAAAAAAJgCAABkcnMvZG93&#10;bnJldi54bWxQSwUGAAAAAAQABAD1AAAAhwMAAAAA&#10;" path="m515620,741044r,160020em,27304r231775,-635em,l231775,em515620,17144r,207645em110490,26669r,873760e" filled="f">
                  <v:path arrowok="t"/>
                </v:shape>
                <v:shape id="Graphic 281" o:spid="_x0000_s1166" style="position:absolute;left:92;top:1654;width:762;height:14579;visibility:visible;mso-wrap-style:square;v-text-anchor:top" coordsize="76200,1457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kUcQA&#10;AADcAAAADwAAAGRycy9kb3ducmV2LnhtbESPQWsCMRSE70L/Q3iF3jSrBbWrUaSlIEjBbovnx+a5&#10;CW5eliR1139vCoUeh5n5hllvB9eKK4VoPSuYTgoQxLXXlhsF31/v4yWImJA1tp5JwY0ibDcPozWW&#10;2vf8SdcqNSJDOJaowKTUlVLG2pDDOPEdcfbOPjhMWYZG6oB9hrtWzopiLh1azgsGO3o1VF+qH6eg&#10;up2ekzX247I79qGoXw5v/Wmh1NPjsFuBSDSk//Bfe68VzJZT+D2Tj4D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5ZFHEAAAA3AAAAA8AAAAAAAAAAAAAAAAAmAIAAGRycy9k&#10;b3ducmV2LnhtbFBLBQYAAAAABAAEAPUAAACJAwAAAAA=&#10;" path="m76200,1381760r-31750,l44450,893699r-2794,-2794l34544,890905r-2794,2794l31750,1381760r-31750,l38100,1457960r28575,-57150l76200,1381760xem76200,76200l66675,57150,38100,,,76200r31750,l31750,580136r2794,2794l41656,582930r2794,-2794l44450,76200r31750,xe" fillcolor="black" stroked="f">
                  <v:path arrowok="t"/>
                </v:shape>
                <v:shape id="Textbox 282" o:spid="_x0000_s1167" type="#_x0000_t202" style="position:absolute;left:1894;top:1812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83" o:spid="_x0000_s1168" type="#_x0000_t202" style="position:absolute;left:5734;top:593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t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6rb7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84" o:spid="_x0000_s1169" type="#_x0000_t202" style="position:absolute;left:964;top:5626;width:1664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M1ys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TNcr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C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85" o:spid="_x0000_s1170" type="#_x0000_t202" style="position:absolute;left:6317;top:4769;width:1918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+QUc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fkFH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R1</w:t>
                        </w:r>
                      </w:p>
                    </w:txbxContent>
                  </v:textbox>
                </v:shape>
                <v:shape id="Textbox 286" o:spid="_x0000_s1171" type="#_x0000_t202" style="position:absolute;left:5064;top:11935;width:1536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0OJsQA&#10;AADcAAAADwAAAGRycy9kb3ducmV2LnhtbESPQWvCQBSE7wX/w/KE3upGD8FGVxFREAqlMR48PrPP&#10;ZDH7NmZXTf99VxB6HGbmG2a+7G0j7tR541jBeJSAIC6dNlwpOBTbjykIH5A1No5JwS95WC4Gb3PM&#10;tHtwTvd9qESEsM9QQR1Cm0npy5os+pFriaN3dp3FEGVXSd3hI8JtIydJkkqLhuNCjS2tayov+5tV&#10;sDpyvjHX79NPfs5NUXwm/JVelHof9qsZiEB9+A+/2jutYDJN4Xk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NDibEAAAA3AAAAA8AAAAAAAAAAAAAAAAAmAIAAGRycy9k&#10;b3ducmV2LnhtbFBLBQYAAAAABAAEAPUAAACJAwAAAAA=&#10;" filled="f" stroked="f">
                  <v:textbox inset="0,0,0,0">
                    <w:txbxContent>
                      <w:p w:rsidR="007008C5" w:rsidRDefault="00D34D9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L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7008C5" w:rsidRDefault="007008C5">
      <w:pPr>
        <w:jc w:val="center"/>
        <w:rPr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pStyle w:val="2"/>
        <w:spacing w:before="27"/>
        <w:ind w:left="506" w:right="637"/>
        <w:jc w:val="center"/>
        <w:rPr>
          <w:rFonts w:ascii="Calibri" w:hAnsi="Calibri"/>
        </w:rPr>
      </w:pPr>
      <w:r>
        <w:rPr>
          <w:rFonts w:ascii="Calibri" w:hAnsi="Calibri"/>
        </w:rPr>
        <w:lastRenderedPageBreak/>
        <w:t>Вариант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10"/>
        </w:rPr>
        <w:t>3</w:t>
      </w:r>
    </w:p>
    <w:p w:rsidR="007008C5" w:rsidRDefault="007008C5">
      <w:pPr>
        <w:pStyle w:val="a3"/>
        <w:rPr>
          <w:rFonts w:ascii="Calibri"/>
          <w:b/>
        </w:rPr>
      </w:pPr>
    </w:p>
    <w:p w:rsidR="007008C5" w:rsidRDefault="007008C5">
      <w:pPr>
        <w:pStyle w:val="a3"/>
        <w:spacing w:before="5"/>
        <w:rPr>
          <w:rFonts w:ascii="Calibri"/>
          <w:b/>
        </w:rPr>
      </w:pPr>
    </w:p>
    <w:p w:rsidR="007008C5" w:rsidRDefault="00D34D94">
      <w:pPr>
        <w:pStyle w:val="a4"/>
        <w:numPr>
          <w:ilvl w:val="0"/>
          <w:numId w:val="18"/>
        </w:numPr>
        <w:tabs>
          <w:tab w:val="left" w:pos="779"/>
        </w:tabs>
        <w:spacing w:before="1"/>
        <w:ind w:left="779" w:hanging="213"/>
        <w:jc w:val="left"/>
        <w:rPr>
          <w:rFonts w:ascii="Cambria" w:hAnsi="Cambria"/>
          <w:sz w:val="26"/>
        </w:rPr>
      </w:pPr>
      <w:r>
        <w:rPr>
          <w:rFonts w:ascii="Cambria" w:hAnsi="Cambria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70528" behindDoc="1" locked="0" layoutInCell="1" allowOverlap="1">
                <wp:simplePos x="0" y="0"/>
                <wp:positionH relativeFrom="page">
                  <wp:posOffset>1586230</wp:posOffset>
                </wp:positionH>
                <wp:positionV relativeFrom="paragraph">
                  <wp:posOffset>589280</wp:posOffset>
                </wp:positionV>
                <wp:extent cx="170180" cy="164465"/>
                <wp:effectExtent l="0" t="0" r="0" b="0"/>
                <wp:wrapNone/>
                <wp:docPr id="287" name="Textbox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80" cy="1644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5"/>
                              </w:rPr>
                              <w:t>U=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7" o:spid="_x0000_s1172" type="#_x0000_t202" style="position:absolute;left:0;text-align:left;margin-left:124.9pt;margin-top:46.4pt;width:13.4pt;height:12.9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" filled="f" stroked="f">
                <v:textbox inset="0,0,0,0">
                  <w:txbxContent>
                    <w:p w:rsidR="007008C5" w:rsidRDefault="00D34D94">
                      <w:pPr>
                        <w:rPr>
                          <w:rFonts w:ascii="Cambria"/>
                        </w:rPr>
                      </w:pPr>
                      <w:r>
                        <w:rPr>
                          <w:rFonts w:ascii="Cambria"/>
                          <w:spacing w:val="-5"/>
                        </w:rPr>
                        <w:t>U=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44928" behindDoc="0" locked="0" layoutInCell="1" allowOverlap="1">
                <wp:simplePos x="0" y="0"/>
                <wp:positionH relativeFrom="page">
                  <wp:posOffset>1261745</wp:posOffset>
                </wp:positionH>
                <wp:positionV relativeFrom="paragraph">
                  <wp:posOffset>243840</wp:posOffset>
                </wp:positionV>
                <wp:extent cx="1577975" cy="859155"/>
                <wp:effectExtent l="0" t="0" r="0" b="0"/>
                <wp:wrapNone/>
                <wp:docPr id="288" name="Text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7975" cy="859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122"/>
                              <w:gridCol w:w="255"/>
                              <w:gridCol w:w="1639"/>
                            </w:tblGrid>
                            <w:tr w:rsidR="007008C5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gridSpan w:val="3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108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89" name="Image 289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9" name="Image 289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2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2"/>
                                    </w:rPr>
                                    <w:t>ω</w:t>
                                  </w:r>
                                  <w:r>
                                    <w:rPr>
                                      <w:rFonts w:ascii="Cambria" w:hAnsi="Cambria"/>
                                      <w:spacing w:val="-2"/>
                                    </w:rPr>
                                    <w:t>t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94" w:type="dxa"/>
                                  <w:gridSpan w:val="2"/>
                                  <w:tcBorders>
                                    <w:left w:val="nil"/>
                                    <w:bottom w:val="nil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-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90" name="Image 290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0" name="Image 290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4"/>
                                    </w:rPr>
                                    <w:t>+90)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132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639" w:type="dxa"/>
                                  <w:tcBorders>
                                    <w:left w:val="nil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37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/>
                                      <w:spacing w:val="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90)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261"/>
                              </w:trPr>
                              <w:tc>
                                <w:tcPr>
                                  <w:tcW w:w="33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"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94" w:type="dxa"/>
                                  <w:gridSpan w:val="2"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tabs>
                                      <w:tab w:val="left" w:pos="634"/>
                                    </w:tabs>
                                    <w:spacing w:line="241" w:lineRule="exact"/>
                                    <w:ind w:left="-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ab/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 w:hAnsi="Cambria"/>
                                      <w:spacing w:val="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</w:rPr>
                                    <w:t>φ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7008C5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gridSpan w:val="3"/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39" w:lineRule="exact"/>
                                    <w:ind w:left="108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91" name="Image 29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1" name="Image 291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  <w:position w:val="12"/>
                                      <w:sz w:val="24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</w:rPr>
                                    <w:t>φ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8" o:spid="_x0000_s1173" type="#_x0000_t202" style="position:absolute;left:0;text-align:left;margin-left:99.35pt;margin-top:19.2pt;width:124.25pt;height:67.65pt;z-index: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122"/>
                        <w:gridCol w:w="255"/>
                        <w:gridCol w:w="1639"/>
                      </w:tblGrid>
                      <w:tr w:rsidR="007008C5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016" w:type="dxa"/>
                            <w:gridSpan w:val="3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108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89" name="Image 28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9" name="Image 289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2"/>
                              </w:rPr>
                              <w:t>sin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</w:rPr>
                              <w:t>ω</w:t>
                            </w:r>
                            <w:r>
                              <w:rPr>
                                <w:rFonts w:ascii="Cambria" w:hAnsi="Cambria"/>
                                <w:spacing w:val="-2"/>
                              </w:rPr>
                              <w:t>t</w:t>
                            </w:r>
                          </w:p>
                        </w:tc>
                      </w:tr>
                      <w:tr w:rsidR="007008C5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894" w:type="dxa"/>
                            <w:gridSpan w:val="2"/>
                            <w:tcBorders>
                              <w:left w:val="nil"/>
                              <w:bottom w:val="nil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-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90" name="Image 290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0" name="Image 290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7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4"/>
                              </w:rPr>
                              <w:t>+90)</w:t>
                            </w:r>
                          </w:p>
                        </w:tc>
                      </w:tr>
                      <w:tr w:rsidR="007008C5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5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132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639" w:type="dxa"/>
                            <w:tcBorders>
                              <w:left w:val="nil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37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-</w:t>
                            </w:r>
                            <w:r>
                              <w:rPr>
                                <w:rFonts w:ascii="Cambria" w:hAnsi="Cambria"/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90)</w:t>
                            </w:r>
                          </w:p>
                        </w:tc>
                      </w:tr>
                      <w:tr w:rsidR="007008C5">
                        <w:trPr>
                          <w:trHeight w:val="261"/>
                        </w:trPr>
                        <w:tc>
                          <w:tcPr>
                            <w:tcW w:w="338" w:type="dxa"/>
                          </w:tcPr>
                          <w:p w:rsidR="007008C5" w:rsidRDefault="00D34D94">
                            <w:pPr>
                              <w:pStyle w:val="TableParagraph"/>
                              <w:spacing w:before="2"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894" w:type="dxa"/>
                            <w:gridSpan w:val="2"/>
                            <w:tcBorders>
                              <w:top w:val="nil"/>
                              <w:left w:val="nil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tabs>
                                <w:tab w:val="left" w:pos="634"/>
                              </w:tabs>
                              <w:spacing w:line="241" w:lineRule="exact"/>
                              <w:ind w:left="-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</w:rPr>
                              <w:tab/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+</w:t>
                            </w:r>
                            <w:r>
                              <w:rPr>
                                <w:rFonts w:ascii="Cambria" w:hAnsi="Cambria"/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</w:rPr>
                              <w:t>φ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)</w:t>
                            </w:r>
                          </w:p>
                        </w:tc>
                      </w:tr>
                      <w:tr w:rsidR="007008C5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016" w:type="dxa"/>
                            <w:gridSpan w:val="3"/>
                          </w:tcPr>
                          <w:p w:rsidR="007008C5" w:rsidRDefault="00D34D94">
                            <w:pPr>
                              <w:pStyle w:val="TableParagraph"/>
                              <w:spacing w:line="239" w:lineRule="exact"/>
                              <w:ind w:left="108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91" name="Image 29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1" name="Image 291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3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-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  <w:position w:val="12"/>
                                <w:sz w:val="24"/>
                              </w:rPr>
                              <w:t>U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</w:rPr>
                              <w:t>φ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)</w:t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noProof/>
          <w:sz w:val="26"/>
          <w:lang w:eastAsia="ru-RU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1753870</wp:posOffset>
            </wp:positionH>
            <wp:positionV relativeFrom="paragraph">
              <wp:posOffset>630555</wp:posOffset>
            </wp:positionV>
            <wp:extent cx="191770" cy="123190"/>
            <wp:effectExtent l="0" t="0" r="0" b="0"/>
            <wp:wrapNone/>
            <wp:docPr id="295" name="Image 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 295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654" cy="123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8"/>
        </w:rPr>
        <w:t>Как</w:t>
      </w:r>
      <w:r>
        <w:rPr>
          <w:rFonts w:ascii="Cambria" w:hAnsi="Cambria"/>
          <w:spacing w:val="-5"/>
          <w:sz w:val="28"/>
        </w:rPr>
        <w:t xml:space="preserve"> </w:t>
      </w:r>
      <w:r>
        <w:rPr>
          <w:rFonts w:ascii="Cambria" w:hAnsi="Cambria"/>
          <w:sz w:val="28"/>
        </w:rPr>
        <w:t>в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rFonts w:ascii="Cambria" w:hAnsi="Cambria"/>
          <w:sz w:val="28"/>
        </w:rPr>
        <w:t>цепи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RLC</w:t>
      </w:r>
      <w:r>
        <w:rPr>
          <w:rFonts w:ascii="Cambria" w:hAnsi="Cambria"/>
          <w:spacing w:val="-5"/>
          <w:sz w:val="28"/>
        </w:rPr>
        <w:t xml:space="preserve"> </w:t>
      </w:r>
      <w:r>
        <w:rPr>
          <w:rFonts w:ascii="Cambria" w:hAnsi="Cambria"/>
          <w:sz w:val="28"/>
        </w:rPr>
        <w:t>изменяется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индуктивное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напряжение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при</w:t>
      </w:r>
      <w:r>
        <w:rPr>
          <w:rFonts w:ascii="Cambria" w:hAnsi="Cambria"/>
          <w:spacing w:val="-3"/>
          <w:sz w:val="28"/>
        </w:rPr>
        <w:t xml:space="preserve"> </w:t>
      </w:r>
      <w:r>
        <w:rPr>
          <w:rFonts w:ascii="Cambria" w:hAnsi="Cambria"/>
          <w:sz w:val="28"/>
        </w:rPr>
        <w:t>токе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i=</w:t>
      </w:r>
      <w:r>
        <w:rPr>
          <w:rFonts w:ascii="Cambria" w:hAnsi="Cambria"/>
          <w:noProof/>
          <w:spacing w:val="-4"/>
          <w:position w:val="-3"/>
          <w:sz w:val="28"/>
          <w:lang w:eastAsia="ru-RU"/>
        </w:rPr>
        <w:drawing>
          <wp:inline distT="0" distB="0" distL="0" distR="0">
            <wp:extent cx="151765" cy="133350"/>
            <wp:effectExtent l="0" t="0" r="0" b="0"/>
            <wp:docPr id="296" name="Image 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 296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802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pacing w:val="-2"/>
          <w:sz w:val="28"/>
        </w:rPr>
        <w:t>sin</w:t>
      </w:r>
      <w:r>
        <w:rPr>
          <w:rFonts w:ascii="Microsoft Sans Serif" w:hAnsi="Microsoft Sans Serif"/>
          <w:spacing w:val="-2"/>
          <w:sz w:val="28"/>
        </w:rPr>
        <w:t>ω</w:t>
      </w:r>
      <w:r>
        <w:rPr>
          <w:rFonts w:ascii="Cambria" w:hAnsi="Cambria"/>
          <w:spacing w:val="-2"/>
          <w:sz w:val="24"/>
        </w:rPr>
        <w:t>t.</w:t>
      </w:r>
    </w:p>
    <w:p w:rsidR="007008C5" w:rsidRDefault="007008C5">
      <w:pPr>
        <w:pStyle w:val="a3"/>
        <w:rPr>
          <w:rFonts w:ascii="Cambria"/>
          <w:sz w:val="20"/>
        </w:rPr>
      </w:pPr>
    </w:p>
    <w:p w:rsidR="007008C5" w:rsidRDefault="00D34D94">
      <w:pPr>
        <w:pStyle w:val="a3"/>
        <w:spacing w:before="21"/>
        <w:rPr>
          <w:rFonts w:ascii="Cambria"/>
          <w:sz w:val="20"/>
        </w:rPr>
      </w:pPr>
      <w:r>
        <w:rPr>
          <w:rFonts w:ascii="Cambria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03296" behindDoc="1" locked="0" layoutInCell="1" allowOverlap="1">
                <wp:simplePos x="0" y="0"/>
                <wp:positionH relativeFrom="page">
                  <wp:posOffset>1590675</wp:posOffset>
                </wp:positionH>
                <wp:positionV relativeFrom="paragraph">
                  <wp:posOffset>177165</wp:posOffset>
                </wp:positionV>
                <wp:extent cx="374015" cy="391160"/>
                <wp:effectExtent l="0" t="0" r="0" b="0"/>
                <wp:wrapTopAndBottom/>
                <wp:docPr id="297" name="Group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015" cy="391160"/>
                          <a:chOff x="0" y="0"/>
                          <a:chExt cx="374015" cy="391160"/>
                        </a:xfrm>
                      </wpg:grpSpPr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877" y="229552"/>
                            <a:ext cx="210819" cy="161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4762" y="4762"/>
                            <a:ext cx="161925" cy="276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925" h="276860">
                                <a:moveTo>
                                  <a:pt x="1619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6859"/>
                                </a:lnTo>
                                <a:lnTo>
                                  <a:pt x="161925" y="276859"/>
                                </a:lnTo>
                                <a:lnTo>
                                  <a:pt x="161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4762" y="4762"/>
                            <a:ext cx="161925" cy="276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925" h="276860">
                                <a:moveTo>
                                  <a:pt x="0" y="276859"/>
                                </a:moveTo>
                                <a:lnTo>
                                  <a:pt x="161925" y="276859"/>
                                </a:lnTo>
                                <a:lnTo>
                                  <a:pt x="1619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685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52FE65" id="Group 297" o:spid="_x0000_s1026" style="position:absolute;margin-left:125.25pt;margin-top:13.95pt;width:29.45pt;height:30.8pt;z-index:-251613184;mso-wrap-distance-left:0;mso-wrap-distance-right:0;mso-position-horizontal-relative:page" coordsize="374015,391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">
                <v:shape id="Image 298" o:spid="_x0000_s1027" type="#_x0000_t75" style="position:absolute;left:162877;top:229552;width:210819;height:161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KjeLBAAAA3AAAAA8AAABkcnMvZG93bnJldi54bWxETz1vwjAQ3SvxH6xDYitOGUhJMQghkCKW&#10;KsDCdoqPJG18jmyThH+Ph0odn973ejuaVvTkfGNZwcc8AUFcWt1wpeB6Ob5/gvABWWNrmRQ8ycN2&#10;M3lbY6btwAX151CJGMI+QwV1CF0mpS9rMujntiOO3N06gyFCV0ntcIjhppWLJFlKgw3Hhho72tdU&#10;/p4fRsHP7ngL1a0pyOVj+n069C6lu1Kz6bj7AhFoDP/iP3euFSxWcW08E4+A3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KjeLBAAAA3AAAAA8AAAAAAAAAAAAAAAAAnwIA&#10;AGRycy9kb3ducmV2LnhtbFBLBQYAAAAABAAEAPcAAACNAwAAAAA=&#10;">
                  <v:imagedata r:id="rId132" o:title=""/>
                </v:shape>
                <v:shape id="Graphic 299" o:spid="_x0000_s1028" style="position:absolute;left:4762;top:4762;width:161925;height:276860;visibility:visible;mso-wrap-style:square;v-text-anchor:top" coordsize="161925,276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GonsYA&#10;AADcAAAADwAAAGRycy9kb3ducmV2LnhtbESPQWvCQBSE70L/w/IK3nRTQanRVUSwKCJaq/b6yL4m&#10;abNvQ3ZN4r93hYLHYWa+Yabz1hSipsrllhW89SMQxInVOacKTl+r3jsI55E1FpZJwY0czGcvnSnG&#10;2jb8SfXRpyJA2MWoIPO+jKV0SUYGXd+WxMH7sZVBH2SVSl1hE+CmkIMoGkmDOYeFDEtaZpT8Ha9G&#10;weY6lLv97rDcLr4v9WHozx+/zUqp7mu7mIDw1Ppn+L+91goG4zE8zo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GonsYAAADcAAAADwAAAAAAAAAAAAAAAACYAgAAZHJz&#10;L2Rvd25yZXYueG1sUEsFBgAAAAAEAAQA9QAAAIsDAAAAAA==&#10;" path="m161925,l,,,276859r161925,l161925,xe" stroked="f">
                  <v:path arrowok="t"/>
                </v:shape>
                <v:shape id="Graphic 300" o:spid="_x0000_s1029" style="position:absolute;left:4762;top:4762;width:161925;height:276860;visibility:visible;mso-wrap-style:square;v-text-anchor:top" coordsize="161925,276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I1qsIA&#10;AADcAAAADwAAAGRycy9kb3ducmV2LnhtbERPy4rCMBTdD/gP4QruxkTLjFqNosKAC0F8fMC1ubbF&#10;5qY2qXb+frIQZnk478Wqs5V4UuNLxxpGQwWCOHOm5FzD5fzzOQXhA7LByjFp+CUPq2XvY4GpcS8+&#10;0vMUchFD2KeooQihTqX0WUEW/dDVxJG7ucZiiLDJpWnwFcNtJcdKfUuLJceGAmvaFpTdT63VsLtv&#10;RvvDoU3a62yaPMYPNVFfF60H/W49BxGoC//it3tnNCQqzo9n4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jWqwgAAANwAAAAPAAAAAAAAAAAAAAAAAJgCAABkcnMvZG93&#10;bnJldi54bWxQSwUGAAAAAAQABAD1AAAAhwMAAAAA&#10;" path="m,276859r161925,l161925,,,,,276859xe" filled="f" strokecolor="white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7008C5" w:rsidRDefault="00D34D94">
      <w:pPr>
        <w:pStyle w:val="a4"/>
        <w:numPr>
          <w:ilvl w:val="0"/>
          <w:numId w:val="18"/>
        </w:numPr>
        <w:tabs>
          <w:tab w:val="left" w:pos="4237"/>
        </w:tabs>
        <w:spacing w:before="72"/>
        <w:ind w:left="4237" w:hanging="211"/>
        <w:jc w:val="left"/>
        <w:rPr>
          <w:sz w:val="26"/>
        </w:rPr>
      </w:pPr>
      <w:r>
        <w:rPr>
          <w:sz w:val="28"/>
        </w:rPr>
        <w:t>Какая</w:t>
      </w:r>
      <w:r>
        <w:rPr>
          <w:spacing w:val="-7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9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6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7"/>
          <w:sz w:val="28"/>
        </w:rPr>
        <w:t xml:space="preserve"> </w:t>
      </w:r>
      <w:r>
        <w:rPr>
          <w:sz w:val="28"/>
        </w:rPr>
        <w:t>цепи</w:t>
      </w:r>
      <w:r>
        <w:rPr>
          <w:spacing w:val="-11"/>
          <w:sz w:val="28"/>
        </w:rPr>
        <w:t xml:space="preserve"> </w:t>
      </w:r>
      <w:r>
        <w:rPr>
          <w:spacing w:val="-5"/>
          <w:sz w:val="24"/>
        </w:rPr>
        <w:t>RC</w:t>
      </w:r>
    </w:p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12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>
                <wp:simplePos x="0" y="0"/>
                <wp:positionH relativeFrom="page">
                  <wp:posOffset>5373370</wp:posOffset>
                </wp:positionH>
                <wp:positionV relativeFrom="paragraph">
                  <wp:posOffset>241935</wp:posOffset>
                </wp:positionV>
                <wp:extent cx="286385" cy="76200"/>
                <wp:effectExtent l="0" t="0" r="0" b="0"/>
                <wp:wrapTopAndBottom/>
                <wp:docPr id="301" name="Graphic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385" cy="762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385" h="76200">
                              <a:moveTo>
                                <a:pt x="210312" y="0"/>
                              </a:moveTo>
                              <a:lnTo>
                                <a:pt x="210209" y="30860"/>
                              </a:lnTo>
                              <a:lnTo>
                                <a:pt x="210183" y="38480"/>
                              </a:lnTo>
                              <a:lnTo>
                                <a:pt x="210057" y="76200"/>
                              </a:lnTo>
                              <a:lnTo>
                                <a:pt x="274049" y="44576"/>
                              </a:lnTo>
                              <a:lnTo>
                                <a:pt x="226313" y="44576"/>
                              </a:lnTo>
                              <a:lnTo>
                                <a:pt x="229234" y="41782"/>
                              </a:lnTo>
                              <a:lnTo>
                                <a:pt x="229234" y="34671"/>
                              </a:lnTo>
                              <a:lnTo>
                                <a:pt x="226440" y="31876"/>
                              </a:lnTo>
                              <a:lnTo>
                                <a:pt x="273329" y="31876"/>
                              </a:lnTo>
                              <a:lnTo>
                                <a:pt x="210312" y="0"/>
                              </a:lnTo>
                              <a:close/>
                            </a:path>
                            <a:path w="286385" h="76200">
                              <a:moveTo>
                                <a:pt x="6350" y="30860"/>
                              </a:moveTo>
                              <a:lnTo>
                                <a:pt x="2920" y="30860"/>
                              </a:lnTo>
                              <a:lnTo>
                                <a:pt x="0" y="33654"/>
                              </a:lnTo>
                              <a:lnTo>
                                <a:pt x="0" y="40639"/>
                              </a:lnTo>
                              <a:lnTo>
                                <a:pt x="2793" y="43560"/>
                              </a:lnTo>
                              <a:lnTo>
                                <a:pt x="222885" y="44576"/>
                              </a:lnTo>
                              <a:lnTo>
                                <a:pt x="210163" y="44576"/>
                              </a:lnTo>
                              <a:lnTo>
                                <a:pt x="210205" y="31876"/>
                              </a:lnTo>
                              <a:lnTo>
                                <a:pt x="222884" y="31876"/>
                              </a:lnTo>
                              <a:lnTo>
                                <a:pt x="6350" y="30860"/>
                              </a:lnTo>
                              <a:close/>
                            </a:path>
                            <a:path w="286385" h="76200">
                              <a:moveTo>
                                <a:pt x="273329" y="31876"/>
                              </a:moveTo>
                              <a:lnTo>
                                <a:pt x="226440" y="31876"/>
                              </a:lnTo>
                              <a:lnTo>
                                <a:pt x="229234" y="34671"/>
                              </a:lnTo>
                              <a:lnTo>
                                <a:pt x="229234" y="41782"/>
                              </a:lnTo>
                              <a:lnTo>
                                <a:pt x="226313" y="44576"/>
                              </a:lnTo>
                              <a:lnTo>
                                <a:pt x="274049" y="44576"/>
                              </a:lnTo>
                              <a:lnTo>
                                <a:pt x="286384" y="38480"/>
                              </a:lnTo>
                              <a:lnTo>
                                <a:pt x="273329" y="318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9F577" id="Graphic 301" o:spid="_x0000_s1026" style="position:absolute;margin-left:423.1pt;margin-top:19.05pt;width:22.55pt;height:6pt;z-index:-25161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6385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" path="m210312,r-103,30860l210183,38480r-126,37720l274049,44576r-47736,l229234,41782r,-7111l226440,31876r46889,l210312,xem6350,30860r-3430,l,33654r,6985l2793,43560r220092,1016l210163,44576r42,-12700l222884,31876,6350,30860xem273329,31876r-46889,l229234,34671r,7111l226313,44576r47736,l286384,38480,273329,31876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5344" behindDoc="1" locked="0" layoutInCell="1" allowOverlap="1">
                <wp:simplePos x="0" y="0"/>
                <wp:positionH relativeFrom="page">
                  <wp:posOffset>5871845</wp:posOffset>
                </wp:positionH>
                <wp:positionV relativeFrom="paragraph">
                  <wp:posOffset>243840</wp:posOffset>
                </wp:positionV>
                <wp:extent cx="285750" cy="76200"/>
                <wp:effectExtent l="0" t="0" r="0" b="0"/>
                <wp:wrapTopAndBottom/>
                <wp:docPr id="302" name="Graphic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762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750" h="76200">
                              <a:moveTo>
                                <a:pt x="209803" y="0"/>
                              </a:moveTo>
                              <a:lnTo>
                                <a:pt x="209295" y="76200"/>
                              </a:lnTo>
                              <a:lnTo>
                                <a:pt x="273610" y="44576"/>
                              </a:lnTo>
                              <a:lnTo>
                                <a:pt x="225678" y="44576"/>
                              </a:lnTo>
                              <a:lnTo>
                                <a:pt x="228600" y="41782"/>
                              </a:lnTo>
                              <a:lnTo>
                                <a:pt x="228600" y="34671"/>
                              </a:lnTo>
                              <a:lnTo>
                                <a:pt x="225805" y="31876"/>
                              </a:lnTo>
                              <a:lnTo>
                                <a:pt x="272509" y="31876"/>
                              </a:lnTo>
                              <a:lnTo>
                                <a:pt x="209803" y="0"/>
                              </a:lnTo>
                              <a:close/>
                            </a:path>
                            <a:path w="285750" h="76200">
                              <a:moveTo>
                                <a:pt x="6350" y="30352"/>
                              </a:moveTo>
                              <a:lnTo>
                                <a:pt x="2920" y="30352"/>
                              </a:lnTo>
                              <a:lnTo>
                                <a:pt x="0" y="33147"/>
                              </a:lnTo>
                              <a:lnTo>
                                <a:pt x="0" y="40131"/>
                              </a:lnTo>
                              <a:lnTo>
                                <a:pt x="2793" y="43052"/>
                              </a:lnTo>
                              <a:lnTo>
                                <a:pt x="222250" y="44576"/>
                              </a:lnTo>
                              <a:lnTo>
                                <a:pt x="209506" y="44576"/>
                              </a:lnTo>
                              <a:lnTo>
                                <a:pt x="209591" y="31876"/>
                              </a:lnTo>
                              <a:lnTo>
                                <a:pt x="222250" y="31876"/>
                              </a:lnTo>
                              <a:lnTo>
                                <a:pt x="6350" y="30352"/>
                              </a:lnTo>
                              <a:close/>
                            </a:path>
                            <a:path w="285750" h="76200">
                              <a:moveTo>
                                <a:pt x="272509" y="31876"/>
                              </a:moveTo>
                              <a:lnTo>
                                <a:pt x="225805" y="31876"/>
                              </a:lnTo>
                              <a:lnTo>
                                <a:pt x="228600" y="34671"/>
                              </a:lnTo>
                              <a:lnTo>
                                <a:pt x="228600" y="41782"/>
                              </a:lnTo>
                              <a:lnTo>
                                <a:pt x="225678" y="44576"/>
                              </a:lnTo>
                              <a:lnTo>
                                <a:pt x="273610" y="44576"/>
                              </a:lnTo>
                              <a:lnTo>
                                <a:pt x="285750" y="38607"/>
                              </a:lnTo>
                              <a:lnTo>
                                <a:pt x="272509" y="318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6D25C8" id="Graphic 302" o:spid="_x0000_s1026" style="position:absolute;margin-left:462.35pt;margin-top:19.2pt;width:22.5pt;height:6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575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" path="m209803,r-508,76200l273610,44576r-47932,l228600,41782r,-7111l225805,31876r46704,l209803,xem6350,30352r-3430,l,33147r,6984l2793,43052r219457,1524l209506,44576r85,-12700l222250,31876,6350,30352xem272509,31876r-46704,l228600,34671r,7111l225678,44576r47932,l285750,38607,272509,31876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7008C5" w:rsidRDefault="00D34D94">
      <w:pPr>
        <w:spacing w:before="109"/>
        <w:ind w:right="1859"/>
        <w:jc w:val="right"/>
        <w:rPr>
          <w:rFonts w:ascii="Cambria"/>
          <w:position w:val="-9"/>
          <w:sz w:val="24"/>
        </w:rPr>
      </w:pPr>
      <w:r>
        <w:rPr>
          <w:rFonts w:ascii="Cambria"/>
          <w:spacing w:val="-10"/>
          <w:sz w:val="24"/>
        </w:rPr>
        <w:t>i</w:t>
      </w:r>
      <w:r>
        <w:rPr>
          <w:rFonts w:ascii="Cambria"/>
          <w:noProof/>
          <w:spacing w:val="3"/>
          <w:position w:val="-9"/>
          <w:sz w:val="24"/>
          <w:lang w:eastAsia="ru-RU"/>
        </w:rPr>
        <w:drawing>
          <wp:inline distT="0" distB="0" distL="0" distR="0">
            <wp:extent cx="1031875" cy="503555"/>
            <wp:effectExtent l="0" t="0" r="0" b="0"/>
            <wp:docPr id="303" name="Image 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192" cy="50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spacing w:before="142"/>
        <w:ind w:right="2502"/>
        <w:jc w:val="right"/>
        <w:rPr>
          <w:rFonts w:ascii="Cambria"/>
          <w:sz w:val="24"/>
        </w:rPr>
      </w:pP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0832" behindDoc="0" locked="0" layoutInCell="1" allowOverlap="1">
                <wp:simplePos x="0" y="0"/>
                <wp:positionH relativeFrom="page">
                  <wp:posOffset>838200</wp:posOffset>
                </wp:positionH>
                <wp:positionV relativeFrom="paragraph">
                  <wp:posOffset>-381000</wp:posOffset>
                </wp:positionV>
                <wp:extent cx="655955" cy="558165"/>
                <wp:effectExtent l="0" t="0" r="0" b="0"/>
                <wp:wrapNone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5" cy="558165"/>
                          <a:chOff x="0" y="0"/>
                          <a:chExt cx="655955" cy="558165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0" y="0"/>
                            <a:ext cx="655955" cy="558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955" h="558165">
                                <a:moveTo>
                                  <a:pt x="456742" y="76200"/>
                                </a:moveTo>
                                <a:lnTo>
                                  <a:pt x="447217" y="57150"/>
                                </a:lnTo>
                                <a:lnTo>
                                  <a:pt x="418642" y="0"/>
                                </a:lnTo>
                                <a:lnTo>
                                  <a:pt x="380542" y="76200"/>
                                </a:lnTo>
                                <a:lnTo>
                                  <a:pt x="412292" y="76200"/>
                                </a:lnTo>
                                <a:lnTo>
                                  <a:pt x="412292" y="456565"/>
                                </a:lnTo>
                                <a:lnTo>
                                  <a:pt x="405739" y="453263"/>
                                </a:lnTo>
                                <a:lnTo>
                                  <a:pt x="342506" y="421513"/>
                                </a:lnTo>
                                <a:lnTo>
                                  <a:pt x="342442" y="453250"/>
                                </a:lnTo>
                                <a:lnTo>
                                  <a:pt x="25539" y="452793"/>
                                </a:lnTo>
                                <a:lnTo>
                                  <a:pt x="326834" y="64122"/>
                                </a:lnTo>
                                <a:lnTo>
                                  <a:pt x="351904" y="83566"/>
                                </a:lnTo>
                                <a:lnTo>
                                  <a:pt x="359829" y="43561"/>
                                </a:lnTo>
                                <a:lnTo>
                                  <a:pt x="359930" y="43053"/>
                                </a:lnTo>
                                <a:lnTo>
                                  <a:pt x="368477" y="0"/>
                                </a:lnTo>
                                <a:lnTo>
                                  <a:pt x="291680" y="36830"/>
                                </a:lnTo>
                                <a:lnTo>
                                  <a:pt x="316801" y="56337"/>
                                </a:lnTo>
                                <a:lnTo>
                                  <a:pt x="9423" y="452767"/>
                                </a:lnTo>
                                <a:lnTo>
                                  <a:pt x="7175" y="452755"/>
                                </a:lnTo>
                                <a:lnTo>
                                  <a:pt x="3670" y="452755"/>
                                </a:lnTo>
                                <a:lnTo>
                                  <a:pt x="812" y="455549"/>
                                </a:lnTo>
                                <a:lnTo>
                                  <a:pt x="812" y="462661"/>
                                </a:lnTo>
                                <a:lnTo>
                                  <a:pt x="1346" y="463194"/>
                                </a:lnTo>
                                <a:lnTo>
                                  <a:pt x="0" y="464947"/>
                                </a:lnTo>
                                <a:lnTo>
                                  <a:pt x="495" y="469011"/>
                                </a:lnTo>
                                <a:lnTo>
                                  <a:pt x="3276" y="471170"/>
                                </a:lnTo>
                                <a:lnTo>
                                  <a:pt x="6045" y="473202"/>
                                </a:lnTo>
                                <a:lnTo>
                                  <a:pt x="10033" y="472694"/>
                                </a:lnTo>
                                <a:lnTo>
                                  <a:pt x="12179" y="470027"/>
                                </a:lnTo>
                                <a:lnTo>
                                  <a:pt x="15697" y="465480"/>
                                </a:lnTo>
                                <a:lnTo>
                                  <a:pt x="342430" y="465950"/>
                                </a:lnTo>
                                <a:lnTo>
                                  <a:pt x="342379" y="497713"/>
                                </a:lnTo>
                                <a:lnTo>
                                  <a:pt x="406133" y="465963"/>
                                </a:lnTo>
                                <a:lnTo>
                                  <a:pt x="412292" y="462902"/>
                                </a:lnTo>
                                <a:lnTo>
                                  <a:pt x="412292" y="469646"/>
                                </a:lnTo>
                                <a:lnTo>
                                  <a:pt x="415137" y="472440"/>
                                </a:lnTo>
                                <a:lnTo>
                                  <a:pt x="422148" y="472440"/>
                                </a:lnTo>
                                <a:lnTo>
                                  <a:pt x="424992" y="469646"/>
                                </a:lnTo>
                                <a:lnTo>
                                  <a:pt x="424992" y="76200"/>
                                </a:lnTo>
                                <a:lnTo>
                                  <a:pt x="456742" y="76200"/>
                                </a:lnTo>
                                <a:close/>
                              </a:path>
                              <a:path w="655955" h="558165">
                                <a:moveTo>
                                  <a:pt x="655497" y="520065"/>
                                </a:moveTo>
                                <a:lnTo>
                                  <a:pt x="642797" y="513715"/>
                                </a:lnTo>
                                <a:lnTo>
                                  <a:pt x="579297" y="481965"/>
                                </a:lnTo>
                                <a:lnTo>
                                  <a:pt x="579297" y="513715"/>
                                </a:lnTo>
                                <a:lnTo>
                                  <a:pt x="3657" y="513715"/>
                                </a:lnTo>
                                <a:lnTo>
                                  <a:pt x="812" y="516509"/>
                                </a:lnTo>
                                <a:lnTo>
                                  <a:pt x="812" y="523621"/>
                                </a:lnTo>
                                <a:lnTo>
                                  <a:pt x="3657" y="526415"/>
                                </a:lnTo>
                                <a:lnTo>
                                  <a:pt x="579297" y="526415"/>
                                </a:lnTo>
                                <a:lnTo>
                                  <a:pt x="579297" y="558165"/>
                                </a:lnTo>
                                <a:lnTo>
                                  <a:pt x="642797" y="526415"/>
                                </a:lnTo>
                                <a:lnTo>
                                  <a:pt x="655497" y="52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247" y="271779"/>
                            <a:ext cx="172084" cy="180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478" y="146818"/>
                            <a:ext cx="152964" cy="1338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FF2CE1" id="Group 304" o:spid="_x0000_s1026" style="position:absolute;margin-left:66pt;margin-top:-30pt;width:51.65pt;height:43.95pt;z-index:251640832;mso-wrap-distance-left:0;mso-wrap-distance-right:0;mso-position-horizontal-relative:page" coordsize="6559,5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">
                <v:shape id="Graphic 305" o:spid="_x0000_s1027" style="position:absolute;width:6559;height:5581;visibility:visible;mso-wrap-style:square;v-text-anchor:top" coordsize="655955,558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GV2MYA&#10;AADcAAAADwAAAGRycy9kb3ducmV2LnhtbESP0WrCQBRE34X+w3ILfasbU9pKdJUSKQQqFFM/4JK9&#10;JtHs3TS70TRf7woFH4eZOcMs14NpxJk6V1tWMJtGIIgLq2suFex/Pp/nIJxH1thYJgV/5GC9epgs&#10;MdH2wjs6574UAcIuQQWV920ipSsqMuimtiUO3sF2Bn2QXSl1h5cAN42Mo+hNGqw5LFTYUlpRccp7&#10;o4DG3++4eO91lm63xvSb8eu43yj19Dh8LEB4Gvw9/N/OtIKX6BVuZ8IR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GV2MYAAADcAAAADwAAAAAAAAAAAAAAAACYAgAAZHJz&#10;L2Rvd25yZXYueG1sUEsFBgAAAAAEAAQA9QAAAIsDAAAAAA==&#10;" path="m456742,76200l447217,57150,418642,,380542,76200r31750,l412292,456565r-6553,-3302l342506,421513r-64,31737l25539,452793,326834,64122r25070,19444l359829,43561r101,-508l368477,,291680,36830r25121,19507l9423,452767r-2248,-12l3670,452755,812,455549r,7112l1346,463194,,464947r495,4064l3276,471170r2769,2032l10033,472694r2146,-2667l15697,465480r326733,470l342379,497713r63754,-31750l412292,462902r,6744l415137,472440r7011,l424992,469646r,-393446l456742,76200xem655497,520065r-12700,-6350l579297,481965r,31750l3657,513715,812,516509r,7112l3657,526415r575640,l579297,558165r63500,-31750l655497,520065xe" fillcolor="black" stroked="f">
                  <v:path arrowok="t"/>
                </v:shape>
                <v:shape id="Image 306" o:spid="_x0000_s1028" type="#_x0000_t75" style="position:absolute;left:1792;top:2717;width:1721;height:1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vyH3DAAAA3AAAAA8AAABkcnMvZG93bnJldi54bWxEj9GKwjAURN8X/IdwhX1bU11wtTYVcREE&#10;8WGtH3Bprm21uek2UatfbwTBx2FmzjDJvDO1uFDrKssKhoMIBHFudcWFgn22+pqAcB5ZY22ZFNzI&#10;wTztfSQYa3vlP7rsfCEChF2MCkrvm1hKl5dk0A1sQxy8g20N+iDbQuoWrwFuajmKorE0WHFYKLGh&#10;ZUn5aXc2Cprsd7t3bkPo78vRj/4/3tbTTKnPfreYgfDU+Xf41V5rBd/RGJ5nwhGQ6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u/IfcMAAADcAAAADwAAAAAAAAAAAAAAAACf&#10;AgAAZHJzL2Rvd25yZXYueG1sUEsFBgAAAAAEAAQA9wAAAI8DAAAAAA==&#10;">
                  <v:imagedata r:id="rId136" o:title=""/>
                </v:shape>
                <v:shape id="Image 307" o:spid="_x0000_s1029" type="#_x0000_t75" style="position:absolute;left:4694;top:1468;width:1530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QKPnDAAAA3AAAAA8AAABkcnMvZG93bnJldi54bWxEj82KAjEQhO/CvkPoBW9OsgrqzhpFFEX2&#10;IKz6AM2k5wcnnWESdfTpjbDgsaiqr6jZorO1uFLrK8cavhIFgjhzpuJCw+m4GUxB+IBssHZMGu7k&#10;YTH/6M0wNe7Gf3Q9hEJECPsUNZQhNKmUPivJok9cQxy93LUWQ5RtIU2Ltwi3tRwqNZYWK44LJTa0&#10;Kik7Hy42Uu7n72z1u1e53U4xHLePYn9aa93/7JY/IAJ14R3+b++MhpGawOtMPAJy/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FAo+cMAAADcAAAADwAAAAAAAAAAAAAAAACf&#10;AgAAZHJzL2Rvd25yZXYueG1sUEsFBgAAAAAEAAQA9wAAAI8DAAAAAA==&#10;">
                  <v:imagedata r:id="rId137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1856" behindDoc="0" locked="0" layoutInCell="1" allowOverlap="1">
                <wp:simplePos x="0" y="0"/>
                <wp:positionH relativeFrom="page">
                  <wp:posOffset>1800225</wp:posOffset>
                </wp:positionH>
                <wp:positionV relativeFrom="paragraph">
                  <wp:posOffset>-356235</wp:posOffset>
                </wp:positionV>
                <wp:extent cx="796290" cy="495935"/>
                <wp:effectExtent l="0" t="0" r="0" b="0"/>
                <wp:wrapNone/>
                <wp:docPr id="308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6290" cy="495934"/>
                          <a:chOff x="0" y="0"/>
                          <a:chExt cx="796290" cy="495934"/>
                        </a:xfrm>
                      </wpg:grpSpPr>
                      <wps:wsp>
                        <wps:cNvPr id="309" name="Graphic 309"/>
                        <wps:cNvSpPr/>
                        <wps:spPr>
                          <a:xfrm>
                            <a:off x="0" y="0"/>
                            <a:ext cx="753110" cy="4959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3110" h="495934">
                                <a:moveTo>
                                  <a:pt x="624078" y="419227"/>
                                </a:moveTo>
                                <a:lnTo>
                                  <a:pt x="592302" y="419227"/>
                                </a:lnTo>
                                <a:lnTo>
                                  <a:pt x="591820" y="99822"/>
                                </a:lnTo>
                                <a:lnTo>
                                  <a:pt x="591820" y="96266"/>
                                </a:lnTo>
                                <a:lnTo>
                                  <a:pt x="589026" y="93472"/>
                                </a:lnTo>
                                <a:lnTo>
                                  <a:pt x="581914" y="93472"/>
                                </a:lnTo>
                                <a:lnTo>
                                  <a:pt x="579120" y="96266"/>
                                </a:lnTo>
                                <a:lnTo>
                                  <a:pt x="579120" y="96647"/>
                                </a:lnTo>
                                <a:lnTo>
                                  <a:pt x="572554" y="93345"/>
                                </a:lnTo>
                                <a:lnTo>
                                  <a:pt x="509270" y="61595"/>
                                </a:lnTo>
                                <a:lnTo>
                                  <a:pt x="509270" y="93332"/>
                                </a:lnTo>
                                <a:lnTo>
                                  <a:pt x="51587" y="92849"/>
                                </a:lnTo>
                                <a:lnTo>
                                  <a:pt x="51435" y="92710"/>
                                </a:lnTo>
                                <a:lnTo>
                                  <a:pt x="50076" y="92837"/>
                                </a:lnTo>
                                <a:lnTo>
                                  <a:pt x="47244" y="92837"/>
                                </a:lnTo>
                                <a:lnTo>
                                  <a:pt x="44450" y="95631"/>
                                </a:lnTo>
                                <a:lnTo>
                                  <a:pt x="44450" y="96837"/>
                                </a:lnTo>
                                <a:lnTo>
                                  <a:pt x="43053" y="98552"/>
                                </a:lnTo>
                                <a:lnTo>
                                  <a:pt x="43434" y="102616"/>
                                </a:lnTo>
                                <a:lnTo>
                                  <a:pt x="46228" y="104775"/>
                                </a:lnTo>
                                <a:lnTo>
                                  <a:pt x="478866" y="452640"/>
                                </a:lnTo>
                                <a:lnTo>
                                  <a:pt x="458978" y="477393"/>
                                </a:lnTo>
                                <a:lnTo>
                                  <a:pt x="542290" y="495427"/>
                                </a:lnTo>
                                <a:lnTo>
                                  <a:pt x="527304" y="462788"/>
                                </a:lnTo>
                                <a:lnTo>
                                  <a:pt x="506730" y="417957"/>
                                </a:lnTo>
                                <a:lnTo>
                                  <a:pt x="486829" y="442722"/>
                                </a:lnTo>
                                <a:lnTo>
                                  <a:pt x="67411" y="105562"/>
                                </a:lnTo>
                                <a:lnTo>
                                  <a:pt x="509270" y="106032"/>
                                </a:lnTo>
                                <a:lnTo>
                                  <a:pt x="509270" y="137795"/>
                                </a:lnTo>
                                <a:lnTo>
                                  <a:pt x="572973" y="106045"/>
                                </a:lnTo>
                                <a:lnTo>
                                  <a:pt x="579120" y="102984"/>
                                </a:lnTo>
                                <a:lnTo>
                                  <a:pt x="579602" y="419227"/>
                                </a:lnTo>
                                <a:lnTo>
                                  <a:pt x="547878" y="419227"/>
                                </a:lnTo>
                                <a:lnTo>
                                  <a:pt x="586105" y="495427"/>
                                </a:lnTo>
                                <a:lnTo>
                                  <a:pt x="614578" y="438277"/>
                                </a:lnTo>
                                <a:lnTo>
                                  <a:pt x="624078" y="419227"/>
                                </a:lnTo>
                                <a:close/>
                              </a:path>
                              <a:path w="753110" h="495934">
                                <a:moveTo>
                                  <a:pt x="753110" y="38227"/>
                                </a:moveTo>
                                <a:lnTo>
                                  <a:pt x="740219" y="31750"/>
                                </a:lnTo>
                                <a:lnTo>
                                  <a:pt x="693166" y="8115"/>
                                </a:lnTo>
                                <a:lnTo>
                                  <a:pt x="693166" y="44450"/>
                                </a:lnTo>
                                <a:lnTo>
                                  <a:pt x="676884" y="44450"/>
                                </a:lnTo>
                                <a:lnTo>
                                  <a:pt x="693166" y="44450"/>
                                </a:lnTo>
                                <a:lnTo>
                                  <a:pt x="693166" y="8115"/>
                                </a:lnTo>
                                <a:lnTo>
                                  <a:pt x="677037" y="0"/>
                                </a:lnTo>
                                <a:lnTo>
                                  <a:pt x="676922" y="30607"/>
                                </a:lnTo>
                                <a:lnTo>
                                  <a:pt x="676910" y="31737"/>
                                </a:lnTo>
                                <a:lnTo>
                                  <a:pt x="6350" y="30607"/>
                                </a:lnTo>
                                <a:lnTo>
                                  <a:pt x="2794" y="30607"/>
                                </a:lnTo>
                                <a:lnTo>
                                  <a:pt x="0" y="33401"/>
                                </a:lnTo>
                                <a:lnTo>
                                  <a:pt x="0" y="40513"/>
                                </a:lnTo>
                                <a:lnTo>
                                  <a:pt x="2794" y="43307"/>
                                </a:lnTo>
                                <a:lnTo>
                                  <a:pt x="676871" y="44424"/>
                                </a:lnTo>
                                <a:lnTo>
                                  <a:pt x="676783" y="76200"/>
                                </a:lnTo>
                                <a:lnTo>
                                  <a:pt x="740600" y="44450"/>
                                </a:lnTo>
                                <a:lnTo>
                                  <a:pt x="753110" y="38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340" y="80772"/>
                            <a:ext cx="172085" cy="1816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1" name="Image 311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290" y="248545"/>
                            <a:ext cx="152964" cy="1338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873034" id="Group 308" o:spid="_x0000_s1026" style="position:absolute;margin-left:141.75pt;margin-top:-28.05pt;width:62.7pt;height:39.05pt;z-index:251641856;mso-wrap-distance-left:0;mso-wrap-distance-right:0;mso-position-horizontal-relative:page" coordsize="7962,4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">
                <v:shape id="Graphic 309" o:spid="_x0000_s1027" style="position:absolute;width:7531;height:4959;visibility:visible;mso-wrap-style:square;v-text-anchor:top" coordsize="753110,495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DocYA&#10;AADcAAAADwAAAGRycy9kb3ducmV2LnhtbESPQWvCQBSE74L/YXmF3nRjCrFNXUWUQqGgGGvPj+wz&#10;SZt9G7KbmPbXdwXB4zAz3zCL1WBq0VPrKssKZtMIBHFudcWFgs/j2+QZhPPIGmvLpOCXHKyW49EC&#10;U20vfKA+84UIEHYpKii9b1IpXV6SQTe1DXHwzrY16INsC6lbvAS4qWUcRYk0WHFYKLGhTUn5T9YZ&#10;BfFpPvv7Pnb7j+25/9qddkkXZ4lSjw/D+hWEp8Hfw7f2u1bwFL3A9Uw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JDocYAAADcAAAADwAAAAAAAAAAAAAAAACYAgAAZHJz&#10;L2Rvd25yZXYueG1sUEsFBgAAAAAEAAQA9QAAAIsDAAAAAA==&#10;" path="m624078,419227r-31776,l591820,99822r,-3556l589026,93472r-7112,l579120,96266r,381l572554,93345,509270,61595r,31737l51587,92849r-152,-139l50076,92837r-2832,l44450,95631r,1206l43053,98552r381,4064l46228,104775,478866,452640r-19888,24753l542290,495427,527304,462788,506730,417957r-19901,24765l67411,105562r441859,470l509270,137795r63703,-31750l579120,102984r482,316243l547878,419227r38227,76200l614578,438277r9500,-19050xem753110,38227l740219,31750,693166,8115r,36335l676884,44450r16282,l693166,8115,677037,r-115,30607l676910,31737,6350,30607r-3556,l,33401r,7112l2794,43307r674077,1117l676783,76200,740600,44450r12510,-6223xe" fillcolor="black" stroked="f">
                  <v:path arrowok="t"/>
                </v:shape>
                <v:shape id="Image 310" o:spid="_x0000_s1028" type="#_x0000_t75" style="position:absolute;left:3073;top:807;width:1721;height:1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TY0/AAAAA3AAAAA8AAABkcnMvZG93bnJldi54bWxET82KwjAQvgu+QxjBm6ZV0N1qLKIIguxB&#10;6wMMzdhWm0ltolaffnNY2OPH979MO1OLJ7WusqwgHkcgiHOrKy4UnLPd6AuE88gaa8uk4E0O0lW/&#10;t8RE2xcf6XnyhQgh7BJUUHrfJFK6vCSDbmwb4sBdbGvQB9gWUrf4CuGmlpMomkmDFYeGEhvalJTf&#10;Tg+joMm2P2fnDoT+s5nM9f363n9nSg0H3XoBwlPn/8V/7r1WMI3D/HAmHAG5+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5NjT8AAAADcAAAADwAAAAAAAAAAAAAAAACfAgAA&#10;ZHJzL2Rvd25yZXYueG1sUEsFBgAAAAAEAAQA9wAAAIwDAAAAAA==&#10;">
                  <v:imagedata r:id="rId136" o:title=""/>
                </v:shape>
                <v:shape id="Image 311" o:spid="_x0000_s1029" type="#_x0000_t75" style="position:absolute;left:6432;top:2485;width:1530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sg8vAAAAA3AAAAA8AAABkcnMvZG93bnJldi54bWxEj80KwjAQhO+C7xBW8KZpFUSrUURRxIPg&#10;zwMszdoWm01polaf3giCx2FmvmFmi8aU4kG1KywriPsRCOLU6oIzBZfzpjcG4TyyxtIyKXiRg8W8&#10;3Zphou2Tj/Q4+UwECLsEFeTeV4mULs3JoOvbijh4V1sb9EHWmdQ1PgPclHIQRSNpsOCwkGNFq5zS&#10;2+luAuV1m6Sr/SG6mu0Y/Xn7zg6XtVLdTrOcgvDU+H/4195pBcM4hu+ZcATk/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SyDy8AAAADcAAAADwAAAAAAAAAAAAAAAACfAgAA&#10;ZHJzL2Rvd25yZXYueG1sUEsFBgAAAAAEAAQA9wAAAIwDAAAAAA==&#10;">
                  <v:imagedata r:id="rId137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2880" behindDoc="0" locked="0" layoutInCell="1" allowOverlap="1">
                <wp:simplePos x="0" y="0"/>
                <wp:positionH relativeFrom="page">
                  <wp:posOffset>2908935</wp:posOffset>
                </wp:positionH>
                <wp:positionV relativeFrom="paragraph">
                  <wp:posOffset>-419100</wp:posOffset>
                </wp:positionV>
                <wp:extent cx="779780" cy="650875"/>
                <wp:effectExtent l="0" t="0" r="0" b="0"/>
                <wp:wrapNone/>
                <wp:docPr id="312" name="Group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780" cy="650875"/>
                          <a:chOff x="0" y="0"/>
                          <a:chExt cx="779780" cy="650875"/>
                        </a:xfrm>
                      </wpg:grpSpPr>
                      <wps:wsp>
                        <wps:cNvPr id="313" name="Graphic 313"/>
                        <wps:cNvSpPr/>
                        <wps:spPr>
                          <a:xfrm>
                            <a:off x="0" y="0"/>
                            <a:ext cx="779780" cy="619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780" h="619760">
                                <a:moveTo>
                                  <a:pt x="407657" y="38100"/>
                                </a:moveTo>
                                <a:lnTo>
                                  <a:pt x="394957" y="31750"/>
                                </a:lnTo>
                                <a:lnTo>
                                  <a:pt x="331470" y="0"/>
                                </a:lnTo>
                                <a:lnTo>
                                  <a:pt x="331470" y="31750"/>
                                </a:lnTo>
                                <a:lnTo>
                                  <a:pt x="2794" y="31750"/>
                                </a:lnTo>
                                <a:lnTo>
                                  <a:pt x="0" y="34544"/>
                                </a:lnTo>
                                <a:lnTo>
                                  <a:pt x="0" y="41656"/>
                                </a:lnTo>
                                <a:lnTo>
                                  <a:pt x="2794" y="44450"/>
                                </a:lnTo>
                                <a:lnTo>
                                  <a:pt x="331470" y="44450"/>
                                </a:lnTo>
                                <a:lnTo>
                                  <a:pt x="331470" y="76200"/>
                                </a:lnTo>
                                <a:lnTo>
                                  <a:pt x="394957" y="44450"/>
                                </a:lnTo>
                                <a:lnTo>
                                  <a:pt x="407657" y="38100"/>
                                </a:lnTo>
                                <a:close/>
                              </a:path>
                              <a:path w="779780" h="619760">
                                <a:moveTo>
                                  <a:pt x="445770" y="536575"/>
                                </a:moveTo>
                                <a:lnTo>
                                  <a:pt x="414007" y="536575"/>
                                </a:lnTo>
                                <a:lnTo>
                                  <a:pt x="414007" y="187579"/>
                                </a:lnTo>
                                <a:lnTo>
                                  <a:pt x="411226" y="184785"/>
                                </a:lnTo>
                                <a:lnTo>
                                  <a:pt x="404114" y="184785"/>
                                </a:lnTo>
                                <a:lnTo>
                                  <a:pt x="401307" y="187579"/>
                                </a:lnTo>
                                <a:lnTo>
                                  <a:pt x="401307" y="187960"/>
                                </a:lnTo>
                                <a:lnTo>
                                  <a:pt x="394754" y="184658"/>
                                </a:lnTo>
                                <a:lnTo>
                                  <a:pt x="331470" y="152908"/>
                                </a:lnTo>
                                <a:lnTo>
                                  <a:pt x="331470" y="184645"/>
                                </a:lnTo>
                                <a:lnTo>
                                  <a:pt x="6350" y="184150"/>
                                </a:lnTo>
                                <a:lnTo>
                                  <a:pt x="2794" y="184150"/>
                                </a:lnTo>
                                <a:lnTo>
                                  <a:pt x="0" y="186944"/>
                                </a:lnTo>
                                <a:lnTo>
                                  <a:pt x="0" y="194056"/>
                                </a:lnTo>
                                <a:lnTo>
                                  <a:pt x="2794" y="196850"/>
                                </a:lnTo>
                                <a:lnTo>
                                  <a:pt x="331470" y="197345"/>
                                </a:lnTo>
                                <a:lnTo>
                                  <a:pt x="331470" y="229108"/>
                                </a:lnTo>
                                <a:lnTo>
                                  <a:pt x="395173" y="197358"/>
                                </a:lnTo>
                                <a:lnTo>
                                  <a:pt x="401307" y="194310"/>
                                </a:lnTo>
                                <a:lnTo>
                                  <a:pt x="401307" y="536575"/>
                                </a:lnTo>
                                <a:lnTo>
                                  <a:pt x="369557" y="536575"/>
                                </a:lnTo>
                                <a:lnTo>
                                  <a:pt x="407657" y="612787"/>
                                </a:lnTo>
                                <a:lnTo>
                                  <a:pt x="436245" y="555625"/>
                                </a:lnTo>
                                <a:lnTo>
                                  <a:pt x="445770" y="536575"/>
                                </a:lnTo>
                                <a:close/>
                              </a:path>
                              <a:path w="779780" h="619760">
                                <a:moveTo>
                                  <a:pt x="502158" y="266700"/>
                                </a:moveTo>
                                <a:lnTo>
                                  <a:pt x="492658" y="247650"/>
                                </a:lnTo>
                                <a:lnTo>
                                  <a:pt x="464185" y="190500"/>
                                </a:lnTo>
                                <a:lnTo>
                                  <a:pt x="425958" y="266700"/>
                                </a:lnTo>
                                <a:lnTo>
                                  <a:pt x="457682" y="266700"/>
                                </a:lnTo>
                                <a:lnTo>
                                  <a:pt x="457200" y="612787"/>
                                </a:lnTo>
                                <a:lnTo>
                                  <a:pt x="457200" y="616331"/>
                                </a:lnTo>
                                <a:lnTo>
                                  <a:pt x="459994" y="619137"/>
                                </a:lnTo>
                                <a:lnTo>
                                  <a:pt x="467106" y="619137"/>
                                </a:lnTo>
                                <a:lnTo>
                                  <a:pt x="469900" y="616331"/>
                                </a:lnTo>
                                <a:lnTo>
                                  <a:pt x="470382" y="266700"/>
                                </a:lnTo>
                                <a:lnTo>
                                  <a:pt x="502158" y="266700"/>
                                </a:lnTo>
                                <a:close/>
                              </a:path>
                              <a:path w="779780" h="619760">
                                <a:moveTo>
                                  <a:pt x="779780" y="114300"/>
                                </a:moveTo>
                                <a:lnTo>
                                  <a:pt x="767080" y="107950"/>
                                </a:lnTo>
                                <a:lnTo>
                                  <a:pt x="703580" y="76200"/>
                                </a:lnTo>
                                <a:lnTo>
                                  <a:pt x="703580" y="107950"/>
                                </a:lnTo>
                                <a:lnTo>
                                  <a:pt x="2794" y="107950"/>
                                </a:lnTo>
                                <a:lnTo>
                                  <a:pt x="0" y="110744"/>
                                </a:lnTo>
                                <a:lnTo>
                                  <a:pt x="0" y="117856"/>
                                </a:lnTo>
                                <a:lnTo>
                                  <a:pt x="2794" y="120650"/>
                                </a:lnTo>
                                <a:lnTo>
                                  <a:pt x="703580" y="120650"/>
                                </a:lnTo>
                                <a:lnTo>
                                  <a:pt x="703580" y="152400"/>
                                </a:lnTo>
                                <a:lnTo>
                                  <a:pt x="767080" y="120650"/>
                                </a:lnTo>
                                <a:lnTo>
                                  <a:pt x="779780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5" y="207645"/>
                            <a:ext cx="172085" cy="1816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794" y="318903"/>
                            <a:ext cx="142875" cy="1338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Image 316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295" y="469900"/>
                            <a:ext cx="172719" cy="180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C09B5D" id="Group 312" o:spid="_x0000_s1026" style="position:absolute;margin-left:229.05pt;margin-top:-33pt;width:61.4pt;height:51.25pt;z-index:251642880;mso-wrap-distance-left:0;mso-wrap-distance-right:0;mso-position-horizontal-relative:page" coordsize="7797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">
                <v:shape id="Graphic 313" o:spid="_x0000_s1027" style="position:absolute;width:7797;height:6197;visibility:visible;mso-wrap-style:square;v-text-anchor:top" coordsize="779780,619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yZwcQA&#10;AADcAAAADwAAAGRycy9kb3ducmV2LnhtbESPQWsCMRSE7wX/Q3iCl6JZtYisRhGhUAs9dPXg8bF5&#10;u1ncvCxJdNd/3xQKPQ4z8w2z3Q+2FQ/yoXGsYD7LQBCXTjdcK7ic36drECEia2wdk4InBdjvRi9b&#10;zLXr+ZseRaxFgnDIUYGJsculDKUhi2HmOuLkVc5bjEn6WmqPfYLbVi6ybCUtNpwWDHZ0NFTeirtV&#10;UHydqsv6ftCZ6Z32n9X1dcA3pSbj4bABEWmI/+G/9odWsJwv4fdMOg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8mcHEAAAA3AAAAA8AAAAAAAAAAAAAAAAAmAIAAGRycy9k&#10;b3ducmV2LnhtbFBLBQYAAAAABAAEAPUAAACJAwAAAAA=&#10;" path="m407657,38100l394957,31750,331470,r,31750l2794,31750,,34544r,7112l2794,44450r328676,l331470,76200,394957,44450r12700,-6350xem445770,536575r-31763,l414007,187579r-2781,-2794l404114,184785r-2807,2794l401307,187960r-6553,-3302l331470,152908r,31737l6350,184150r-3556,l,186944r,7112l2794,196850r328676,495l331470,229108r63703,-31750l401307,194310r,342265l369557,536575r38100,76212l436245,555625r9525,-19050xem502158,266700r-9500,-19050l464185,190500r-38227,76200l457682,266700r-482,346087l457200,616331r2794,2806l467106,619137r2794,-2806l470382,266700r31776,xem779780,114300r-12700,-6350l703580,76200r,31750l2794,107950,,110744r,7112l2794,120650r700786,l703580,152400r63500,-31750l779780,114300xe" fillcolor="black" stroked="f">
                  <v:path arrowok="t"/>
                </v:shape>
                <v:shape id="Image 314" o:spid="_x0000_s1028" type="#_x0000_t75" style="position:absolute;left:158;top:2076;width:1721;height:1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oZUzEAAAA3AAAAA8AAABkcnMvZG93bnJldi54bWxEj9GKwjAURN+F/YdwF/ZNU13R3WoUUQRh&#10;8cHWD7g017ba3NQmavXrzYLg4zAzZ5jpvDWVuFLjSssK+r0IBHFmdcm5gn267v6AcB5ZY2WZFNzJ&#10;wXz20ZlirO2Nd3RNfC4ChF2MCgrv61hKlxVk0PVsTRy8g20M+iCbXOoGbwFuKjmIopE0WHJYKLCm&#10;ZUHZKbkYBXW62u6d+yP0j+VgrM/H++Y3Verrs11MQHhq/Tv8am+0gu/+EP7PhCMgZ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oZUzEAAAA3AAAAA8AAAAAAAAAAAAAAAAA&#10;nwIAAGRycy9kb3ducmV2LnhtbFBLBQYAAAAABAAEAPcAAACQAwAAAAA=&#10;">
                  <v:imagedata r:id="rId136" o:title=""/>
                </v:shape>
                <v:shape id="Image 315" o:spid="_x0000_s1029" type="#_x0000_t75" style="position:absolute;left:5187;top:3189;width:1429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FcAvEAAAA3AAAAA8AAABkcnMvZG93bnJldi54bWxEj0+LwjAUxO+C3yE8wYusqYqydI0iK0Vv&#10;4h9YvD2aZ1tsXkqTre23N4LgcZiZ3zDLdWtK0VDtCssKJuMIBHFqdcGZgss5+foG4TyyxtIyKejI&#10;wXrV7y0x1vbBR2pOPhMBwi5GBbn3VSylS3My6Ma2Ig7ezdYGfZB1JnWNjwA3pZxG0UIaLDgs5FjR&#10;b07p/fRvFBy2W2r+7qPd0V9H1ySx3dQeOqWGg3bzA8JT6z/hd3uvFcwmc3idCUdAr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FcAvEAAAA3AAAAA8AAAAAAAAAAAAAAAAA&#10;nwIAAGRycy9kb3ducmV2LnhtbFBLBQYAAAAABAAEAPcAAACQAwAAAAA=&#10;">
                  <v:imagedata r:id="rId140" o:title=""/>
                </v:shape>
                <v:shape id="Image 316" o:spid="_x0000_s1030" type="#_x0000_t75" style="position:absolute;left:2012;top:4699;width:1728;height:1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se5HCAAAA3AAAAA8AAABkcnMvZG93bnJldi54bWxEj1FLAzEQhN8F/0NYwTebO4UiZ9NSCkL7&#10;pLb+gOWydzl62RzJehf/vREEH4eZ+YbZ7LIf1UwxDYEN1KsKFHEb7MC9gc/L68MzqCTIFsfAZOCb&#10;Euy2tzcbbGxY+IPms/SqQDg1aMCJTI3WqXXkMa3CRFy8LkSPUmTstY24FLgf9WNVrbXHgcuCw4kO&#10;jtrr+csb8FN+r+Wtz+l0cXG/nGY5dp0x93d5/wJKKMt/+K99tAae6jX8nilHQG9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LHuRwgAAANwAAAAPAAAAAAAAAAAAAAAAAJ8C&#10;AABkcnMvZG93bnJldi54bWxQSwUGAAAAAAQABAD3AAAAjgMAAAAA&#10;">
                  <v:imagedata r:id="rId141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3904" behindDoc="0" locked="0" layoutInCell="1" allowOverlap="1">
                <wp:simplePos x="0" y="0"/>
                <wp:positionH relativeFrom="page">
                  <wp:posOffset>3898900</wp:posOffset>
                </wp:positionH>
                <wp:positionV relativeFrom="paragraph">
                  <wp:posOffset>-544195</wp:posOffset>
                </wp:positionV>
                <wp:extent cx="793115" cy="667385"/>
                <wp:effectExtent l="0" t="0" r="0" b="0"/>
                <wp:wrapNone/>
                <wp:docPr id="317" name="Group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667385"/>
                          <a:chOff x="0" y="0"/>
                          <a:chExt cx="793115" cy="667385"/>
                        </a:xfrm>
                      </wpg:grpSpPr>
                      <wps:wsp>
                        <wps:cNvPr id="318" name="Graphic 318"/>
                        <wps:cNvSpPr/>
                        <wps:spPr>
                          <a:xfrm>
                            <a:off x="0" y="0"/>
                            <a:ext cx="793115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3115" h="667385">
                                <a:moveTo>
                                  <a:pt x="792734" y="629285"/>
                                </a:moveTo>
                                <a:lnTo>
                                  <a:pt x="780034" y="622935"/>
                                </a:lnTo>
                                <a:lnTo>
                                  <a:pt x="716534" y="591185"/>
                                </a:lnTo>
                                <a:lnTo>
                                  <a:pt x="716534" y="622935"/>
                                </a:lnTo>
                                <a:lnTo>
                                  <a:pt x="543179" y="622935"/>
                                </a:lnTo>
                                <a:lnTo>
                                  <a:pt x="543674" y="82550"/>
                                </a:lnTo>
                                <a:lnTo>
                                  <a:pt x="575437" y="82550"/>
                                </a:lnTo>
                                <a:lnTo>
                                  <a:pt x="565937" y="63500"/>
                                </a:lnTo>
                                <a:lnTo>
                                  <a:pt x="537464" y="6350"/>
                                </a:lnTo>
                                <a:lnTo>
                                  <a:pt x="530974" y="19291"/>
                                </a:lnTo>
                                <a:lnTo>
                                  <a:pt x="530974" y="82550"/>
                                </a:lnTo>
                                <a:lnTo>
                                  <a:pt x="530821" y="240157"/>
                                </a:lnTo>
                                <a:lnTo>
                                  <a:pt x="506818" y="240157"/>
                                </a:lnTo>
                                <a:lnTo>
                                  <a:pt x="506501" y="82550"/>
                                </a:lnTo>
                                <a:lnTo>
                                  <a:pt x="530974" y="82550"/>
                                </a:lnTo>
                                <a:lnTo>
                                  <a:pt x="530974" y="19291"/>
                                </a:lnTo>
                                <a:lnTo>
                                  <a:pt x="506463" y="68135"/>
                                </a:lnTo>
                                <a:lnTo>
                                  <a:pt x="506349" y="6350"/>
                                </a:lnTo>
                                <a:lnTo>
                                  <a:pt x="506349" y="2794"/>
                                </a:lnTo>
                                <a:lnTo>
                                  <a:pt x="503555" y="0"/>
                                </a:lnTo>
                                <a:lnTo>
                                  <a:pt x="496443" y="0"/>
                                </a:lnTo>
                                <a:lnTo>
                                  <a:pt x="493649" y="2794"/>
                                </a:lnTo>
                                <a:lnTo>
                                  <a:pt x="494118" y="240157"/>
                                </a:lnTo>
                                <a:lnTo>
                                  <a:pt x="462407" y="240157"/>
                                </a:lnTo>
                                <a:lnTo>
                                  <a:pt x="500634" y="316230"/>
                                </a:lnTo>
                                <a:lnTo>
                                  <a:pt x="529056" y="259080"/>
                                </a:lnTo>
                                <a:lnTo>
                                  <a:pt x="530809" y="255562"/>
                                </a:lnTo>
                                <a:lnTo>
                                  <a:pt x="530504" y="584758"/>
                                </a:lnTo>
                                <a:lnTo>
                                  <a:pt x="461137" y="548894"/>
                                </a:lnTo>
                                <a:lnTo>
                                  <a:pt x="460781" y="574675"/>
                                </a:lnTo>
                                <a:lnTo>
                                  <a:pt x="460705" y="580605"/>
                                </a:lnTo>
                                <a:lnTo>
                                  <a:pt x="30518" y="574979"/>
                                </a:lnTo>
                                <a:lnTo>
                                  <a:pt x="405930" y="359638"/>
                                </a:lnTo>
                                <a:lnTo>
                                  <a:pt x="421767" y="387223"/>
                                </a:lnTo>
                                <a:lnTo>
                                  <a:pt x="452691" y="340614"/>
                                </a:lnTo>
                                <a:lnTo>
                                  <a:pt x="468884" y="316230"/>
                                </a:lnTo>
                                <a:lnTo>
                                  <a:pt x="383794" y="321056"/>
                                </a:lnTo>
                                <a:lnTo>
                                  <a:pt x="399580" y="348589"/>
                                </a:lnTo>
                                <a:lnTo>
                                  <a:pt x="5600" y="574675"/>
                                </a:lnTo>
                                <a:lnTo>
                                  <a:pt x="3810" y="574675"/>
                                </a:lnTo>
                                <a:lnTo>
                                  <a:pt x="1333" y="577049"/>
                                </a:lnTo>
                                <a:lnTo>
                                  <a:pt x="1016" y="577215"/>
                                </a:lnTo>
                                <a:lnTo>
                                  <a:pt x="965" y="577392"/>
                                </a:lnTo>
                                <a:lnTo>
                                  <a:pt x="889" y="577710"/>
                                </a:lnTo>
                                <a:lnTo>
                                  <a:pt x="0" y="581152"/>
                                </a:lnTo>
                                <a:lnTo>
                                  <a:pt x="889" y="582676"/>
                                </a:lnTo>
                                <a:lnTo>
                                  <a:pt x="889" y="584454"/>
                                </a:lnTo>
                                <a:lnTo>
                                  <a:pt x="3251" y="586930"/>
                                </a:lnTo>
                                <a:lnTo>
                                  <a:pt x="3429" y="587248"/>
                                </a:lnTo>
                                <a:lnTo>
                                  <a:pt x="3594" y="587298"/>
                                </a:lnTo>
                                <a:lnTo>
                                  <a:pt x="3911" y="587375"/>
                                </a:lnTo>
                                <a:lnTo>
                                  <a:pt x="7366" y="588264"/>
                                </a:lnTo>
                                <a:lnTo>
                                  <a:pt x="8864" y="587400"/>
                                </a:lnTo>
                                <a:lnTo>
                                  <a:pt x="460540" y="593305"/>
                                </a:lnTo>
                                <a:lnTo>
                                  <a:pt x="477062" y="593305"/>
                                </a:lnTo>
                                <a:lnTo>
                                  <a:pt x="525868" y="593305"/>
                                </a:lnTo>
                                <a:lnTo>
                                  <a:pt x="530504" y="591070"/>
                                </a:lnTo>
                                <a:lnTo>
                                  <a:pt x="530479" y="622300"/>
                                </a:lnTo>
                                <a:lnTo>
                                  <a:pt x="530479" y="622935"/>
                                </a:lnTo>
                                <a:lnTo>
                                  <a:pt x="464578" y="622935"/>
                                </a:lnTo>
                                <a:lnTo>
                                  <a:pt x="525259" y="593598"/>
                                </a:lnTo>
                                <a:lnTo>
                                  <a:pt x="482904" y="593598"/>
                                </a:lnTo>
                                <a:lnTo>
                                  <a:pt x="476758" y="593598"/>
                                </a:lnTo>
                                <a:lnTo>
                                  <a:pt x="460540" y="593598"/>
                                </a:lnTo>
                                <a:lnTo>
                                  <a:pt x="460146" y="622935"/>
                                </a:lnTo>
                                <a:lnTo>
                                  <a:pt x="3683" y="622935"/>
                                </a:lnTo>
                                <a:lnTo>
                                  <a:pt x="889" y="625729"/>
                                </a:lnTo>
                                <a:lnTo>
                                  <a:pt x="889" y="632841"/>
                                </a:lnTo>
                                <a:lnTo>
                                  <a:pt x="3683" y="635635"/>
                                </a:lnTo>
                                <a:lnTo>
                                  <a:pt x="716534" y="635635"/>
                                </a:lnTo>
                                <a:lnTo>
                                  <a:pt x="716534" y="667385"/>
                                </a:lnTo>
                                <a:lnTo>
                                  <a:pt x="780034" y="635635"/>
                                </a:lnTo>
                                <a:lnTo>
                                  <a:pt x="792734" y="6292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212979" y="450850"/>
                            <a:ext cx="127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137160">
                                <a:moveTo>
                                  <a:pt x="635" y="0"/>
                                </a:moveTo>
                                <a:lnTo>
                                  <a:pt x="0" y="13715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01978" id="Group 317" o:spid="_x0000_s1026" style="position:absolute;margin-left:307pt;margin-top:-42.85pt;width:62.45pt;height:52.55pt;z-index:251643904;mso-wrap-distance-left:0;mso-wrap-distance-right:0;mso-position-horizontal-relative:page" coordsize="7931,6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">
                <v:shape id="Graphic 318" o:spid="_x0000_s1027" style="position:absolute;width:7931;height:6673;visibility:visible;mso-wrap-style:square;v-text-anchor:top" coordsize="793115,667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lKgcEA&#10;AADcAAAADwAAAGRycy9kb3ducmV2LnhtbERPTWvCQBC9C/6HZQRvuknFIqmriFiwNAeNtudpdkyi&#10;2dmQXTX+e/dQ8Ph43/NlZ2pxo9ZVlhXE4wgEcW51xYWC4+FzNAPhPLLG2jIpeJCD5aLfm2Oi7Z33&#10;dMt8IUIIuwQVlN43iZQuL8mgG9uGOHAn2xr0AbaF1C3eQ7ip5VsUvUuDFYeGEhtal5RfsqtRkG2+&#10;NJ3tLo1/f47pQeP3NE//lBoOutUHCE+df4n/3VutYBKHteFMO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ZSoHBAAAA3AAAAA8AAAAAAAAAAAAAAAAAmAIAAGRycy9kb3du&#10;cmV2LnhtbFBLBQYAAAAABAAEAPUAAACGAwAAAAA=&#10;" path="m792734,629285r-12700,-6350l716534,591185r,31750l543179,622935r495,-540385l575437,82550,565937,63500,537464,6350r-6490,12941l530974,82550r-153,157607l506818,240157,506501,82550r24473,l530974,19291,506463,68135,506349,6350r,-3556l503555,r-7112,l493649,2794r469,237363l462407,240157r38227,76073l529056,259080r1753,-3518l530504,584758,461137,548894r-356,25781l460705,580605,30518,574979,405930,359638r15837,27585l452691,340614r16193,-24384l383794,321056r15786,27533l5600,574675r-1790,l1333,577049r-317,166l965,577392r-76,318l,581152r889,1524l889,584454r2362,2476l3429,587248r165,50l3911,587375r3455,889l8864,587400r451676,5905l477062,593305r48806,l530504,591070r-25,31230l530479,622935r-65901,l525259,593598r-42355,l476758,593598r-16218,l460146,622935r-456463,l889,625729r,7112l3683,635635r712851,l716534,667385r63500,-31750l792734,629285xe" fillcolor="black" stroked="f">
                  <v:path arrowok="t"/>
                </v:shape>
                <v:shape id="Graphic 319" o:spid="_x0000_s1028" style="position:absolute;left:2129;top:4508;width:13;height:1372;visibility:visible;mso-wrap-style:square;v-text-anchor:top" coordsize="635,137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N4HsUA&#10;AADcAAAADwAAAGRycy9kb3ducmV2LnhtbESP3WrCQBSE7wXfYTmCd3WTCkWjq4i0ttiL1p8HOGSP&#10;STB7NuRsTfr2bqHg5TAz3zDLde9qdaNWKs8G0kkCijj3tuLCwPn09jQDJQHZYu2ZDPySwHo1HCwx&#10;s77jA92OoVARwpKhgTKEJtNa8pIcysQ3xNG7+NZhiLIttG2xi3BX6+ckedEOK44LJTa0LSm/Hn+c&#10;ga8g9TmdfU6/XyvZvW+SYi+nzpjxqN8sQAXqwyP83/6wBqbpHP7OxCO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Y3gexQAAANwAAAAPAAAAAAAAAAAAAAAAAJgCAABkcnMv&#10;ZG93bnJldi54bWxQSwUGAAAAAAQABAD1AAAAigMAAAAA&#10;" path="m635,l,137159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45952" behindDoc="0" locked="0" layoutInCell="1" allowOverlap="1">
                <wp:simplePos x="0" y="0"/>
                <wp:positionH relativeFrom="page">
                  <wp:posOffset>705485</wp:posOffset>
                </wp:positionH>
                <wp:positionV relativeFrom="paragraph">
                  <wp:posOffset>-673735</wp:posOffset>
                </wp:positionV>
                <wp:extent cx="4113530" cy="986155"/>
                <wp:effectExtent l="0" t="0" r="0" b="0"/>
                <wp:wrapNone/>
                <wp:docPr id="320" name="Textbox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3529" cy="986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0"/>
                              <w:gridCol w:w="1183"/>
                              <w:gridCol w:w="272"/>
                              <w:gridCol w:w="1482"/>
                              <w:gridCol w:w="272"/>
                              <w:gridCol w:w="1358"/>
                              <w:gridCol w:w="267"/>
                              <w:gridCol w:w="1230"/>
                            </w:tblGrid>
                            <w:tr w:rsidR="007008C5">
                              <w:trPr>
                                <w:trHeight w:val="321"/>
                              </w:trPr>
                              <w:tc>
                                <w:tcPr>
                                  <w:tcW w:w="280" w:type="dxa"/>
                                  <w:tcBorders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61" w:lineRule="exact"/>
                                    <w:ind w:left="9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83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8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2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36" w:line="266" w:lineRule="exact"/>
                                    <w:ind w:left="5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82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8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2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71" w:lineRule="exact"/>
                                    <w:ind w:left="4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358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12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156" w:line="145" w:lineRule="exact"/>
                                    <w:ind w:left="142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267" w:type="dxa"/>
                                  <w:tcBorders>
                                    <w:left w:val="single" w:sz="12" w:space="0" w:color="000000"/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line="271" w:lineRule="exact"/>
                                    <w:ind w:left="9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  <w:tcBorders>
                                    <w:left w:val="single" w:sz="8" w:space="0" w:color="000000"/>
                                    <w:bottom w:val="nil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7008C5">
                              <w:trPr>
                                <w:trHeight w:val="1187"/>
                              </w:trPr>
                              <w:tc>
                                <w:tcPr>
                                  <w:tcW w:w="1463" w:type="dxa"/>
                                  <w:gridSpan w:val="2"/>
                                  <w:tcBorders>
                                    <w:top w:val="nil"/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28"/>
                                    <w:ind w:left="225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before="156"/>
                                    <w:ind w:right="173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754" w:type="dxa"/>
                                  <w:gridSpan w:val="2"/>
                                  <w:tcBorders>
                                    <w:top w:val="nil"/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ind w:right="182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  <w:p w:rsidR="007008C5" w:rsidRDefault="007008C5">
                                  <w:pPr>
                                    <w:pStyle w:val="TableParagraph"/>
                                    <w:spacing w:before="16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ind w:right="337"/>
                                    <w:jc w:val="center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30" w:type="dxa"/>
                                  <w:gridSpan w:val="2"/>
                                  <w:tcBorders>
                                    <w:top w:val="nil"/>
                                    <w:left w:val="single" w:sz="8" w:space="0" w:color="000000"/>
                                    <w:right w:val="single" w:sz="12" w:space="0" w:color="000000"/>
                                  </w:tcBorders>
                                </w:tcPr>
                                <w:p w:rsidR="007008C5" w:rsidRDefault="00D34D94">
                                  <w:pPr>
                                    <w:pStyle w:val="TableParagraph"/>
                                    <w:spacing w:before="24"/>
                                    <w:ind w:right="103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497" w:type="dxa"/>
                                  <w:gridSpan w:val="2"/>
                                  <w:tcBorders>
                                    <w:top w:val="nil"/>
                                    <w:left w:val="single" w:sz="12" w:space="0" w:color="000000"/>
                                  </w:tcBorders>
                                </w:tcPr>
                                <w:p w:rsidR="007008C5" w:rsidRDefault="007008C5">
                                  <w:pPr>
                                    <w:pStyle w:val="TableParagraph"/>
                                    <w:spacing w:before="27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7008C5" w:rsidRDefault="00D34D94">
                                  <w:pPr>
                                    <w:pStyle w:val="TableParagraph"/>
                                    <w:ind w:left="315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7008C5" w:rsidRDefault="00D34D94">
                                  <w:pPr>
                                    <w:pStyle w:val="TableParagraph"/>
                                    <w:spacing w:before="254"/>
                                    <w:ind w:right="78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</w:tr>
                          </w:tbl>
                          <w:p w:rsidR="007008C5" w:rsidRDefault="007008C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0" o:spid="_x0000_s1174" type="#_x0000_t202" style="position:absolute;left:0;text-align:left;margin-left:55.55pt;margin-top:-53.05pt;width:323.9pt;height:77.65pt;z-index: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0"/>
                        <w:gridCol w:w="1183"/>
                        <w:gridCol w:w="272"/>
                        <w:gridCol w:w="1482"/>
                        <w:gridCol w:w="272"/>
                        <w:gridCol w:w="1358"/>
                        <w:gridCol w:w="267"/>
                        <w:gridCol w:w="1230"/>
                      </w:tblGrid>
                      <w:tr w:rsidR="007008C5">
                        <w:trPr>
                          <w:trHeight w:val="321"/>
                        </w:trPr>
                        <w:tc>
                          <w:tcPr>
                            <w:tcW w:w="280" w:type="dxa"/>
                            <w:tcBorders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61" w:lineRule="exact"/>
                              <w:ind w:left="9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83" w:type="dxa"/>
                            <w:tcBorders>
                              <w:left w:val="single" w:sz="8" w:space="0" w:color="000000"/>
                              <w:bottom w:val="nil"/>
                              <w:right w:val="single" w:sz="8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72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36" w:line="266" w:lineRule="exact"/>
                              <w:ind w:left="5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82" w:type="dxa"/>
                            <w:tcBorders>
                              <w:left w:val="single" w:sz="8" w:space="0" w:color="000000"/>
                              <w:bottom w:val="nil"/>
                              <w:right w:val="single" w:sz="8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72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71" w:lineRule="exact"/>
                              <w:ind w:left="4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358" w:type="dxa"/>
                            <w:tcBorders>
                              <w:left w:val="single" w:sz="8" w:space="0" w:color="000000"/>
                              <w:bottom w:val="nil"/>
                              <w:right w:val="single" w:sz="12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156" w:line="145" w:lineRule="exact"/>
                              <w:ind w:left="142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267" w:type="dxa"/>
                            <w:tcBorders>
                              <w:left w:val="single" w:sz="12" w:space="0" w:color="000000"/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line="271" w:lineRule="exact"/>
                              <w:ind w:left="9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30" w:type="dxa"/>
                            <w:tcBorders>
                              <w:left w:val="single" w:sz="8" w:space="0" w:color="000000"/>
                              <w:bottom w:val="nil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7008C5">
                        <w:trPr>
                          <w:trHeight w:val="1187"/>
                        </w:trPr>
                        <w:tc>
                          <w:tcPr>
                            <w:tcW w:w="1463" w:type="dxa"/>
                            <w:gridSpan w:val="2"/>
                            <w:tcBorders>
                              <w:top w:val="nil"/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228"/>
                              <w:ind w:left="225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before="156"/>
                              <w:ind w:right="173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754" w:type="dxa"/>
                            <w:gridSpan w:val="2"/>
                            <w:tcBorders>
                              <w:top w:val="nil"/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ind w:right="182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  <w:p w:rsidR="007008C5" w:rsidRDefault="007008C5">
                            <w:pPr>
                              <w:pStyle w:val="TableParagraph"/>
                              <w:spacing w:before="163"/>
                              <w:rPr>
                                <w:sz w:val="24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ind w:right="337"/>
                              <w:jc w:val="center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30" w:type="dxa"/>
                            <w:gridSpan w:val="2"/>
                            <w:tcBorders>
                              <w:top w:val="nil"/>
                              <w:left w:val="single" w:sz="8" w:space="0" w:color="000000"/>
                              <w:right w:val="single" w:sz="12" w:space="0" w:color="000000"/>
                            </w:tcBorders>
                          </w:tcPr>
                          <w:p w:rsidR="007008C5" w:rsidRDefault="00D34D94">
                            <w:pPr>
                              <w:pStyle w:val="TableParagraph"/>
                              <w:spacing w:before="24"/>
                              <w:ind w:right="103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497" w:type="dxa"/>
                            <w:gridSpan w:val="2"/>
                            <w:tcBorders>
                              <w:top w:val="nil"/>
                              <w:left w:val="single" w:sz="12" w:space="0" w:color="000000"/>
                            </w:tcBorders>
                          </w:tcPr>
                          <w:p w:rsidR="007008C5" w:rsidRDefault="007008C5">
                            <w:pPr>
                              <w:pStyle w:val="TableParagraph"/>
                              <w:spacing w:before="27"/>
                              <w:rPr>
                                <w:sz w:val="24"/>
                              </w:rPr>
                            </w:pPr>
                          </w:p>
                          <w:p w:rsidR="007008C5" w:rsidRDefault="00D34D94">
                            <w:pPr>
                              <w:pStyle w:val="TableParagraph"/>
                              <w:ind w:left="315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7008C5" w:rsidRDefault="00D34D94">
                            <w:pPr>
                              <w:pStyle w:val="TableParagraph"/>
                              <w:spacing w:before="254"/>
                              <w:ind w:right="78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</w:tr>
                    </w:tbl>
                    <w:p w:rsidR="007008C5" w:rsidRDefault="007008C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/>
          <w:noProof/>
          <w:sz w:val="24"/>
          <w:lang w:eastAsia="ru-RU"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4030345</wp:posOffset>
            </wp:positionH>
            <wp:positionV relativeFrom="paragraph">
              <wp:posOffset>66675</wp:posOffset>
            </wp:positionV>
            <wp:extent cx="172085" cy="181610"/>
            <wp:effectExtent l="0" t="0" r="0" b="0"/>
            <wp:wrapNone/>
            <wp:docPr id="321" name="Image 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 321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085" cy="181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noProof/>
          <w:sz w:val="24"/>
          <w:lang w:eastAsia="ru-RU"/>
        </w:rPr>
        <w:drawing>
          <wp:anchor distT="0" distB="0" distL="0" distR="0" simplePos="0" relativeHeight="251646976" behindDoc="0" locked="0" layoutInCell="1" allowOverlap="1">
            <wp:simplePos x="0" y="0"/>
            <wp:positionH relativeFrom="page">
              <wp:posOffset>4458970</wp:posOffset>
            </wp:positionH>
            <wp:positionV relativeFrom="paragraph">
              <wp:posOffset>-368300</wp:posOffset>
            </wp:positionV>
            <wp:extent cx="161925" cy="180975"/>
            <wp:effectExtent l="0" t="0" r="0" b="0"/>
            <wp:wrapNone/>
            <wp:docPr id="322" name="Image 3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 32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spacing w:val="-10"/>
          <w:sz w:val="24"/>
        </w:rPr>
        <w:t>U</w:t>
      </w:r>
    </w:p>
    <w:p w:rsidR="007008C5" w:rsidRDefault="007008C5">
      <w:pPr>
        <w:pStyle w:val="a3"/>
        <w:spacing w:before="110"/>
        <w:rPr>
          <w:rFonts w:ascii="Cambria"/>
        </w:rPr>
      </w:pPr>
    </w:p>
    <w:p w:rsidR="007008C5" w:rsidRDefault="00D34D94">
      <w:pPr>
        <w:pStyle w:val="a4"/>
        <w:numPr>
          <w:ilvl w:val="0"/>
          <w:numId w:val="18"/>
        </w:numPr>
        <w:tabs>
          <w:tab w:val="left" w:pos="901"/>
        </w:tabs>
        <w:ind w:left="566" w:right="744" w:firstLine="0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параллельном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контуре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возникает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резонанс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токов,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который </w:t>
      </w:r>
      <w:r>
        <w:rPr>
          <w:rFonts w:ascii="Courier New" w:hAnsi="Courier New"/>
          <w:spacing w:val="-2"/>
          <w:sz w:val="28"/>
        </w:rPr>
        <w:t>приводит:</w:t>
      </w:r>
    </w:p>
    <w:p w:rsidR="007008C5" w:rsidRDefault="007008C5">
      <w:pPr>
        <w:pStyle w:val="a3"/>
        <w:spacing w:before="36"/>
        <w:rPr>
          <w:rFonts w:ascii="Courier New"/>
          <w:sz w:val="24"/>
        </w:rPr>
      </w:pPr>
    </w:p>
    <w:p w:rsidR="007008C5" w:rsidRDefault="00D34D94">
      <w:pPr>
        <w:pStyle w:val="a4"/>
        <w:numPr>
          <w:ilvl w:val="1"/>
          <w:numId w:val="18"/>
        </w:numPr>
        <w:tabs>
          <w:tab w:val="left" w:pos="5125"/>
        </w:tabs>
        <w:ind w:hanging="370"/>
        <w:jc w:val="left"/>
        <w:rPr>
          <w:rFonts w:ascii="Microsoft Sans Serif" w:hAnsi="Microsoft Sans Serif"/>
          <w:position w:val="-11"/>
          <w:sz w:val="20"/>
        </w:rPr>
      </w:pPr>
      <w:r>
        <w:rPr>
          <w:rFonts w:ascii="Microsoft Sans Serif" w:hAnsi="Microsoft Sans Serif"/>
          <w:noProof/>
          <w:position w:val="-11"/>
          <w:sz w:val="20"/>
          <w:lang w:eastAsia="ru-RU"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page">
              <wp:posOffset>865505</wp:posOffset>
            </wp:positionH>
            <wp:positionV relativeFrom="paragraph">
              <wp:posOffset>-157480</wp:posOffset>
            </wp:positionV>
            <wp:extent cx="2286000" cy="1323975"/>
            <wp:effectExtent l="0" t="0" r="0" b="0"/>
            <wp:wrapNone/>
            <wp:docPr id="323" name="Imag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 32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pacing w:val="9"/>
          <w:w w:val="105"/>
          <w:sz w:val="24"/>
        </w:rPr>
        <w:t>I</w:t>
      </w:r>
      <w:r>
        <w:rPr>
          <w:i/>
          <w:spacing w:val="9"/>
          <w:w w:val="105"/>
          <w:position w:val="-5"/>
          <w:sz w:val="18"/>
        </w:rPr>
        <w:t>K</w:t>
      </w:r>
      <w:r>
        <w:rPr>
          <w:i/>
          <w:spacing w:val="19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8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C</w:t>
      </w:r>
      <w:r>
        <w:rPr>
          <w:i/>
          <w:spacing w:val="14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8"/>
          <w:w w:val="105"/>
          <w:sz w:val="24"/>
        </w:rPr>
        <w:t xml:space="preserve"> </w:t>
      </w:r>
      <w:r>
        <w:rPr>
          <w:i/>
          <w:spacing w:val="8"/>
          <w:w w:val="105"/>
          <w:sz w:val="24"/>
        </w:rPr>
        <w:t>I</w:t>
      </w:r>
      <w:r>
        <w:rPr>
          <w:i/>
          <w:spacing w:val="8"/>
          <w:w w:val="105"/>
          <w:position w:val="-5"/>
          <w:sz w:val="18"/>
        </w:rPr>
        <w:t>A</w:t>
      </w:r>
    </w:p>
    <w:p w:rsidR="007008C5" w:rsidRDefault="00D34D94">
      <w:pPr>
        <w:pStyle w:val="a4"/>
        <w:numPr>
          <w:ilvl w:val="1"/>
          <w:numId w:val="18"/>
        </w:numPr>
        <w:tabs>
          <w:tab w:val="left" w:pos="5275"/>
        </w:tabs>
        <w:spacing w:before="8"/>
        <w:ind w:left="5275" w:hanging="503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общий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I-</w:t>
      </w:r>
      <w:r>
        <w:rPr>
          <w:rFonts w:ascii="Courier New" w:hAnsi="Courier New"/>
          <w:spacing w:val="-5"/>
          <w:sz w:val="28"/>
        </w:rPr>
        <w:t>max</w:t>
      </w:r>
    </w:p>
    <w:p w:rsidR="007008C5" w:rsidRDefault="00D34D94">
      <w:pPr>
        <w:pStyle w:val="a4"/>
        <w:numPr>
          <w:ilvl w:val="1"/>
          <w:numId w:val="18"/>
        </w:numPr>
        <w:tabs>
          <w:tab w:val="left" w:pos="5131"/>
          <w:tab w:val="left" w:pos="6109"/>
        </w:tabs>
        <w:spacing w:before="219" w:line="235" w:lineRule="auto"/>
        <w:ind w:left="5131" w:hanging="263"/>
        <w:jc w:val="left"/>
        <w:rPr>
          <w:rFonts w:ascii="Microsoft Sans Serif" w:hAnsi="Microsoft Sans Serif"/>
          <w:position w:val="-15"/>
          <w:sz w:val="20"/>
        </w:rPr>
      </w:pP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L</w:t>
      </w:r>
      <w:r>
        <w:rPr>
          <w:i/>
          <w:spacing w:val="11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</w:t>
      </w:r>
      <w:r>
        <w:rPr>
          <w:spacing w:val="-12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I</w:t>
      </w:r>
      <w:r>
        <w:rPr>
          <w:i/>
          <w:spacing w:val="-5"/>
          <w:w w:val="105"/>
          <w:position w:val="-5"/>
          <w:sz w:val="18"/>
        </w:rPr>
        <w:t>C</w:t>
      </w:r>
      <w:r>
        <w:rPr>
          <w:i/>
          <w:position w:val="-5"/>
          <w:sz w:val="18"/>
        </w:rPr>
        <w:tab/>
      </w:r>
      <w:r>
        <w:rPr>
          <w:i/>
          <w:w w:val="105"/>
          <w:sz w:val="24"/>
        </w:rPr>
        <w:t>в</w:t>
      </w:r>
      <w:r>
        <w:rPr>
          <w:i/>
          <w:spacing w:val="-22"/>
          <w:w w:val="105"/>
          <w:sz w:val="24"/>
        </w:rPr>
        <w:t xml:space="preserve"> </w:t>
      </w:r>
      <w:r>
        <w:rPr>
          <w:i/>
          <w:w w:val="105"/>
          <w:sz w:val="24"/>
        </w:rPr>
        <w:t>Q</w:t>
      </w:r>
      <w:r>
        <w:rPr>
          <w:i/>
          <w:spacing w:val="65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раз</w:t>
      </w:r>
    </w:p>
    <w:p w:rsidR="007008C5" w:rsidRDefault="00D34D94">
      <w:pPr>
        <w:pStyle w:val="a4"/>
        <w:numPr>
          <w:ilvl w:val="1"/>
          <w:numId w:val="18"/>
        </w:numPr>
        <w:tabs>
          <w:tab w:val="left" w:pos="5098"/>
        </w:tabs>
        <w:ind w:left="5098" w:hanging="165"/>
        <w:jc w:val="left"/>
        <w:rPr>
          <w:rFonts w:ascii="Arial" w:hAnsi="Arial"/>
          <w:b/>
          <w:position w:val="-15"/>
          <w:sz w:val="20"/>
          <w:u w:val="single"/>
        </w:rPr>
      </w:pPr>
      <w:r>
        <w:rPr>
          <w:rFonts w:ascii="Arial" w:hAnsi="Arial"/>
          <w:b/>
          <w:spacing w:val="-3"/>
          <w:position w:val="-15"/>
          <w:sz w:val="20"/>
          <w:u w:val="single"/>
        </w:rPr>
        <w:t xml:space="preserve"> </w:t>
      </w:r>
      <w:r>
        <w:rPr>
          <w:rFonts w:ascii="Arial" w:hAnsi="Arial"/>
          <w:b/>
          <w:spacing w:val="-12"/>
          <w:position w:val="-15"/>
          <w:sz w:val="20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L</w:t>
      </w:r>
      <w:r>
        <w:rPr>
          <w:i/>
          <w:spacing w:val="62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7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C</w:t>
      </w:r>
      <w:r>
        <w:rPr>
          <w:i/>
          <w:spacing w:val="78"/>
          <w:w w:val="150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</w:t>
      </w:r>
      <w:r>
        <w:rPr>
          <w:spacing w:val="28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spacing w:val="34"/>
          <w:w w:val="105"/>
          <w:sz w:val="24"/>
        </w:rPr>
        <w:t xml:space="preserve"> </w:t>
      </w:r>
      <w:r>
        <w:rPr>
          <w:i/>
          <w:w w:val="105"/>
          <w:sz w:val="24"/>
        </w:rPr>
        <w:t>в</w:t>
      </w:r>
      <w:r>
        <w:rPr>
          <w:i/>
          <w:spacing w:val="-21"/>
          <w:w w:val="105"/>
          <w:sz w:val="24"/>
        </w:rPr>
        <w:t xml:space="preserve"> </w:t>
      </w:r>
      <w:r>
        <w:rPr>
          <w:i/>
          <w:w w:val="105"/>
          <w:sz w:val="24"/>
        </w:rPr>
        <w:t>Q</w:t>
      </w:r>
      <w:r>
        <w:rPr>
          <w:i/>
          <w:spacing w:val="72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раз</w:t>
      </w:r>
    </w:p>
    <w:p w:rsidR="007008C5" w:rsidRDefault="00D34D94">
      <w:pPr>
        <w:spacing w:line="270" w:lineRule="exact"/>
        <w:ind w:left="5999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Q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добротность </w:t>
      </w:r>
      <w:r>
        <w:rPr>
          <w:spacing w:val="-2"/>
          <w:sz w:val="24"/>
        </w:rPr>
        <w:t>контура</w:t>
      </w:r>
    </w:p>
    <w:p w:rsidR="007008C5" w:rsidRDefault="007008C5">
      <w:pPr>
        <w:pStyle w:val="a3"/>
        <w:spacing w:before="256"/>
        <w:rPr>
          <w:sz w:val="24"/>
        </w:rPr>
      </w:pPr>
    </w:p>
    <w:p w:rsidR="007008C5" w:rsidRDefault="00D34D94">
      <w:pPr>
        <w:pStyle w:val="a4"/>
        <w:numPr>
          <w:ilvl w:val="0"/>
          <w:numId w:val="18"/>
        </w:numPr>
        <w:tabs>
          <w:tab w:val="left" w:pos="779"/>
        </w:tabs>
        <w:spacing w:before="1" w:line="276" w:lineRule="auto"/>
        <w:ind w:left="566" w:right="3842" w:firstLine="0"/>
        <w:jc w:val="left"/>
        <w:rPr>
          <w:rFonts w:ascii="Cambria" w:hAnsi="Cambria"/>
          <w:sz w:val="26"/>
        </w:rPr>
      </w:pPr>
      <w:r>
        <w:rPr>
          <w:rFonts w:ascii="Cambria" w:hAnsi="Cambria"/>
          <w:sz w:val="28"/>
        </w:rPr>
        <w:t>Комплекс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напряжения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rFonts w:ascii="Cambria" w:hAnsi="Cambria"/>
          <w:sz w:val="28"/>
        </w:rPr>
        <w:t>на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участке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цепи</w:t>
      </w:r>
      <w:r>
        <w:rPr>
          <w:rFonts w:ascii="Cambria" w:hAnsi="Cambria"/>
          <w:spacing w:val="-2"/>
          <w:sz w:val="28"/>
        </w:rPr>
        <w:t xml:space="preserve"> </w:t>
      </w:r>
      <w:r>
        <w:rPr>
          <w:rFonts w:ascii="Cambria" w:hAnsi="Cambria"/>
          <w:sz w:val="28"/>
        </w:rPr>
        <w:t>U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=15</w:t>
      </w:r>
      <w:r>
        <w:rPr>
          <w:rFonts w:ascii="Cambria" w:hAnsi="Cambria"/>
          <w:noProof/>
          <w:spacing w:val="-4"/>
          <w:sz w:val="28"/>
          <w:lang w:eastAsia="ru-RU"/>
        </w:rPr>
        <w:drawing>
          <wp:inline distT="0" distB="0" distL="0" distR="0">
            <wp:extent cx="228600" cy="114300"/>
            <wp:effectExtent l="0" t="0" r="0" b="0"/>
            <wp:docPr id="324" name="Image 3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 32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186" cy="11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1"/>
          <w:sz w:val="28"/>
        </w:rPr>
        <w:t xml:space="preserve"> </w:t>
      </w:r>
      <w:r>
        <w:rPr>
          <w:rFonts w:ascii="Cambria" w:hAnsi="Cambria"/>
          <w:sz w:val="28"/>
        </w:rPr>
        <w:t>В. Комплекс тока в этом участке I = 5</w:t>
      </w:r>
      <w:r>
        <w:rPr>
          <w:rFonts w:ascii="Cambria" w:hAnsi="Cambria"/>
          <w:noProof/>
          <w:spacing w:val="-3"/>
          <w:sz w:val="28"/>
          <w:lang w:eastAsia="ru-RU"/>
        </w:rPr>
        <w:drawing>
          <wp:inline distT="0" distB="0" distL="0" distR="0">
            <wp:extent cx="314325" cy="114300"/>
            <wp:effectExtent l="0" t="0" r="0" b="0"/>
            <wp:docPr id="325" name="Image 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 325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941" cy="11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3"/>
          <w:sz w:val="28"/>
        </w:rPr>
        <w:t xml:space="preserve"> </w:t>
      </w:r>
      <w:r>
        <w:rPr>
          <w:rFonts w:ascii="Cambria" w:hAnsi="Cambria"/>
          <w:sz w:val="28"/>
        </w:rPr>
        <w:t>А.</w:t>
      </w:r>
    </w:p>
    <w:p w:rsidR="007008C5" w:rsidRDefault="00D34D94">
      <w:pPr>
        <w:pStyle w:val="a3"/>
        <w:spacing w:line="323" w:lineRule="exact"/>
        <w:ind w:left="566"/>
        <w:rPr>
          <w:rFonts w:ascii="Cambria" w:hAnsi="Cambria"/>
          <w:sz w:val="22"/>
        </w:rPr>
      </w:pPr>
      <w:r>
        <w:rPr>
          <w:rFonts w:ascii="Cambria" w:hAnsi="Cambria"/>
        </w:rPr>
        <w:t>Определить</w:t>
      </w:r>
      <w:r>
        <w:rPr>
          <w:rFonts w:ascii="Cambria" w:hAnsi="Cambria"/>
          <w:spacing w:val="-10"/>
        </w:rPr>
        <w:t xml:space="preserve"> </w:t>
      </w:r>
      <w:r>
        <w:rPr>
          <w:rFonts w:ascii="Cambria" w:hAnsi="Cambria"/>
        </w:rPr>
        <w:t>комплекс</w:t>
      </w:r>
      <w:r>
        <w:rPr>
          <w:rFonts w:ascii="Cambria" w:hAnsi="Cambria"/>
          <w:spacing w:val="-8"/>
        </w:rPr>
        <w:t xml:space="preserve"> </w:t>
      </w:r>
      <w:r>
        <w:rPr>
          <w:rFonts w:ascii="Cambria" w:hAnsi="Cambria"/>
        </w:rPr>
        <w:t>полного</w:t>
      </w:r>
      <w:r>
        <w:rPr>
          <w:rFonts w:ascii="Cambria" w:hAnsi="Cambria"/>
          <w:spacing w:val="-10"/>
        </w:rPr>
        <w:t xml:space="preserve"> </w:t>
      </w:r>
      <w:r>
        <w:rPr>
          <w:rFonts w:ascii="Cambria" w:hAnsi="Cambria"/>
        </w:rPr>
        <w:t>сопротивления</w:t>
      </w:r>
      <w:r>
        <w:rPr>
          <w:rFonts w:ascii="Cambria" w:hAnsi="Cambria"/>
          <w:spacing w:val="-8"/>
        </w:rPr>
        <w:t xml:space="preserve"> </w:t>
      </w:r>
      <w:r>
        <w:rPr>
          <w:rFonts w:ascii="Cambria" w:hAnsi="Cambria"/>
        </w:rPr>
        <w:t>участка</w:t>
      </w:r>
      <w:r>
        <w:rPr>
          <w:rFonts w:ascii="Cambria" w:hAnsi="Cambria"/>
          <w:spacing w:val="-11"/>
        </w:rPr>
        <w:t xml:space="preserve"> </w:t>
      </w:r>
      <w:r>
        <w:rPr>
          <w:rFonts w:ascii="Cambria" w:hAnsi="Cambria"/>
          <w:spacing w:val="-2"/>
        </w:rPr>
        <w:t>цепи</w:t>
      </w:r>
      <w:r>
        <w:rPr>
          <w:rFonts w:ascii="Cambria" w:hAnsi="Cambria"/>
          <w:spacing w:val="-2"/>
          <w:sz w:val="22"/>
        </w:rPr>
        <w:t>.</w:t>
      </w:r>
    </w:p>
    <w:p w:rsidR="007008C5" w:rsidRDefault="007008C5">
      <w:pPr>
        <w:pStyle w:val="a3"/>
        <w:spacing w:before="166"/>
        <w:rPr>
          <w:rFonts w:ascii="Cambria"/>
          <w:sz w:val="20"/>
        </w:rPr>
      </w:pPr>
    </w:p>
    <w:tbl>
      <w:tblPr>
        <w:tblW w:w="0" w:type="auto"/>
        <w:tblInd w:w="42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2124"/>
      </w:tblGrid>
      <w:tr w:rsidR="007008C5">
        <w:trPr>
          <w:trHeight w:val="422"/>
        </w:trPr>
        <w:tc>
          <w:tcPr>
            <w:tcW w:w="535" w:type="dxa"/>
          </w:tcPr>
          <w:p w:rsidR="007008C5" w:rsidRDefault="00D34D94">
            <w:pPr>
              <w:pStyle w:val="TableParagraph"/>
              <w:spacing w:before="83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1</w:t>
            </w:r>
          </w:p>
        </w:tc>
        <w:tc>
          <w:tcPr>
            <w:tcW w:w="2124" w:type="dxa"/>
          </w:tcPr>
          <w:p w:rsidR="007008C5" w:rsidRDefault="00D34D94">
            <w:pPr>
              <w:pStyle w:val="TableParagraph"/>
              <w:spacing w:before="88"/>
              <w:ind w:left="662"/>
              <w:rPr>
                <w:rFonts w:ascii="Cambria"/>
              </w:rPr>
            </w:pPr>
            <w:r>
              <w:rPr>
                <w:rFonts w:ascii="Cambria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76200</wp:posOffset>
                      </wp:positionV>
                      <wp:extent cx="229235" cy="114935"/>
                      <wp:effectExtent l="0" t="0" r="0" b="0"/>
                      <wp:wrapNone/>
                      <wp:docPr id="326" name="Group 3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9235" cy="114935"/>
                                <a:chOff x="0" y="0"/>
                                <a:chExt cx="229235" cy="1149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186" cy="1147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95F371" id="Group 326" o:spid="_x0000_s1026" style="position:absolute;margin-left:53.55pt;margin-top:6pt;width:18.05pt;height:9.05pt;z-index:-251644928;mso-wrap-distance-left:0;mso-wrap-distance-right:0" coordsize="229235,114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">
                      <v:shape id="Image 327" o:spid="_x0000_s1027" type="#_x0000_t75" style="position:absolute;width:229186;height:114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fetvEAAAA3AAAAA8AAABkcnMvZG93bnJldi54bWxEj0+LwjAUxO+C3yE8wcuiqS5bpRpFFlb2&#10;6h9Qb4/m2Rabl9KktvrpzcKCx2FmfsMs150pxZ1qV1hWMBlHIIhTqwvOFBwPP6M5COeRNZaWScGD&#10;HKxX/d4SE21b3tF97zMRIOwSVJB7XyVSujQng25sK+LgXW1t0AdZZ1LX2Aa4KeU0imJpsOCwkGNF&#10;3zmlt31jFJxb67+i52QWl83ldNl+NCa+NUoNB91mAcJT59/h//avVvA5ncHfmXAE5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fetvEAAAA3AAAAA8AAAAAAAAAAAAAAAAA&#10;nwIAAGRycy9kb3ducmV2LnhtbFBLBQYAAAAABAAEAPcAAACQAwAAAAA=&#10;">
                        <v:imagedata r:id="rId146" o:title=""/>
                      </v:shape>
                    </v:group>
                  </w:pict>
                </mc:Fallback>
              </mc:AlternateContent>
            </w: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>=</w:t>
            </w:r>
            <w:r>
              <w:rPr>
                <w:rFonts w:ascii="Cambria"/>
                <w:spacing w:val="-2"/>
              </w:rPr>
              <w:t xml:space="preserve"> </w:t>
            </w:r>
            <w:r>
              <w:rPr>
                <w:rFonts w:ascii="Cambria"/>
                <w:spacing w:val="-10"/>
              </w:rPr>
              <w:t>3</w:t>
            </w:r>
          </w:p>
        </w:tc>
      </w:tr>
      <w:tr w:rsidR="007008C5">
        <w:trPr>
          <w:trHeight w:val="273"/>
        </w:trPr>
        <w:tc>
          <w:tcPr>
            <w:tcW w:w="535" w:type="dxa"/>
          </w:tcPr>
          <w:p w:rsidR="007008C5" w:rsidRDefault="00D34D94">
            <w:pPr>
              <w:pStyle w:val="TableParagraph"/>
              <w:spacing w:before="6" w:line="246" w:lineRule="exact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2</w:t>
            </w:r>
          </w:p>
        </w:tc>
        <w:tc>
          <w:tcPr>
            <w:tcW w:w="2124" w:type="dxa"/>
          </w:tcPr>
          <w:p w:rsidR="007008C5" w:rsidRDefault="00D34D94">
            <w:pPr>
              <w:pStyle w:val="TableParagraph"/>
              <w:spacing w:before="15" w:line="238" w:lineRule="exact"/>
              <w:ind w:left="576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75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28" name="Image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417"/>
        </w:trPr>
        <w:tc>
          <w:tcPr>
            <w:tcW w:w="535" w:type="dxa"/>
          </w:tcPr>
          <w:p w:rsidR="007008C5" w:rsidRDefault="00D34D94">
            <w:pPr>
              <w:pStyle w:val="TableParagraph"/>
              <w:spacing w:before="78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3</w:t>
            </w:r>
          </w:p>
        </w:tc>
        <w:tc>
          <w:tcPr>
            <w:tcW w:w="2124" w:type="dxa"/>
          </w:tcPr>
          <w:p w:rsidR="007008C5" w:rsidRDefault="00D34D94">
            <w:pPr>
              <w:pStyle w:val="TableParagraph"/>
              <w:spacing w:before="87"/>
              <w:ind w:left="57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3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314325" cy="114935"/>
                  <wp:effectExtent l="0" t="0" r="0" b="0"/>
                  <wp:docPr id="329" name="Image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41" cy="115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422"/>
        </w:trPr>
        <w:tc>
          <w:tcPr>
            <w:tcW w:w="535" w:type="dxa"/>
          </w:tcPr>
          <w:p w:rsidR="007008C5" w:rsidRDefault="00D34D94">
            <w:pPr>
              <w:pStyle w:val="TableParagraph"/>
              <w:spacing w:before="81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4</w:t>
            </w:r>
          </w:p>
        </w:tc>
        <w:tc>
          <w:tcPr>
            <w:tcW w:w="2124" w:type="dxa"/>
          </w:tcPr>
          <w:p w:rsidR="007008C5" w:rsidRDefault="00D34D94">
            <w:pPr>
              <w:pStyle w:val="TableParagraph"/>
              <w:spacing w:before="89"/>
              <w:ind w:left="51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=0,33 </w:t>
            </w:r>
            <w:r>
              <w:rPr>
                <w:rFonts w:ascii="Cambria"/>
                <w:noProof/>
                <w:spacing w:val="-4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30" name="Image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412"/>
        </w:trPr>
        <w:tc>
          <w:tcPr>
            <w:tcW w:w="535" w:type="dxa"/>
          </w:tcPr>
          <w:p w:rsidR="007008C5" w:rsidRDefault="00D34D94">
            <w:pPr>
              <w:pStyle w:val="TableParagraph"/>
              <w:spacing w:before="76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5</w:t>
            </w:r>
          </w:p>
        </w:tc>
        <w:tc>
          <w:tcPr>
            <w:tcW w:w="2124" w:type="dxa"/>
          </w:tcPr>
          <w:p w:rsidR="007008C5" w:rsidRDefault="00D34D94">
            <w:pPr>
              <w:pStyle w:val="TableParagraph"/>
              <w:spacing w:before="84"/>
              <w:ind w:left="63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3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31" name="Image 3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8C5" w:rsidRDefault="007008C5">
      <w:pPr>
        <w:pStyle w:val="a3"/>
        <w:spacing w:before="289"/>
        <w:rPr>
          <w:rFonts w:ascii="Cambria"/>
        </w:rPr>
      </w:pPr>
    </w:p>
    <w:p w:rsidR="007008C5" w:rsidRDefault="00D34D94">
      <w:pPr>
        <w:pStyle w:val="a4"/>
        <w:numPr>
          <w:ilvl w:val="0"/>
          <w:numId w:val="18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увеличением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частоты</w:t>
      </w:r>
      <w:r>
        <w:rPr>
          <w:spacing w:val="-5"/>
          <w:sz w:val="28"/>
        </w:rPr>
        <w:t xml:space="preserve"> </w:t>
      </w:r>
      <w:r>
        <w:rPr>
          <w:sz w:val="28"/>
        </w:rPr>
        <w:t>“w”</w:t>
      </w:r>
      <w:r>
        <w:rPr>
          <w:spacing w:val="-5"/>
          <w:sz w:val="28"/>
        </w:rPr>
        <w:t xml:space="preserve"> Xс:</w:t>
      </w:r>
    </w:p>
    <w:p w:rsidR="007008C5" w:rsidRDefault="007008C5">
      <w:pPr>
        <w:pStyle w:val="a3"/>
        <w:spacing w:before="9"/>
        <w:rPr>
          <w:sz w:val="5"/>
        </w:r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2009"/>
        <w:gridCol w:w="355"/>
        <w:gridCol w:w="1834"/>
        <w:gridCol w:w="355"/>
        <w:gridCol w:w="1954"/>
      </w:tblGrid>
      <w:tr w:rsidR="007008C5">
        <w:trPr>
          <w:trHeight w:val="321"/>
        </w:trPr>
        <w:tc>
          <w:tcPr>
            <w:tcW w:w="356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2009" w:type="dxa"/>
          </w:tcPr>
          <w:p w:rsidR="007008C5" w:rsidRDefault="00D34D94">
            <w:pPr>
              <w:pStyle w:val="TableParagraph"/>
              <w:spacing w:line="301" w:lineRule="exact"/>
              <w:ind w:left="109"/>
              <w:rPr>
                <w:sz w:val="28"/>
              </w:rPr>
            </w:pPr>
            <w:r>
              <w:rPr>
                <w:spacing w:val="-2"/>
                <w:sz w:val="28"/>
              </w:rPr>
              <w:t>Увеличивается</w:t>
            </w:r>
          </w:p>
        </w:tc>
        <w:tc>
          <w:tcPr>
            <w:tcW w:w="355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1834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pacing w:val="-2"/>
                <w:sz w:val="28"/>
              </w:rPr>
              <w:t>Уменьшается</w:t>
            </w:r>
          </w:p>
        </w:tc>
        <w:tc>
          <w:tcPr>
            <w:tcW w:w="355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1954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 xml:space="preserve"> изменяется</w:t>
            </w:r>
          </w:p>
        </w:tc>
      </w:tr>
    </w:tbl>
    <w:p w:rsidR="007008C5" w:rsidRDefault="007008C5">
      <w:pPr>
        <w:pStyle w:val="TableParagraph"/>
        <w:spacing w:line="301" w:lineRule="exact"/>
        <w:rPr>
          <w:sz w:val="28"/>
        </w:rPr>
        <w:sectPr w:rsidR="007008C5">
          <w:pgSz w:w="11910" w:h="16840"/>
          <w:pgMar w:top="1540" w:right="283" w:bottom="980" w:left="566" w:header="0" w:footer="782" w:gutter="0"/>
          <w:cols w:space="720"/>
        </w:sectPr>
      </w:pPr>
    </w:p>
    <w:p w:rsidR="007008C5" w:rsidRDefault="00D34D94">
      <w:pPr>
        <w:pStyle w:val="2"/>
        <w:spacing w:before="69"/>
        <w:ind w:left="566"/>
      </w:pPr>
      <w:r>
        <w:lastRenderedPageBreak/>
        <w:t>Вариант</w:t>
      </w:r>
      <w:r>
        <w:rPr>
          <w:spacing w:val="-15"/>
        </w:rPr>
        <w:t xml:space="preserve"> </w:t>
      </w:r>
      <w:r>
        <w:rPr>
          <w:spacing w:val="-10"/>
        </w:rPr>
        <w:t>4</w:t>
      </w:r>
    </w:p>
    <w:p w:rsidR="007008C5" w:rsidRDefault="00D34D94">
      <w:pPr>
        <w:pStyle w:val="a4"/>
        <w:numPr>
          <w:ilvl w:val="0"/>
          <w:numId w:val="19"/>
        </w:numPr>
        <w:tabs>
          <w:tab w:val="left" w:pos="901"/>
        </w:tabs>
        <w:spacing w:before="257" w:line="278" w:lineRule="auto"/>
        <w:ind w:right="574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Как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меняется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реактивно-индуктивное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уве- личении частоты.</w:t>
      </w:r>
    </w:p>
    <w:p w:rsidR="007008C5" w:rsidRDefault="00D34D94">
      <w:pPr>
        <w:tabs>
          <w:tab w:val="left" w:pos="3740"/>
        </w:tabs>
        <w:spacing w:before="190"/>
        <w:ind w:left="1167"/>
        <w:rPr>
          <w:rFonts w:ascii="Courier New" w:hAnsi="Courier New"/>
          <w:sz w:val="28"/>
        </w:rPr>
      </w:pPr>
      <w:r>
        <w:rPr>
          <w:rFonts w:ascii="Microsoft Sans Serif" w:hAnsi="Microsoft Sans Serif"/>
          <w:sz w:val="20"/>
        </w:rPr>
        <w:t>1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.</w:t>
      </w:r>
      <w:r>
        <w:rPr>
          <w:rFonts w:ascii="Courier New" w:hAnsi="Courier New"/>
          <w:sz w:val="28"/>
        </w:rPr>
        <w:t>не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меняется</w:t>
      </w:r>
      <w:r>
        <w:rPr>
          <w:rFonts w:ascii="Courier New" w:hAnsi="Courier New"/>
          <w:sz w:val="28"/>
        </w:rPr>
        <w:tab/>
      </w:r>
      <w:r>
        <w:rPr>
          <w:rFonts w:ascii="Arial" w:hAnsi="Arial"/>
          <w:b/>
          <w:sz w:val="28"/>
          <w:u w:val="single"/>
        </w:rPr>
        <w:t>2.</w:t>
      </w:r>
      <w:r>
        <w:rPr>
          <w:rFonts w:ascii="Arial" w:hAnsi="Arial"/>
          <w:b/>
          <w:spacing w:val="-4"/>
          <w:sz w:val="28"/>
          <w:u w:val="single"/>
        </w:rPr>
        <w:t xml:space="preserve"> </w:t>
      </w:r>
      <w:r>
        <w:rPr>
          <w:rFonts w:ascii="Courier New" w:hAnsi="Courier New"/>
          <w:sz w:val="28"/>
        </w:rPr>
        <w:t>Увеличивается</w:t>
      </w:r>
      <w:r>
        <w:rPr>
          <w:rFonts w:ascii="Courier New" w:hAnsi="Courier New"/>
          <w:spacing w:val="69"/>
          <w:w w:val="150"/>
          <w:sz w:val="28"/>
        </w:rPr>
        <w:t xml:space="preserve"> </w:t>
      </w:r>
      <w:r>
        <w:rPr>
          <w:rFonts w:ascii="Microsoft Sans Serif" w:hAnsi="Microsoft Sans Serif"/>
          <w:sz w:val="20"/>
        </w:rPr>
        <w:t>3..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Courier New" w:hAnsi="Courier New"/>
          <w:spacing w:val="-2"/>
          <w:sz w:val="28"/>
        </w:rPr>
        <w:t>уменьшается</w:t>
      </w:r>
    </w:p>
    <w:p w:rsidR="007008C5" w:rsidRDefault="007008C5">
      <w:pPr>
        <w:pStyle w:val="a3"/>
        <w:spacing w:before="4"/>
        <w:rPr>
          <w:rFonts w:ascii="Courier New"/>
          <w:sz w:val="18"/>
        </w:rPr>
      </w:pPr>
    </w:p>
    <w:p w:rsidR="007008C5" w:rsidRDefault="007008C5">
      <w:pPr>
        <w:pStyle w:val="a3"/>
        <w:rPr>
          <w:rFonts w:ascii="Courier New"/>
          <w:sz w:val="18"/>
        </w:rPr>
        <w:sectPr w:rsidR="007008C5">
          <w:pgSz w:w="11910" w:h="16840"/>
          <w:pgMar w:top="13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19"/>
        </w:numPr>
        <w:tabs>
          <w:tab w:val="left" w:pos="901"/>
        </w:tabs>
        <w:spacing w:before="243" w:line="316" w:lineRule="exact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последовательной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цепи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RLC</w:t>
      </w:r>
      <w:r>
        <w:rPr>
          <w:rFonts w:ascii="Courier New" w:hAnsi="Courier New"/>
          <w:spacing w:val="74"/>
          <w:w w:val="150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при</w:t>
      </w:r>
    </w:p>
    <w:p w:rsidR="007008C5" w:rsidRDefault="00D34D94">
      <w:pPr>
        <w:spacing w:before="101"/>
        <w:ind w:left="157"/>
        <w:rPr>
          <w:rFonts w:ascii="Courier New" w:hAnsi="Courier New"/>
          <w:position w:val="-11"/>
          <w:sz w:val="28"/>
        </w:rPr>
      </w:pPr>
      <w:r>
        <w:br w:type="column"/>
      </w:r>
      <w:r>
        <w:rPr>
          <w:i/>
          <w:w w:val="105"/>
          <w:sz w:val="23"/>
        </w:rPr>
        <w:t>i</w:t>
      </w:r>
      <w:r>
        <w:rPr>
          <w:i/>
          <w:spacing w:val="-13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</w:t>
      </w:r>
      <w:r>
        <w:rPr>
          <w:spacing w:val="-11"/>
          <w:w w:val="105"/>
          <w:sz w:val="23"/>
        </w:rPr>
        <w:t xml:space="preserve"> </w:t>
      </w:r>
      <w:r>
        <w:rPr>
          <w:i/>
          <w:w w:val="105"/>
          <w:sz w:val="23"/>
        </w:rPr>
        <w:t>I</w:t>
      </w:r>
      <w:r>
        <w:rPr>
          <w:i/>
          <w:w w:val="105"/>
          <w:position w:val="-5"/>
          <w:sz w:val="15"/>
        </w:rPr>
        <w:t>m</w:t>
      </w:r>
      <w:r>
        <w:rPr>
          <w:i/>
          <w:spacing w:val="36"/>
          <w:w w:val="105"/>
          <w:position w:val="-5"/>
          <w:sz w:val="15"/>
        </w:rPr>
        <w:t xml:space="preserve"> </w:t>
      </w:r>
      <w:r>
        <w:rPr>
          <w:i/>
          <w:w w:val="105"/>
          <w:sz w:val="23"/>
        </w:rPr>
        <w:t>sin</w:t>
      </w:r>
      <w:r>
        <w:rPr>
          <w:rFonts w:ascii="Symbol" w:hAnsi="Symbol"/>
          <w:w w:val="105"/>
          <w:sz w:val="25"/>
        </w:rPr>
        <w:t></w:t>
      </w:r>
      <w:r>
        <w:rPr>
          <w:spacing w:val="-25"/>
          <w:w w:val="105"/>
          <w:sz w:val="25"/>
        </w:rPr>
        <w:t xml:space="preserve"> </w:t>
      </w:r>
      <w:r>
        <w:rPr>
          <w:rFonts w:ascii="Symbol" w:hAnsi="Symbol"/>
          <w:w w:val="105"/>
          <w:sz w:val="23"/>
        </w:rPr>
        <w:t></w:t>
      </w:r>
      <w:r>
        <w:rPr>
          <w:i/>
          <w:w w:val="105"/>
          <w:sz w:val="23"/>
        </w:rPr>
        <w:t>t</w:t>
      </w:r>
      <w:r>
        <w:rPr>
          <w:i/>
          <w:spacing w:val="11"/>
          <w:w w:val="105"/>
          <w:sz w:val="23"/>
        </w:rPr>
        <w:t xml:space="preserve"> </w:t>
      </w:r>
      <w:r>
        <w:rPr>
          <w:rFonts w:ascii="Courier New" w:hAnsi="Courier New"/>
          <w:spacing w:val="-2"/>
          <w:w w:val="105"/>
          <w:position w:val="-11"/>
          <w:sz w:val="28"/>
        </w:rPr>
        <w:t>емкостное</w:t>
      </w:r>
    </w:p>
    <w:p w:rsidR="007008C5" w:rsidRDefault="007008C5">
      <w:pPr>
        <w:rPr>
          <w:rFonts w:ascii="Courier New" w:hAnsi="Courier New"/>
          <w:position w:val="-11"/>
          <w:sz w:val="28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6281" w:space="40"/>
            <w:col w:w="4740"/>
          </w:cols>
        </w:sectPr>
      </w:pPr>
    </w:p>
    <w:p w:rsidR="007008C5" w:rsidRDefault="00D34D94">
      <w:pPr>
        <w:pStyle w:val="a3"/>
        <w:ind w:left="566"/>
        <w:rPr>
          <w:rFonts w:ascii="Courier New" w:hAnsi="Courier New"/>
        </w:rPr>
      </w:pPr>
      <w:r>
        <w:rPr>
          <w:rFonts w:ascii="Courier New" w:hAnsi="Courier New"/>
        </w:rPr>
        <w:t>напряжение</w:t>
      </w:r>
      <w:r>
        <w:rPr>
          <w:rFonts w:ascii="Courier New" w:hAnsi="Courier New"/>
          <w:spacing w:val="-9"/>
        </w:rPr>
        <w:t xml:space="preserve"> </w:t>
      </w:r>
      <w:r>
        <w:rPr>
          <w:rFonts w:ascii="Courier New" w:hAnsi="Courier New"/>
        </w:rPr>
        <w:t>будет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</w:rPr>
        <w:t>изменяться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</w:rPr>
        <w:t>по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  <w:spacing w:val="-2"/>
        </w:rPr>
        <w:t>закону:</w:t>
      </w:r>
    </w:p>
    <w:p w:rsidR="007008C5" w:rsidRDefault="00D34D94">
      <w:pPr>
        <w:spacing w:before="217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48000" behindDoc="0" locked="0" layoutInCell="1" allowOverlap="1">
                <wp:simplePos x="0" y="0"/>
                <wp:positionH relativeFrom="page">
                  <wp:posOffset>1252855</wp:posOffset>
                </wp:positionH>
                <wp:positionV relativeFrom="paragraph">
                  <wp:posOffset>281305</wp:posOffset>
                </wp:positionV>
                <wp:extent cx="1496695" cy="1109345"/>
                <wp:effectExtent l="0" t="0" r="0" b="0"/>
                <wp:wrapNone/>
                <wp:docPr id="332" name="Group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695" cy="1109345"/>
                          <a:chOff x="0" y="0"/>
                          <a:chExt cx="1496695" cy="1109345"/>
                        </a:xfrm>
                      </wpg:grpSpPr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25" y="0"/>
                            <a:ext cx="1331996" cy="239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42" y="265429"/>
                            <a:ext cx="1338279" cy="229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73" y="521334"/>
                            <a:ext cx="1483614" cy="2578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06450"/>
                            <a:ext cx="1496187" cy="3028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CC7DE5" id="Group 332" o:spid="_x0000_s1026" style="position:absolute;margin-left:98.65pt;margin-top:22.15pt;width:117.85pt;height:87.35pt;z-index:251648000;mso-wrap-distance-left:0;mso-wrap-distance-right:0;mso-position-horizontal-relative:page" coordsize="14966,11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">
                <v:shape id="Image 333" o:spid="_x0000_s1027" type="#_x0000_t75" style="position:absolute;left:251;width:13320;height:2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OZx/HAAAA3AAAAA8AAABkcnMvZG93bnJldi54bWxEj09rwkAUxO8Fv8PyhN7qJqZqTbOKWAo9&#10;FMU/0Otr9pnEZN+G7Fbjt3cLhR6HmfkNky1704gLda6yrCAeRSCIc6srLhQcD+9PLyCcR9bYWCYF&#10;N3KwXAweMky1vfKOLntfiABhl6KC0vs2ldLlJRl0I9sSB+9kO4M+yK6QusNrgJtGjqNoKg1WHBZK&#10;bGldUl7vf4yC83P8Nhmf2/n8e1PNvraT+vPkaqUeh/3qFYSn3v+H/9ofWkGSJPB7JhwBubg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pOZx/HAAAA3AAAAA8AAAAAAAAAAAAA&#10;AAAAnwIAAGRycy9kb3ducmV2LnhtbFBLBQYAAAAABAAEAPcAAACTAwAAAAA=&#10;">
                  <v:imagedata r:id="rId154" o:title=""/>
                </v:shape>
                <v:shape id="Image 334" o:spid="_x0000_s1028" type="#_x0000_t75" style="position:absolute;left:188;top:2654;width:13383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uEQTGAAAA3AAAAA8AAABkcnMvZG93bnJldi54bWxEj0FrwkAUhO+C/2F5gre6Sa1iY1aRgmCh&#10;2GpTirdH9pkEs29Ddqvx37tCweMwM98w6bIztThT6yrLCuJRBII4t7riQkH2vX6agXAeWWNtmRRc&#10;ycFy0e+lmGh74R2d974QAcIuQQWl900ipctLMuhGtiEO3tG2Bn2QbSF1i5cAN7V8jqKpNFhxWCix&#10;obeS8tP+zyj4OXxu9Sx715OPq1v9xvy6zr60UsNBt5qD8NT5R/i/vdEKxuMXuJ8JR0A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m4RBMYAAADcAAAADwAAAAAAAAAAAAAA&#10;AACfAgAAZHJzL2Rvd25yZXYueG1sUEsFBgAAAAAEAAQA9wAAAJIDAAAAAA==&#10;">
                  <v:imagedata r:id="rId155" o:title=""/>
                </v:shape>
                <v:shape id="Image 335" o:spid="_x0000_s1029" type="#_x0000_t75" style="position:absolute;left:125;top:5213;width:14836;height:2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eC/XHAAAA3AAAAA8AAABkcnMvZG93bnJldi54bWxEj0FrAjEUhO8F/0N4Qm+atVLbbo1SxNJV&#10;EFrbg96em9fN4uZlSaJu/30jFHocZuYbZjrvbCPO5EPtWMFomIEgLp2uuVLw9fk6eAQRIrLGxjEp&#10;+KEA81nvZoq5dhf+oPM2ViJBOOSowMTY5lKG0pDFMHQtcfK+nbcYk/SV1B4vCW4beZdlE2mx5rRg&#10;sKWFofK4PVkFm9N7YeLToXpYblZvvD4Uey93St32u5dnEJG6+B/+axdawXh8D9cz6QjI2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3eC/XHAAAA3AAAAA8AAAAAAAAAAAAA&#10;AAAAnwIAAGRycy9kb3ducmV2LnhtbFBLBQYAAAAABAAEAPcAAACTAwAAAAA=&#10;">
                  <v:imagedata r:id="rId156" o:title=""/>
                </v:shape>
                <v:shape id="Image 336" o:spid="_x0000_s1030" type="#_x0000_t75" style="position:absolute;top:8064;width:14961;height:30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xrvGAAAA3AAAAA8AAABkcnMvZG93bnJldi54bWxEj91qwkAUhO8LvsNyhN4Us6lWkZhVRCy1&#10;Fy348wCH7DEbzJ4N2W0S+/TdQqGXw8x8w+Sbwdaio9ZXjhU8JykI4sLpiksFl/PrZAnCB2SNtWNS&#10;cCcPm/XoIcdMu56P1J1CKSKEfYYKTAhNJqUvDFn0iWuIo3d1rcUQZVtK3WIf4baW0zRdSIsVxwWD&#10;De0MFbfTl1XwKd+qj9B083dD5/v+++mwm/cvSj2Oh+0KRKAh/If/2getYDZbwO+ZeAT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SjGu8YAAADcAAAADwAAAAAAAAAAAAAA&#10;AACfAgAAZHJzL2Rvd25yZXYueG1sUEsFBgAAAAAEAAQA9wAAAJIDAAAAAA==&#10;">
                  <v:imagedata r:id="rId157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D34D94">
      <w:pPr>
        <w:spacing w:before="193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1.</w:t>
      </w:r>
    </w:p>
    <w:p w:rsidR="007008C5" w:rsidRDefault="00D34D94">
      <w:pPr>
        <w:spacing w:before="177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  <w:u w:val="single"/>
        </w:rPr>
        <w:t>2.</w:t>
      </w:r>
      <w:r>
        <w:rPr>
          <w:rFonts w:ascii="Microsoft Sans Serif"/>
          <w:spacing w:val="40"/>
          <w:sz w:val="20"/>
          <w:u w:val="single"/>
        </w:rPr>
        <w:t xml:space="preserve"> </w:t>
      </w:r>
    </w:p>
    <w:p w:rsidR="007008C5" w:rsidRDefault="00D34D94">
      <w:pPr>
        <w:spacing w:before="221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7008C5" w:rsidRDefault="007008C5">
      <w:pPr>
        <w:pStyle w:val="a3"/>
        <w:spacing w:before="2"/>
        <w:rPr>
          <w:rFonts w:ascii="Microsoft Sans Serif"/>
          <w:sz w:val="17"/>
        </w:rPr>
      </w:pPr>
    </w:p>
    <w:p w:rsidR="007008C5" w:rsidRDefault="007008C5">
      <w:pPr>
        <w:pStyle w:val="a3"/>
        <w:rPr>
          <w:rFonts w:ascii="Microsoft Sans Serif"/>
          <w:sz w:val="17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spacing w:before="100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7008C5" w:rsidRDefault="00D34D94">
      <w:pPr>
        <w:pStyle w:val="a4"/>
        <w:numPr>
          <w:ilvl w:val="0"/>
          <w:numId w:val="19"/>
        </w:numPr>
        <w:tabs>
          <w:tab w:val="left" w:pos="901"/>
        </w:tabs>
        <w:spacing w:before="178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Какая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схема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соответствует</w:t>
      </w:r>
    </w:p>
    <w:p w:rsidR="007008C5" w:rsidRDefault="00D34D94">
      <w:pPr>
        <w:spacing w:before="219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D34D94">
      <w:pPr>
        <w:spacing w:before="1"/>
        <w:rPr>
          <w:rFonts w:ascii="Microsoft Sans Serif"/>
          <w:sz w:val="29"/>
        </w:rPr>
      </w:pPr>
      <w:r>
        <w:br w:type="column"/>
      </w:r>
    </w:p>
    <w:p w:rsidR="007008C5" w:rsidRDefault="00D34D94">
      <w:pPr>
        <w:ind w:left="172"/>
        <w:rPr>
          <w:i/>
          <w:sz w:val="29"/>
        </w:rPr>
      </w:pPr>
      <w:r>
        <w:rPr>
          <w:i/>
          <w:spacing w:val="-6"/>
          <w:sz w:val="29"/>
          <w:u w:val="single"/>
        </w:rPr>
        <w:t>Z</w:t>
      </w:r>
      <w:r>
        <w:rPr>
          <w:i/>
          <w:spacing w:val="-20"/>
          <w:sz w:val="29"/>
        </w:rPr>
        <w:t xml:space="preserve"> </w:t>
      </w:r>
      <w:r>
        <w:rPr>
          <w:rFonts w:ascii="Symbol" w:hAnsi="Symbol"/>
          <w:spacing w:val="-6"/>
          <w:sz w:val="29"/>
        </w:rPr>
        <w:t></w:t>
      </w:r>
      <w:r>
        <w:rPr>
          <w:spacing w:val="-47"/>
          <w:sz w:val="29"/>
        </w:rPr>
        <w:t xml:space="preserve"> </w:t>
      </w:r>
      <w:r>
        <w:rPr>
          <w:i/>
          <w:spacing w:val="-6"/>
          <w:sz w:val="29"/>
        </w:rPr>
        <w:t>2</w:t>
      </w:r>
      <w:r>
        <w:rPr>
          <w:i/>
          <w:spacing w:val="-45"/>
          <w:sz w:val="29"/>
        </w:rPr>
        <w:t xml:space="preserve"> </w:t>
      </w:r>
      <w:r>
        <w:rPr>
          <w:rFonts w:ascii="Symbol" w:hAnsi="Symbol"/>
          <w:spacing w:val="-6"/>
          <w:sz w:val="29"/>
        </w:rPr>
        <w:t></w:t>
      </w:r>
      <w:r>
        <w:rPr>
          <w:spacing w:val="-8"/>
          <w:sz w:val="29"/>
        </w:rPr>
        <w:t xml:space="preserve"> </w:t>
      </w:r>
      <w:r>
        <w:rPr>
          <w:i/>
          <w:spacing w:val="-6"/>
          <w:sz w:val="29"/>
        </w:rPr>
        <w:t>j3</w:t>
      </w:r>
    </w:p>
    <w:p w:rsidR="007008C5" w:rsidRDefault="007008C5">
      <w:pPr>
        <w:rPr>
          <w:i/>
          <w:sz w:val="29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103" w:space="40"/>
            <w:col w:w="5918"/>
          </w:cols>
        </w:sectPr>
      </w:pPr>
    </w:p>
    <w:p w:rsidR="007008C5" w:rsidRDefault="007008C5">
      <w:pPr>
        <w:pStyle w:val="a3"/>
        <w:rPr>
          <w:i/>
          <w:sz w:val="20"/>
        </w:rPr>
      </w:pPr>
    </w:p>
    <w:p w:rsidR="007008C5" w:rsidRDefault="007008C5">
      <w:pPr>
        <w:pStyle w:val="a3"/>
        <w:spacing w:before="189"/>
        <w:rPr>
          <w:i/>
          <w:sz w:val="20"/>
        </w:rPr>
      </w:pPr>
    </w:p>
    <w:p w:rsidR="007008C5" w:rsidRDefault="00D34D94">
      <w:pPr>
        <w:tabs>
          <w:tab w:val="left" w:pos="5686"/>
        </w:tabs>
        <w:ind w:left="1167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74624" behindDoc="1" locked="0" layoutInCell="1" allowOverlap="1">
                <wp:simplePos x="0" y="0"/>
                <wp:positionH relativeFrom="page">
                  <wp:posOffset>1240155</wp:posOffset>
                </wp:positionH>
                <wp:positionV relativeFrom="paragraph">
                  <wp:posOffset>-377825</wp:posOffset>
                </wp:positionV>
                <wp:extent cx="1692910" cy="1096010"/>
                <wp:effectExtent l="0" t="0" r="0" b="0"/>
                <wp:wrapNone/>
                <wp:docPr id="337" name="Group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2910" cy="1096010"/>
                          <a:chOff x="0" y="0"/>
                          <a:chExt cx="1692910" cy="1096010"/>
                        </a:xfrm>
                      </wpg:grpSpPr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4972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09" y="524509"/>
                            <a:ext cx="1676400" cy="571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72DC67" id="Group 337" o:spid="_x0000_s1026" style="position:absolute;margin-left:97.65pt;margin-top:-29.75pt;width:133.3pt;height:86.3pt;z-index:-251641856;mso-wrap-distance-left:0;mso-wrap-distance-right:0;mso-position-horizontal-relative:page" coordsize="16929,10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">
                <v:shape id="Image 338" o:spid="_x0000_s1027" type="#_x0000_t75" style="position:absolute;width:12420;height:49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UjC3DAAAA3AAAAA8AAABkcnMvZG93bnJldi54bWxET7tuwjAU3Sv1H6xbqQsCB1BDlWIQVEV0&#10;5TV0u4pv44j4OsRuEvj6ekBiPDrv+bK3lWip8aVjBeNRAoI4d7rkQsHxsBm+g/ABWWPlmBRcycNy&#10;8fw0x0y7jnfU7kMhYgj7DBWYEOpMSp8bsuhHriaO3K9rLIYIm0LqBrsYbis5SZJUWiw5Nhis6dNQ&#10;ft7/WQWX9fbtkHbteTIwu6+f08Ckt1mv1OtLv/oAEagPD/Hd/a0VTKdxbTwTj4B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1SMLcMAAADcAAAADwAAAAAAAAAAAAAAAACf&#10;AgAAZHJzL2Rvd25yZXYueG1sUEsFBgAAAAAEAAQA9wAAAI8DAAAAAA==&#10;">
                  <v:imagedata r:id="rId160" o:title=""/>
                </v:shape>
                <v:shape id="Image 339" o:spid="_x0000_s1028" type="#_x0000_t75" style="position:absolute;left:165;top:5245;width:16764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m4lXFAAAA3AAAAA8AAABkcnMvZG93bnJldi54bWxEj09rAjEUxO9Cv0N4BW+arYJ/VqNol4KH&#10;XlZ76e2xeW6Wbl6WJNXVT98IBY/DzPyGWW9724oL+dA4VvA2zkAQV043XCv4On2MFiBCRNbYOiYF&#10;Nwqw3bwM1phrd+WSLsdYiwThkKMCE2OXSxkqQxbD2HXEyTs7bzEm6WupPV4T3LZykmUzabHhtGCw&#10;o3dD1c/x1yrYf88/vSn8riyW5Z2rouB6dldq+NrvViAi9fEZ/m8ftILpdAmPM+kIyM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5uJVxQAAANwAAAAPAAAAAAAAAAAAAAAA&#10;AJ8CAABkcnMvZG93bnJldi54bWxQSwUGAAAAAAQABAD3AAAAkQMAAAAA&#10;">
                  <v:imagedata r:id="rId161" o:title=""/>
                </v:shape>
                <w10:wrap anchorx="page"/>
              </v:group>
            </w:pict>
          </mc:Fallback>
        </mc:AlternateContent>
      </w:r>
      <w:r>
        <w:rPr>
          <w:rFonts w:ascii="Arial"/>
          <w:b/>
          <w:noProof/>
          <w:sz w:val="20"/>
          <w:lang w:eastAsia="ru-RU"/>
        </w:rPr>
        <w:drawing>
          <wp:anchor distT="0" distB="0" distL="0" distR="0" simplePos="0" relativeHeight="251649024" behindDoc="0" locked="0" layoutInCell="1" allowOverlap="1">
            <wp:simplePos x="0" y="0"/>
            <wp:positionH relativeFrom="page">
              <wp:posOffset>4098290</wp:posOffset>
            </wp:positionH>
            <wp:positionV relativeFrom="paragraph">
              <wp:posOffset>-412750</wp:posOffset>
            </wp:positionV>
            <wp:extent cx="1866900" cy="532130"/>
            <wp:effectExtent l="0" t="0" r="0" b="0"/>
            <wp:wrapNone/>
            <wp:docPr id="340" name="Image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 340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3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spacing w:val="-5"/>
          <w:sz w:val="20"/>
        </w:rPr>
        <w:t>1.</w:t>
      </w:r>
      <w:r>
        <w:rPr>
          <w:rFonts w:ascii="Microsoft Sans Serif"/>
          <w:sz w:val="20"/>
        </w:rPr>
        <w:tab/>
      </w:r>
      <w:r>
        <w:rPr>
          <w:rFonts w:ascii="Arial"/>
          <w:b/>
          <w:spacing w:val="-5"/>
          <w:sz w:val="20"/>
          <w:u w:val="single"/>
        </w:rPr>
        <w:t>2.</w:t>
      </w:r>
    </w:p>
    <w:p w:rsidR="007008C5" w:rsidRDefault="007008C5">
      <w:pPr>
        <w:pStyle w:val="a3"/>
        <w:rPr>
          <w:rFonts w:ascii="Arial"/>
          <w:b/>
          <w:sz w:val="20"/>
        </w:rPr>
      </w:pPr>
    </w:p>
    <w:p w:rsidR="007008C5" w:rsidRDefault="007008C5">
      <w:pPr>
        <w:pStyle w:val="a3"/>
        <w:spacing w:before="157"/>
        <w:rPr>
          <w:rFonts w:ascii="Arial"/>
          <w:b/>
          <w:sz w:val="20"/>
        </w:rPr>
      </w:pPr>
    </w:p>
    <w:p w:rsidR="007008C5" w:rsidRDefault="007008C5">
      <w:pPr>
        <w:pStyle w:val="a3"/>
        <w:rPr>
          <w:rFonts w:ascii="Arial"/>
          <w:b/>
          <w:sz w:val="20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tabs>
          <w:tab w:val="left" w:pos="5754"/>
        </w:tabs>
        <w:spacing w:before="99"/>
        <w:ind w:left="1150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50048" behindDoc="0" locked="0" layoutInCell="1" allowOverlap="1">
            <wp:simplePos x="0" y="0"/>
            <wp:positionH relativeFrom="page">
              <wp:posOffset>4422775</wp:posOffset>
            </wp:positionH>
            <wp:positionV relativeFrom="paragraph">
              <wp:posOffset>-314960</wp:posOffset>
            </wp:positionV>
            <wp:extent cx="1272540" cy="495300"/>
            <wp:effectExtent l="0" t="0" r="0" b="0"/>
            <wp:wrapNone/>
            <wp:docPr id="341" name="Image 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 341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39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spacing w:val="-5"/>
          <w:sz w:val="20"/>
        </w:rPr>
        <w:t>3.</w:t>
      </w:r>
      <w:r>
        <w:rPr>
          <w:rFonts w:ascii="Microsoft Sans Serif"/>
          <w:sz w:val="20"/>
        </w:rPr>
        <w:tab/>
      </w:r>
      <w:r>
        <w:rPr>
          <w:rFonts w:ascii="Microsoft Sans Serif"/>
          <w:spacing w:val="-5"/>
          <w:sz w:val="20"/>
        </w:rPr>
        <w:t>4.</w:t>
      </w:r>
    </w:p>
    <w:p w:rsidR="007008C5" w:rsidRDefault="00D34D94">
      <w:pPr>
        <w:spacing w:before="2"/>
        <w:ind w:left="1167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7008C5" w:rsidRDefault="007008C5">
      <w:pPr>
        <w:pStyle w:val="a3"/>
        <w:spacing w:before="26"/>
        <w:rPr>
          <w:rFonts w:ascii="Microsoft Sans Serif"/>
          <w:sz w:val="20"/>
        </w:rPr>
      </w:pPr>
    </w:p>
    <w:p w:rsidR="007008C5" w:rsidRDefault="00D34D94">
      <w:pPr>
        <w:pStyle w:val="a4"/>
        <w:numPr>
          <w:ilvl w:val="0"/>
          <w:numId w:val="19"/>
        </w:numPr>
        <w:tabs>
          <w:tab w:val="left" w:pos="776"/>
        </w:tabs>
        <w:ind w:left="776" w:hanging="210"/>
        <w:rPr>
          <w:sz w:val="26"/>
        </w:rPr>
      </w:pPr>
      <w:r>
        <w:rPr>
          <w:sz w:val="28"/>
        </w:rPr>
        <w:t>В</w:t>
      </w:r>
      <w:r>
        <w:rPr>
          <w:spacing w:val="9"/>
          <w:sz w:val="28"/>
        </w:rPr>
        <w:t xml:space="preserve"> </w:t>
      </w:r>
      <w:r>
        <w:rPr>
          <w:sz w:val="28"/>
        </w:rPr>
        <w:t>цепи</w:t>
      </w:r>
      <w:r>
        <w:rPr>
          <w:spacing w:val="13"/>
          <w:sz w:val="28"/>
        </w:rPr>
        <w:t xml:space="preserve"> </w:t>
      </w:r>
      <w:r>
        <w:rPr>
          <w:sz w:val="28"/>
        </w:rPr>
        <w:t>RL</w:t>
      </w:r>
      <w:r>
        <w:rPr>
          <w:spacing w:val="7"/>
          <w:sz w:val="28"/>
        </w:rPr>
        <w:t xml:space="preserve"> </w:t>
      </w:r>
      <w:r>
        <w:rPr>
          <w:sz w:val="28"/>
        </w:rPr>
        <w:t>при</w:t>
      </w:r>
      <w:r>
        <w:rPr>
          <w:spacing w:val="11"/>
          <w:sz w:val="28"/>
        </w:rPr>
        <w:t xml:space="preserve"> </w:t>
      </w:r>
      <w:r>
        <w:rPr>
          <w:sz w:val="28"/>
        </w:rPr>
        <w:t>несинусоидальном</w:t>
      </w:r>
      <w:r>
        <w:rPr>
          <w:spacing w:val="11"/>
          <w:sz w:val="28"/>
        </w:rPr>
        <w:t xml:space="preserve"> </w:t>
      </w:r>
      <w:r>
        <w:rPr>
          <w:sz w:val="28"/>
        </w:rPr>
        <w:t>напряжении</w:t>
      </w:r>
      <w:r>
        <w:rPr>
          <w:spacing w:val="29"/>
          <w:sz w:val="28"/>
        </w:rPr>
        <w:t xml:space="preserve"> </w:t>
      </w:r>
      <w:r>
        <w:rPr>
          <w:i/>
          <w:position w:val="16"/>
          <w:sz w:val="24"/>
        </w:rPr>
        <w:t>U</w:t>
      </w:r>
      <w:r>
        <w:rPr>
          <w:i/>
          <w:spacing w:val="4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</w:t>
      </w:r>
      <w:r>
        <w:rPr>
          <w:i/>
          <w:position w:val="16"/>
          <w:sz w:val="24"/>
        </w:rPr>
        <w:t>U</w:t>
      </w:r>
      <w:r>
        <w:rPr>
          <w:i/>
          <w:position w:val="5"/>
          <w:sz w:val="18"/>
        </w:rPr>
        <w:t>0</w:t>
      </w:r>
      <w:r>
        <w:rPr>
          <w:i/>
          <w:spacing w:val="29"/>
          <w:position w:val="5"/>
          <w:sz w:val="18"/>
        </w:rPr>
        <w:t xml:space="preserve"> </w:t>
      </w:r>
      <w:r>
        <w:rPr>
          <w:rFonts w:ascii="Symbol" w:hAnsi="Symbol"/>
          <w:position w:val="16"/>
          <w:sz w:val="24"/>
        </w:rPr>
        <w:t></w:t>
      </w:r>
      <w:r>
        <w:rPr>
          <w:i/>
          <w:position w:val="16"/>
          <w:sz w:val="24"/>
        </w:rPr>
        <w:t>U</w:t>
      </w:r>
      <w:r>
        <w:rPr>
          <w:i/>
          <w:position w:val="10"/>
          <w:sz w:val="18"/>
        </w:rPr>
        <w:t>l</w:t>
      </w:r>
      <w:r>
        <w:rPr>
          <w:i/>
          <w:spacing w:val="5"/>
          <w:position w:val="10"/>
          <w:sz w:val="18"/>
        </w:rPr>
        <w:t xml:space="preserve"> </w:t>
      </w:r>
      <w:r>
        <w:rPr>
          <w:i/>
          <w:position w:val="10"/>
          <w:sz w:val="18"/>
        </w:rPr>
        <w:t>m</w:t>
      </w:r>
      <w:r>
        <w:rPr>
          <w:i/>
          <w:spacing w:val="29"/>
          <w:position w:val="10"/>
          <w:sz w:val="18"/>
        </w:rPr>
        <w:t xml:space="preserve"> </w:t>
      </w:r>
      <w:r>
        <w:rPr>
          <w:i/>
          <w:position w:val="16"/>
          <w:sz w:val="24"/>
        </w:rPr>
        <w:t>sin</w:t>
      </w:r>
      <w:r>
        <w:rPr>
          <w:rFonts w:ascii="Symbol" w:hAnsi="Symbol"/>
          <w:position w:val="16"/>
          <w:sz w:val="25"/>
        </w:rPr>
        <w:t></w:t>
      </w:r>
      <w:r>
        <w:rPr>
          <w:spacing w:val="-32"/>
          <w:position w:val="16"/>
          <w:sz w:val="25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i/>
          <w:position w:val="16"/>
          <w:sz w:val="24"/>
        </w:rPr>
        <w:t>t</w:t>
      </w:r>
      <w:r>
        <w:rPr>
          <w:i/>
          <w:spacing w:val="-10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</w:t>
      </w:r>
      <w:r>
        <w:rPr>
          <w:i/>
          <w:position w:val="16"/>
          <w:sz w:val="24"/>
        </w:rPr>
        <w:t>U</w:t>
      </w:r>
      <w:r>
        <w:rPr>
          <w:i/>
          <w:position w:val="10"/>
          <w:sz w:val="18"/>
        </w:rPr>
        <w:t>3</w:t>
      </w:r>
      <w:r>
        <w:rPr>
          <w:i/>
          <w:spacing w:val="-10"/>
          <w:position w:val="10"/>
          <w:sz w:val="18"/>
        </w:rPr>
        <w:t xml:space="preserve"> m</w:t>
      </w:r>
    </w:p>
    <w:p w:rsidR="007008C5" w:rsidRDefault="00D34D94">
      <w:pPr>
        <w:pStyle w:val="a3"/>
        <w:spacing w:before="2"/>
        <w:ind w:left="566"/>
      </w:pPr>
      <w:r>
        <w:t>пройдет</w:t>
      </w:r>
      <w:r>
        <w:rPr>
          <w:spacing w:val="-6"/>
        </w:rPr>
        <w:t xml:space="preserve"> </w:t>
      </w:r>
      <w:r>
        <w:rPr>
          <w:spacing w:val="-4"/>
        </w:rPr>
        <w:t>ток:</w:t>
      </w:r>
    </w:p>
    <w:p w:rsidR="007008C5" w:rsidRDefault="00D34D94">
      <w:pPr>
        <w:spacing w:before="5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1072" behindDoc="0" locked="0" layoutInCell="1" allowOverlap="1">
                <wp:simplePos x="0" y="0"/>
                <wp:positionH relativeFrom="page">
                  <wp:posOffset>1220470</wp:posOffset>
                </wp:positionH>
                <wp:positionV relativeFrom="paragraph">
                  <wp:posOffset>146685</wp:posOffset>
                </wp:positionV>
                <wp:extent cx="3350260" cy="1052195"/>
                <wp:effectExtent l="0" t="0" r="0" b="0"/>
                <wp:wrapNone/>
                <wp:docPr id="342" name="Group 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0260" cy="1052195"/>
                          <a:chOff x="0" y="0"/>
                          <a:chExt cx="3350260" cy="1052195"/>
                        </a:xfrm>
                      </wpg:grpSpPr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430" cy="228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254634"/>
                            <a:ext cx="2085975" cy="247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528955"/>
                            <a:ext cx="3329940" cy="285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841375"/>
                            <a:ext cx="3105785" cy="2107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3D1206" id="Group 342" o:spid="_x0000_s1026" style="position:absolute;margin-left:96.1pt;margin-top:11.55pt;width:263.8pt;height:82.85pt;z-index:251651072;mso-wrap-distance-left:0;mso-wrap-distance-right:0;mso-position-horizontal-relative:page" coordsize="33502,1052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">
                <v:shape id="Image 343" o:spid="_x0000_s1027" type="#_x0000_t75" style="position:absolute;width:24124;height:2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L6KLFAAAA3AAAAA8AAABkcnMvZG93bnJldi54bWxEj0FrwkAUhO9C/8PyCt50YyJio6uIIEh7&#10;kBovvT2zr5tg9m3IbjXtr3eFgsdhZr5hluveNuJKna8dK5iMExDEpdM1GwWnYjeag/ABWWPjmBT8&#10;kof16mWwxFy7G3/S9RiMiBD2OSqoQmhzKX1ZkUU/di1x9L5dZzFE2RmpO7xFuG1kmiQzabHmuFBh&#10;S9uKysvxxyo4p39boz+y4m23MZP68jVLD/Su1PC13yxABOrDM/zf3msF2TSDx5l4BOTq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S+iixQAAANwAAAAPAAAAAAAAAAAAAAAA&#10;AJ8CAABkcnMvZG93bnJldi54bWxQSwUGAAAAAAQABAD3AAAAkQMAAAAA&#10;">
                  <v:imagedata r:id="rId168" o:title=""/>
                </v:shape>
                <v:shape id="Image 344" o:spid="_x0000_s1028" type="#_x0000_t75" style="position:absolute;left:197;top:2546;width:20860;height:2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u17vFAAAA3AAAAA8AAABkcnMvZG93bnJldi54bWxEj81qwzAQhO+FvIPYQG+N7CaYxolskpLS&#10;lkIgPw+wWBvbxFoJS4ndt68KhR6HmfmGWZej6cSdet9aVpDOEhDEldUt1wrOp7enFxA+IGvsLJOC&#10;b/JQFpOHNebaDnyg+zHUIkLY56igCcHlUvqqIYN+Zh1x9C62Nxii7Gupexwi3HTyOUkyabDluNCg&#10;o9eGquvxZhS4/afL9tkWl+lXOn/fbdxgnVPqcTpuViACjeE//Nf+0ArmiwX8nolHQB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bte7xQAAANwAAAAPAAAAAAAAAAAAAAAA&#10;AJ8CAABkcnMvZG93bnJldi54bWxQSwUGAAAAAAQABAD3AAAAkQMAAAAA&#10;">
                  <v:imagedata r:id="rId169" o:title=""/>
                </v:shape>
                <v:shape id="Image 345" o:spid="_x0000_s1029" type="#_x0000_t75" style="position:absolute;left:197;top:5289;width:33299;height:2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GZMPDAAAA3AAAAA8AAABkcnMvZG93bnJldi54bWxEj0FrwkAUhO8F/8PyBC+iG7VqiK5ihUJP&#10;BaPeH9lnNph9G7Jbjf31bqHgcZiZb5j1trO1uFHrK8cKJuMEBHHhdMWlgtPxc5SC8AFZY+2YFDzI&#10;w3bTe1tjpt2dD3TLQykihH2GCkwITSalLwxZ9GPXEEfv4lqLIcq2lLrFe4TbWk6TZCEtVhwXDDa0&#10;N1Rc8x+r4ON3eE6Xzh2GO2Pyb+PTY7CFUoN+t1uBCNSFV/i//aUVzN7n8HcmHgG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Zkw8MAAADcAAAADwAAAAAAAAAAAAAAAACf&#10;AgAAZHJzL2Rvd25yZXYueG1sUEsFBgAAAAAEAAQA9wAAAI8DAAAAAA==&#10;">
                  <v:imagedata r:id="rId170" o:title=""/>
                </v:shape>
                <v:shape id="Image 346" o:spid="_x0000_s1030" type="#_x0000_t75" style="position:absolute;left:197;top:8413;width:31058;height:2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EUtjEAAAA3AAAAA8AAABkcnMvZG93bnJldi54bWxEj0FrAjEUhO+C/yE8wYto1rZK2RrFVoTi&#10;zVXo9XXzzC5uXtJN1O2/b4SCx2FmvmEWq8424kptqB0rmE4yEMSl0zUbBcfDdvwKIkRkjY1jUvBL&#10;AVbLfm+BuXY33tO1iEYkCIccFVQx+lzKUFZkMUycJ07eybUWY5KtkbrFW4LbRj5l2VxarDktVOjp&#10;o6LyXFysAvO+K0Y+/HwXXn6tu+kGzWiGSg0H3foNRKQuPsL/7U+t4PllDvcz6QjI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EUtjEAAAA3AAAAA8AAAAAAAAAAAAAAAAA&#10;nwIAAGRycy9kb3ducmV2LnhtbFBLBQYAAAAABAAEAPcAAACQAwAAAAA=&#10;">
                  <v:imagedata r:id="rId171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7008C5">
      <w:pPr>
        <w:pStyle w:val="a4"/>
        <w:numPr>
          <w:ilvl w:val="0"/>
          <w:numId w:val="20"/>
        </w:numPr>
        <w:tabs>
          <w:tab w:val="left" w:pos="1331"/>
        </w:tabs>
        <w:spacing w:before="177"/>
        <w:ind w:left="1331" w:hanging="164"/>
        <w:jc w:val="left"/>
        <w:rPr>
          <w:rFonts w:ascii="Microsoft Sans Serif"/>
          <w:sz w:val="18"/>
        </w:rPr>
      </w:pPr>
    </w:p>
    <w:p w:rsidR="007008C5" w:rsidRDefault="007008C5">
      <w:pPr>
        <w:pStyle w:val="a4"/>
        <w:numPr>
          <w:ilvl w:val="0"/>
          <w:numId w:val="20"/>
        </w:numPr>
        <w:tabs>
          <w:tab w:val="left" w:pos="1331"/>
        </w:tabs>
        <w:spacing w:before="203"/>
        <w:ind w:left="1331" w:hanging="164"/>
        <w:jc w:val="left"/>
        <w:rPr>
          <w:rFonts w:ascii="Microsoft Sans Serif"/>
          <w:sz w:val="18"/>
        </w:rPr>
      </w:pPr>
    </w:p>
    <w:p w:rsidR="007008C5" w:rsidRDefault="00D34D94">
      <w:pPr>
        <w:rPr>
          <w:rFonts w:ascii="Microsoft Sans Serif"/>
          <w:sz w:val="24"/>
        </w:rPr>
      </w:pPr>
      <w:r>
        <w:br w:type="column"/>
      </w:r>
    </w:p>
    <w:p w:rsidR="007008C5" w:rsidRDefault="007008C5">
      <w:pPr>
        <w:pStyle w:val="a3"/>
        <w:spacing w:before="262"/>
        <w:rPr>
          <w:rFonts w:ascii="Microsoft Sans Serif"/>
          <w:sz w:val="24"/>
        </w:rPr>
      </w:pPr>
    </w:p>
    <w:p w:rsidR="007008C5" w:rsidRDefault="00D34D94">
      <w:pPr>
        <w:spacing w:before="1"/>
        <w:ind w:left="68"/>
        <w:rPr>
          <w:i/>
          <w:sz w:val="24"/>
        </w:rPr>
      </w:pPr>
      <w:r>
        <w:rPr>
          <w:i/>
          <w:sz w:val="24"/>
        </w:rPr>
        <w:t>sin</w:t>
      </w:r>
      <w:r>
        <w:rPr>
          <w:i/>
          <w:spacing w:val="-26"/>
          <w:sz w:val="24"/>
        </w:rPr>
        <w:t xml:space="preserve"> </w:t>
      </w:r>
      <w:r>
        <w:rPr>
          <w:i/>
          <w:sz w:val="24"/>
        </w:rPr>
        <w:t>3</w:t>
      </w:r>
      <w:r>
        <w:rPr>
          <w:rFonts w:ascii="Symbol" w:hAnsi="Symbol"/>
          <w:sz w:val="25"/>
        </w:rPr>
        <w:t></w:t>
      </w:r>
      <w:r>
        <w:rPr>
          <w:spacing w:val="-27"/>
          <w:sz w:val="25"/>
        </w:rPr>
        <w:t xml:space="preserve"> </w:t>
      </w:r>
      <w:r>
        <w:rPr>
          <w:rFonts w:ascii="Symbol" w:hAnsi="Symbol"/>
          <w:spacing w:val="-5"/>
          <w:sz w:val="24"/>
        </w:rPr>
        <w:t></w:t>
      </w:r>
      <w:r>
        <w:rPr>
          <w:i/>
          <w:spacing w:val="-5"/>
          <w:sz w:val="24"/>
        </w:rPr>
        <w:t>t</w:t>
      </w:r>
    </w:p>
    <w:p w:rsidR="007008C5" w:rsidRDefault="007008C5">
      <w:pPr>
        <w:rPr>
          <w:i/>
          <w:sz w:val="24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9143" w:space="40"/>
            <w:col w:w="1878"/>
          </w:cols>
        </w:sectPr>
      </w:pPr>
    </w:p>
    <w:p w:rsidR="007008C5" w:rsidRDefault="007008C5">
      <w:pPr>
        <w:pStyle w:val="a3"/>
        <w:spacing w:before="35"/>
        <w:rPr>
          <w:i/>
          <w:sz w:val="20"/>
        </w:rPr>
      </w:pPr>
    </w:p>
    <w:p w:rsidR="007008C5" w:rsidRDefault="007008C5">
      <w:pPr>
        <w:pStyle w:val="a4"/>
        <w:numPr>
          <w:ilvl w:val="0"/>
          <w:numId w:val="20"/>
        </w:numPr>
        <w:tabs>
          <w:tab w:val="left" w:pos="1331"/>
        </w:tabs>
        <w:spacing w:before="1"/>
        <w:ind w:left="1331" w:hanging="164"/>
        <w:jc w:val="left"/>
        <w:rPr>
          <w:rFonts w:ascii="Microsoft Sans Serif"/>
          <w:sz w:val="18"/>
        </w:rPr>
      </w:pPr>
    </w:p>
    <w:p w:rsidR="007008C5" w:rsidRDefault="00D34D94">
      <w:pPr>
        <w:pStyle w:val="a4"/>
        <w:numPr>
          <w:ilvl w:val="0"/>
          <w:numId w:val="20"/>
        </w:numPr>
        <w:tabs>
          <w:tab w:val="left" w:pos="1332"/>
        </w:tabs>
        <w:spacing w:before="176"/>
        <w:ind w:left="1332" w:hanging="165"/>
        <w:jc w:val="left"/>
        <w:rPr>
          <w:rFonts w:ascii="Microsoft Sans Serif"/>
          <w:sz w:val="18"/>
          <w:u w:val="single"/>
        </w:rPr>
      </w:pPr>
      <w:r>
        <w:rPr>
          <w:rFonts w:ascii="Arial"/>
          <w:b/>
          <w:spacing w:val="-1"/>
          <w:sz w:val="20"/>
          <w:u w:val="single"/>
        </w:rPr>
        <w:t xml:space="preserve"> </w:t>
      </w:r>
    </w:p>
    <w:p w:rsidR="007008C5" w:rsidRDefault="007008C5">
      <w:pPr>
        <w:pStyle w:val="a3"/>
        <w:rPr>
          <w:rFonts w:ascii="Arial"/>
          <w:b/>
        </w:rPr>
      </w:pPr>
    </w:p>
    <w:p w:rsidR="007008C5" w:rsidRDefault="007008C5">
      <w:pPr>
        <w:pStyle w:val="a3"/>
        <w:spacing w:before="7"/>
        <w:rPr>
          <w:rFonts w:ascii="Arial"/>
          <w:b/>
        </w:rPr>
      </w:pPr>
    </w:p>
    <w:p w:rsidR="007008C5" w:rsidRDefault="00D34D94">
      <w:pPr>
        <w:pStyle w:val="a4"/>
        <w:numPr>
          <w:ilvl w:val="0"/>
          <w:numId w:val="20"/>
        </w:numPr>
        <w:tabs>
          <w:tab w:val="left" w:pos="1242"/>
        </w:tabs>
        <w:ind w:left="595" w:right="594" w:firstLine="312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 последовательном контуре RLC резонанс напряжений. В каком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соотношении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будут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индуктивное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емкостное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напряжения</w:t>
      </w:r>
      <w:r>
        <w:rPr>
          <w:rFonts w:ascii="Courier New" w:hAnsi="Courier New"/>
          <w:b/>
          <w:sz w:val="20"/>
        </w:rPr>
        <w:t>.</w:t>
      </w:r>
    </w:p>
    <w:p w:rsidR="007008C5" w:rsidRDefault="00D34D94">
      <w:pPr>
        <w:pStyle w:val="a4"/>
        <w:numPr>
          <w:ilvl w:val="1"/>
          <w:numId w:val="20"/>
        </w:numPr>
        <w:tabs>
          <w:tab w:val="left" w:pos="1174"/>
        </w:tabs>
        <w:spacing w:before="217" w:line="237" w:lineRule="auto"/>
        <w:ind w:left="1174" w:hanging="185"/>
        <w:jc w:val="left"/>
        <w:rPr>
          <w:rFonts w:ascii="Microsoft Sans Serif" w:hAnsi="Microsoft Sans Serif"/>
          <w:position w:val="-11"/>
          <w:sz w:val="18"/>
        </w:rPr>
      </w:pPr>
      <w:r>
        <w:rPr>
          <w:i/>
          <w:spacing w:val="10"/>
          <w:sz w:val="24"/>
        </w:rPr>
        <w:t>U</w:t>
      </w:r>
      <w:r>
        <w:rPr>
          <w:i/>
          <w:spacing w:val="10"/>
          <w:position w:val="-5"/>
          <w:sz w:val="18"/>
        </w:rPr>
        <w:t>L</w:t>
      </w:r>
      <w:r>
        <w:rPr>
          <w:i/>
          <w:spacing w:val="9"/>
          <w:position w:val="-5"/>
          <w:sz w:val="18"/>
        </w:rPr>
        <w:t xml:space="preserve"> </w:t>
      </w:r>
      <w:r>
        <w:rPr>
          <w:rFonts w:ascii="Symbol" w:hAnsi="Symbol"/>
          <w:spacing w:val="-5"/>
          <w:sz w:val="24"/>
        </w:rPr>
        <w:t></w:t>
      </w:r>
      <w:r>
        <w:rPr>
          <w:i/>
          <w:spacing w:val="-5"/>
          <w:sz w:val="24"/>
        </w:rPr>
        <w:t>U</w:t>
      </w:r>
      <w:r>
        <w:rPr>
          <w:i/>
          <w:spacing w:val="-5"/>
          <w:position w:val="-5"/>
          <w:sz w:val="18"/>
        </w:rPr>
        <w:t>C</w:t>
      </w:r>
    </w:p>
    <w:p w:rsidR="007008C5" w:rsidRDefault="00D34D94">
      <w:pPr>
        <w:pStyle w:val="a4"/>
        <w:numPr>
          <w:ilvl w:val="1"/>
          <w:numId w:val="20"/>
        </w:numPr>
        <w:tabs>
          <w:tab w:val="left" w:pos="1401"/>
        </w:tabs>
        <w:spacing w:line="237" w:lineRule="auto"/>
        <w:ind w:left="1401" w:hanging="234"/>
        <w:jc w:val="left"/>
        <w:rPr>
          <w:rFonts w:ascii="Microsoft Sans Serif" w:hAnsi="Microsoft Sans Serif"/>
          <w:position w:val="-11"/>
          <w:sz w:val="20"/>
        </w:rPr>
      </w:pPr>
      <w:r>
        <w:rPr>
          <w:i/>
          <w:w w:val="105"/>
          <w:sz w:val="24"/>
        </w:rPr>
        <w:t>U</w:t>
      </w:r>
      <w:r>
        <w:rPr>
          <w:i/>
          <w:w w:val="105"/>
          <w:position w:val="-5"/>
          <w:sz w:val="18"/>
        </w:rPr>
        <w:t>ВХ</w:t>
      </w:r>
      <w:r>
        <w:rPr>
          <w:i/>
          <w:spacing w:val="22"/>
          <w:w w:val="105"/>
          <w:position w:val="-5"/>
          <w:sz w:val="18"/>
        </w:rPr>
        <w:t xml:space="preserve"> </w:t>
      </w:r>
      <w:r>
        <w:rPr>
          <w:rFonts w:ascii="Symbol" w:hAnsi="Symbol"/>
          <w:spacing w:val="11"/>
          <w:w w:val="105"/>
          <w:sz w:val="24"/>
        </w:rPr>
        <w:t></w:t>
      </w:r>
      <w:r>
        <w:rPr>
          <w:i/>
          <w:spacing w:val="11"/>
          <w:w w:val="105"/>
          <w:sz w:val="24"/>
        </w:rPr>
        <w:t>U</w:t>
      </w:r>
      <w:r>
        <w:rPr>
          <w:i/>
          <w:spacing w:val="11"/>
          <w:w w:val="105"/>
          <w:position w:val="-5"/>
          <w:sz w:val="18"/>
        </w:rPr>
        <w:t>L</w:t>
      </w:r>
      <w:r>
        <w:rPr>
          <w:i/>
          <w:spacing w:val="14"/>
          <w:w w:val="105"/>
          <w:position w:val="-5"/>
          <w:sz w:val="18"/>
        </w:rPr>
        <w:t xml:space="preserve"> </w:t>
      </w:r>
      <w:r>
        <w:rPr>
          <w:rFonts w:ascii="Symbol" w:hAnsi="Symbol"/>
          <w:spacing w:val="-5"/>
          <w:w w:val="105"/>
          <w:sz w:val="24"/>
        </w:rPr>
        <w:t></w:t>
      </w:r>
      <w:r>
        <w:rPr>
          <w:i/>
          <w:spacing w:val="-5"/>
          <w:w w:val="105"/>
          <w:sz w:val="24"/>
        </w:rPr>
        <w:t>U</w:t>
      </w:r>
      <w:r>
        <w:rPr>
          <w:i/>
          <w:spacing w:val="-5"/>
          <w:w w:val="105"/>
          <w:position w:val="-5"/>
          <w:sz w:val="18"/>
        </w:rPr>
        <w:t>C</w:t>
      </w:r>
    </w:p>
    <w:p w:rsidR="007008C5" w:rsidRDefault="00D34D94">
      <w:pPr>
        <w:pStyle w:val="a4"/>
        <w:numPr>
          <w:ilvl w:val="1"/>
          <w:numId w:val="20"/>
        </w:numPr>
        <w:tabs>
          <w:tab w:val="left" w:pos="1401"/>
        </w:tabs>
        <w:spacing w:before="1" w:line="235" w:lineRule="auto"/>
        <w:ind w:left="1401" w:hanging="234"/>
        <w:jc w:val="left"/>
        <w:rPr>
          <w:rFonts w:ascii="Microsoft Sans Serif" w:hAnsi="Microsoft Sans Serif"/>
          <w:position w:val="-11"/>
          <w:sz w:val="20"/>
        </w:rPr>
      </w:pPr>
      <w:r>
        <w:rPr>
          <w:i/>
          <w:spacing w:val="10"/>
          <w:sz w:val="24"/>
        </w:rPr>
        <w:t>U</w:t>
      </w:r>
      <w:r>
        <w:rPr>
          <w:i/>
          <w:spacing w:val="10"/>
          <w:position w:val="-5"/>
          <w:sz w:val="18"/>
        </w:rPr>
        <w:t>L</w:t>
      </w:r>
      <w:r>
        <w:rPr>
          <w:i/>
          <w:spacing w:val="13"/>
          <w:position w:val="-5"/>
          <w:sz w:val="18"/>
        </w:rPr>
        <w:t xml:space="preserve"> </w:t>
      </w:r>
      <w:r>
        <w:rPr>
          <w:rFonts w:ascii="Symbol" w:hAnsi="Symbol"/>
          <w:spacing w:val="-5"/>
          <w:sz w:val="24"/>
        </w:rPr>
        <w:t></w:t>
      </w:r>
      <w:r>
        <w:rPr>
          <w:i/>
          <w:spacing w:val="-5"/>
          <w:sz w:val="24"/>
        </w:rPr>
        <w:t>U</w:t>
      </w:r>
      <w:r>
        <w:rPr>
          <w:i/>
          <w:spacing w:val="-5"/>
          <w:position w:val="-5"/>
          <w:sz w:val="18"/>
        </w:rPr>
        <w:t>C</w:t>
      </w:r>
    </w:p>
    <w:p w:rsidR="007008C5" w:rsidRDefault="00D34D94">
      <w:pPr>
        <w:pStyle w:val="a4"/>
        <w:numPr>
          <w:ilvl w:val="1"/>
          <w:numId w:val="20"/>
        </w:numPr>
        <w:tabs>
          <w:tab w:val="left" w:pos="1332"/>
          <w:tab w:val="left" w:pos="3058"/>
          <w:tab w:val="left" w:pos="4652"/>
        </w:tabs>
        <w:spacing w:line="237" w:lineRule="auto"/>
        <w:ind w:left="1332" w:hanging="165"/>
        <w:jc w:val="left"/>
        <w:rPr>
          <w:rFonts w:ascii="Microsoft Sans Serif" w:hAnsi="Microsoft Sans Serif"/>
          <w:sz w:val="20"/>
          <w:u w:val="single"/>
        </w:rPr>
      </w:pPr>
      <w:r>
        <w:rPr>
          <w:rFonts w:ascii="Microsoft Sans Serif" w:hAnsi="Microsoft Sans Serif"/>
          <w:spacing w:val="-5"/>
          <w:sz w:val="20"/>
          <w:u w:val="single"/>
        </w:rPr>
        <w:t xml:space="preserve"> 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Arial" w:hAnsi="Arial"/>
          <w:i/>
          <w:sz w:val="21"/>
        </w:rPr>
        <w:t>U</w:t>
      </w:r>
      <w:r>
        <w:rPr>
          <w:rFonts w:ascii="Arial" w:hAnsi="Arial"/>
          <w:i/>
          <w:spacing w:val="-9"/>
          <w:sz w:val="21"/>
        </w:rPr>
        <w:t xml:space="preserve"> </w:t>
      </w:r>
      <w:r>
        <w:rPr>
          <w:rFonts w:ascii="Arial" w:hAnsi="Arial"/>
          <w:i/>
          <w:position w:val="-8"/>
          <w:sz w:val="21"/>
        </w:rPr>
        <w:t>L</w:t>
      </w:r>
      <w:r>
        <w:rPr>
          <w:rFonts w:ascii="Arial" w:hAnsi="Arial"/>
          <w:i/>
          <w:spacing w:val="-7"/>
          <w:position w:val="-8"/>
          <w:sz w:val="21"/>
        </w:rPr>
        <w:t xml:space="preserve"> </w:t>
      </w:r>
      <w:r>
        <w:rPr>
          <w:position w:val="-8"/>
          <w:sz w:val="20"/>
        </w:rPr>
        <w:t>=</w:t>
      </w:r>
      <w:r>
        <w:rPr>
          <w:spacing w:val="-3"/>
          <w:position w:val="-8"/>
          <w:sz w:val="20"/>
        </w:rPr>
        <w:t xml:space="preserve"> </w:t>
      </w:r>
      <w:r>
        <w:rPr>
          <w:i/>
          <w:sz w:val="20"/>
        </w:rPr>
        <w:t>U</w:t>
      </w:r>
      <w:r>
        <w:rPr>
          <w:i/>
          <w:position w:val="-8"/>
          <w:sz w:val="20"/>
        </w:rPr>
        <w:t>C</w:t>
      </w:r>
      <w:r>
        <w:rPr>
          <w:i/>
          <w:spacing w:val="-2"/>
          <w:position w:val="-8"/>
          <w:sz w:val="20"/>
        </w:rPr>
        <w:t xml:space="preserve"> </w:t>
      </w:r>
      <w:r>
        <w:rPr>
          <w:sz w:val="20"/>
        </w:rPr>
        <w:t>&gt;</w:t>
      </w:r>
      <w:r>
        <w:rPr>
          <w:spacing w:val="-3"/>
          <w:sz w:val="20"/>
        </w:rPr>
        <w:t xml:space="preserve"> </w:t>
      </w:r>
      <w:r>
        <w:rPr>
          <w:i/>
          <w:spacing w:val="-5"/>
          <w:sz w:val="20"/>
        </w:rPr>
        <w:t>U</w:t>
      </w:r>
      <w:r>
        <w:rPr>
          <w:i/>
          <w:spacing w:val="-5"/>
          <w:position w:val="-8"/>
          <w:sz w:val="20"/>
        </w:rPr>
        <w:t>ВХ</w:t>
      </w:r>
      <w:r>
        <w:rPr>
          <w:i/>
          <w:position w:val="-8"/>
          <w:sz w:val="20"/>
        </w:rPr>
        <w:tab/>
      </w:r>
      <w:r>
        <w:rPr>
          <w:rFonts w:ascii="Microsoft Sans Serif" w:hAnsi="Microsoft Sans Serif"/>
          <w:sz w:val="20"/>
        </w:rPr>
        <w:t>в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 xml:space="preserve">Q </w:t>
      </w:r>
      <w:r>
        <w:rPr>
          <w:rFonts w:ascii="Microsoft Sans Serif" w:hAnsi="Microsoft Sans Serif"/>
          <w:spacing w:val="-4"/>
          <w:sz w:val="20"/>
        </w:rPr>
        <w:t>раз,</w:t>
      </w:r>
      <w:r>
        <w:rPr>
          <w:rFonts w:ascii="Microsoft Sans Serif" w:hAnsi="Microsoft Sans Serif"/>
          <w:sz w:val="20"/>
        </w:rPr>
        <w:tab/>
      </w:r>
      <w:r>
        <w:rPr>
          <w:rFonts w:ascii="Microsoft Sans Serif" w:hAnsi="Microsoft Sans Serif"/>
          <w:sz w:val="28"/>
        </w:rPr>
        <w:t>где</w:t>
      </w:r>
      <w:r>
        <w:rPr>
          <w:rFonts w:ascii="Microsoft Sans Serif" w:hAnsi="Microsoft Sans Serif"/>
          <w:spacing w:val="-6"/>
          <w:sz w:val="28"/>
        </w:rPr>
        <w:t xml:space="preserve"> </w:t>
      </w:r>
      <w:r>
        <w:rPr>
          <w:rFonts w:ascii="Microsoft Sans Serif" w:hAnsi="Microsoft Sans Serif"/>
          <w:sz w:val="28"/>
        </w:rPr>
        <w:t>Q</w:t>
      </w:r>
      <w:r>
        <w:rPr>
          <w:rFonts w:ascii="Microsoft Sans Serif" w:hAnsi="Microsoft Sans Serif"/>
          <w:spacing w:val="-3"/>
          <w:sz w:val="28"/>
        </w:rPr>
        <w:t xml:space="preserve"> </w:t>
      </w:r>
      <w:r>
        <w:rPr>
          <w:rFonts w:ascii="Microsoft Sans Serif" w:hAnsi="Microsoft Sans Serif"/>
          <w:sz w:val="28"/>
        </w:rPr>
        <w:t>-</w:t>
      </w:r>
      <w:r>
        <w:rPr>
          <w:rFonts w:ascii="Microsoft Sans Serif" w:hAnsi="Microsoft Sans Serif"/>
          <w:spacing w:val="-2"/>
          <w:sz w:val="28"/>
        </w:rPr>
        <w:t xml:space="preserve"> </w:t>
      </w:r>
      <w:r>
        <w:rPr>
          <w:rFonts w:ascii="Microsoft Sans Serif" w:hAnsi="Microsoft Sans Serif"/>
          <w:sz w:val="28"/>
        </w:rPr>
        <w:t>добротность</w:t>
      </w:r>
      <w:r>
        <w:rPr>
          <w:rFonts w:ascii="Microsoft Sans Serif" w:hAnsi="Microsoft Sans Serif"/>
          <w:spacing w:val="-5"/>
          <w:sz w:val="28"/>
        </w:rPr>
        <w:t xml:space="preserve"> </w:t>
      </w:r>
      <w:r>
        <w:rPr>
          <w:rFonts w:ascii="Microsoft Sans Serif" w:hAnsi="Microsoft Sans Serif"/>
          <w:spacing w:val="-2"/>
          <w:sz w:val="28"/>
        </w:rPr>
        <w:t>контура</w:t>
      </w:r>
    </w:p>
    <w:p w:rsidR="007008C5" w:rsidRDefault="007008C5">
      <w:pPr>
        <w:pStyle w:val="a4"/>
        <w:spacing w:line="237" w:lineRule="auto"/>
        <w:rPr>
          <w:rFonts w:ascii="Microsoft Sans Serif" w:hAnsi="Microsoft Sans Serif"/>
          <w:sz w:val="20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spacing w:before="72"/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lastRenderedPageBreak/>
        <w:t>.</w:t>
      </w:r>
    </w:p>
    <w:p w:rsidR="007008C5" w:rsidRDefault="007008C5">
      <w:pPr>
        <w:pStyle w:val="a3"/>
        <w:spacing w:before="182"/>
        <w:rPr>
          <w:rFonts w:ascii="Microsoft Sans Serif"/>
        </w:rPr>
      </w:pPr>
    </w:p>
    <w:p w:rsidR="007008C5" w:rsidRDefault="00D34D94">
      <w:pPr>
        <w:pStyle w:val="2"/>
        <w:spacing w:line="321" w:lineRule="exact"/>
        <w:ind w:left="709"/>
        <w:jc w:val="center"/>
      </w:pPr>
      <w:r>
        <w:t>Вариант</w:t>
      </w:r>
      <w:r>
        <w:rPr>
          <w:spacing w:val="-15"/>
        </w:rPr>
        <w:t xml:space="preserve"> </w:t>
      </w:r>
      <w:r>
        <w:rPr>
          <w:spacing w:val="-10"/>
        </w:rPr>
        <w:t>5</w:t>
      </w:r>
    </w:p>
    <w:p w:rsidR="007008C5" w:rsidRDefault="00D34D94">
      <w:pPr>
        <w:pStyle w:val="a4"/>
        <w:numPr>
          <w:ilvl w:val="0"/>
          <w:numId w:val="21"/>
        </w:numPr>
        <w:tabs>
          <w:tab w:val="left" w:pos="209"/>
        </w:tabs>
        <w:spacing w:line="321" w:lineRule="exact"/>
        <w:ind w:left="209" w:hanging="210"/>
        <w:jc w:val="center"/>
        <w:rPr>
          <w:sz w:val="26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8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-4"/>
          <w:sz w:val="28"/>
        </w:rPr>
        <w:t xml:space="preserve"> </w:t>
      </w:r>
      <w:r>
        <w:rPr>
          <w:sz w:val="28"/>
        </w:rPr>
        <w:t>тока</w:t>
      </w:r>
      <w:r>
        <w:rPr>
          <w:spacing w:val="-5"/>
          <w:sz w:val="28"/>
        </w:rPr>
        <w:t xml:space="preserve"> </w:t>
      </w:r>
      <w:r>
        <w:rPr>
          <w:sz w:val="28"/>
        </w:rPr>
        <w:t>катушка</w:t>
      </w:r>
      <w:r>
        <w:rPr>
          <w:spacing w:val="-5"/>
          <w:sz w:val="28"/>
        </w:rPr>
        <w:t xml:space="preserve"> </w:t>
      </w:r>
      <w:r>
        <w:rPr>
          <w:sz w:val="28"/>
        </w:rPr>
        <w:t>обладает</w:t>
      </w:r>
      <w:r>
        <w:rPr>
          <w:spacing w:val="-7"/>
          <w:sz w:val="28"/>
        </w:rPr>
        <w:t xml:space="preserve"> </w:t>
      </w:r>
      <w:r>
        <w:rPr>
          <w:sz w:val="28"/>
        </w:rPr>
        <w:t>индуктивным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сопротивлением.</w:t>
      </w:r>
    </w:p>
    <w:p w:rsidR="007008C5" w:rsidRDefault="00D34D94">
      <w:pPr>
        <w:spacing w:before="4"/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7008C5" w:rsidRDefault="00D34D94">
      <w:pPr>
        <w:tabs>
          <w:tab w:val="left" w:pos="3164"/>
          <w:tab w:val="left" w:pos="5216"/>
          <w:tab w:val="left" w:pos="7265"/>
        </w:tabs>
        <w:ind w:left="567"/>
        <w:rPr>
          <w:rFonts w:ascii="Microsoft Sans Serif"/>
          <w:position w:val="1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775335" cy="506730"/>
            <wp:effectExtent l="0" t="0" r="0" b="0"/>
            <wp:docPr id="347" name="Image 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Image 347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501" cy="50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position w:val="1"/>
          <w:sz w:val="20"/>
          <w:lang w:eastAsia="ru-RU"/>
        </w:rPr>
        <w:drawing>
          <wp:inline distT="0" distB="0" distL="0" distR="0">
            <wp:extent cx="628015" cy="446405"/>
            <wp:effectExtent l="0" t="0" r="0" b="0"/>
            <wp:docPr id="348" name="Image 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 348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213" cy="44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position w:val="1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765810" cy="344170"/>
            <wp:effectExtent l="0" t="0" r="0" b="0"/>
            <wp:docPr id="349" name="Image 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Image 349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6021" cy="34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position w:val="1"/>
          <w:sz w:val="20"/>
          <w:lang w:eastAsia="ru-RU"/>
        </w:rPr>
        <w:drawing>
          <wp:inline distT="0" distB="0" distL="0" distR="0">
            <wp:extent cx="790575" cy="304165"/>
            <wp:effectExtent l="0" t="0" r="0" b="0"/>
            <wp:docPr id="350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715" cy="30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170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21"/>
        </w:numPr>
        <w:tabs>
          <w:tab w:val="left" w:pos="777"/>
        </w:tabs>
        <w:spacing w:before="1"/>
        <w:ind w:left="566" w:right="989" w:firstLine="0"/>
        <w:jc w:val="left"/>
        <w:rPr>
          <w:sz w:val="26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последовательном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1"/>
          <w:sz w:val="28"/>
        </w:rPr>
        <w:t xml:space="preserve"> </w:t>
      </w:r>
      <w:r>
        <w:rPr>
          <w:sz w:val="28"/>
        </w:rPr>
        <w:t>RLC</w:t>
      </w:r>
      <w:r>
        <w:rPr>
          <w:spacing w:val="-4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-6"/>
          <w:sz w:val="28"/>
        </w:rPr>
        <w:t xml:space="preserve"> </w:t>
      </w:r>
      <w:r>
        <w:rPr>
          <w:sz w:val="28"/>
        </w:rPr>
        <w:t>напряжений.</w:t>
      </w:r>
      <w:r>
        <w:rPr>
          <w:spacing w:val="40"/>
          <w:sz w:val="28"/>
        </w:rPr>
        <w:t xml:space="preserve"> </w:t>
      </w:r>
      <w:r>
        <w:rPr>
          <w:sz w:val="28"/>
        </w:rPr>
        <w:t>Известно</w:t>
      </w:r>
      <w:r>
        <w:rPr>
          <w:spacing w:val="-1"/>
          <w:sz w:val="28"/>
        </w:rPr>
        <w:t xml:space="preserve"> </w:t>
      </w:r>
      <w:r>
        <w:rPr>
          <w:sz w:val="28"/>
        </w:rPr>
        <w:t>R</w:t>
      </w:r>
      <w:r>
        <w:rPr>
          <w:spacing w:val="-4"/>
          <w:sz w:val="28"/>
        </w:rPr>
        <w:t xml:space="preserve"> </w:t>
      </w:r>
      <w:r>
        <w:rPr>
          <w:sz w:val="28"/>
        </w:rPr>
        <w:t>=</w:t>
      </w:r>
      <w:r>
        <w:rPr>
          <w:spacing w:val="-6"/>
          <w:sz w:val="28"/>
        </w:rPr>
        <w:t xml:space="preserve"> </w:t>
      </w:r>
      <w:r>
        <w:rPr>
          <w:sz w:val="28"/>
        </w:rPr>
        <w:t>4</w:t>
      </w:r>
      <w:r>
        <w:rPr>
          <w:spacing w:val="-2"/>
          <w:sz w:val="28"/>
        </w:rPr>
        <w:t xml:space="preserve"> </w:t>
      </w:r>
      <w:r>
        <w:rPr>
          <w:sz w:val="28"/>
        </w:rPr>
        <w:t>Ом, U</w:t>
      </w:r>
      <w:r>
        <w:rPr>
          <w:sz w:val="28"/>
          <w:vertAlign w:val="subscript"/>
        </w:rPr>
        <w:t>вх</w:t>
      </w:r>
      <w:r>
        <w:rPr>
          <w:sz w:val="28"/>
        </w:rPr>
        <w:t xml:space="preserve"> = 44 В,</w:t>
      </w:r>
      <w:r>
        <w:rPr>
          <w:spacing w:val="40"/>
          <w:sz w:val="28"/>
        </w:rPr>
        <w:t xml:space="preserve"> </w:t>
      </w:r>
      <w:r>
        <w:rPr>
          <w:sz w:val="28"/>
        </w:rPr>
        <w:t>Х</w:t>
      </w:r>
      <w:r>
        <w:rPr>
          <w:sz w:val="28"/>
          <w:vertAlign w:val="subscript"/>
        </w:rPr>
        <w:t>С</w:t>
      </w:r>
      <w:r>
        <w:rPr>
          <w:sz w:val="28"/>
        </w:rPr>
        <w:t xml:space="preserve"> = 20 Ом. Определить ток цепи.</w:t>
      </w:r>
    </w:p>
    <w:p w:rsidR="007008C5" w:rsidRDefault="00D34D94">
      <w:pPr>
        <w:spacing w:before="232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D34D94">
      <w:pPr>
        <w:pStyle w:val="a4"/>
        <w:numPr>
          <w:ilvl w:val="1"/>
          <w:numId w:val="21"/>
        </w:numPr>
        <w:tabs>
          <w:tab w:val="left" w:pos="1384"/>
        </w:tabs>
        <w:spacing w:before="4"/>
        <w:ind w:left="1384" w:hanging="217"/>
        <w:rPr>
          <w:rFonts w:ascii="Microsoft Sans Serif" w:hAnsi="Microsoft Sans Serif"/>
          <w:sz w:val="20"/>
        </w:rPr>
      </w:pPr>
      <w:r>
        <w:rPr>
          <w:rFonts w:ascii="Courier New" w:hAnsi="Courier New"/>
          <w:sz w:val="20"/>
        </w:rPr>
        <w:t>1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7008C5" w:rsidRDefault="00D34D94">
      <w:pPr>
        <w:pStyle w:val="a4"/>
        <w:numPr>
          <w:ilvl w:val="1"/>
          <w:numId w:val="21"/>
        </w:numPr>
        <w:tabs>
          <w:tab w:val="left" w:pos="1384"/>
        </w:tabs>
        <w:spacing w:line="243" w:lineRule="exact"/>
        <w:ind w:left="1384" w:hanging="217"/>
        <w:rPr>
          <w:rFonts w:ascii="Microsoft Sans Serif" w:hAnsi="Microsoft Sans Serif"/>
          <w:sz w:val="20"/>
        </w:rPr>
      </w:pPr>
      <w:r>
        <w:rPr>
          <w:rFonts w:ascii="Courier New" w:hAnsi="Courier New"/>
          <w:sz w:val="20"/>
        </w:rPr>
        <w:t>0,05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7008C5" w:rsidRDefault="00D34D94">
      <w:pPr>
        <w:pStyle w:val="a4"/>
        <w:numPr>
          <w:ilvl w:val="1"/>
          <w:numId w:val="21"/>
        </w:numPr>
        <w:tabs>
          <w:tab w:val="left" w:pos="1334"/>
        </w:tabs>
        <w:spacing w:line="246" w:lineRule="exact"/>
        <w:ind w:left="1334" w:hanging="167"/>
        <w:rPr>
          <w:rFonts w:ascii="Arial" w:hAnsi="Arial"/>
          <w:b/>
          <w:sz w:val="20"/>
          <w:u w:val="single"/>
        </w:rPr>
      </w:pPr>
      <w:r>
        <w:rPr>
          <w:rFonts w:ascii="Arial" w:hAnsi="Arial"/>
          <w:b/>
          <w:spacing w:val="-2"/>
          <w:sz w:val="20"/>
          <w:u w:val="single"/>
        </w:rPr>
        <w:t xml:space="preserve"> </w:t>
      </w:r>
      <w:r>
        <w:rPr>
          <w:rFonts w:ascii="Courier New" w:hAnsi="Courier New"/>
          <w:sz w:val="20"/>
        </w:rPr>
        <w:t>11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7008C5" w:rsidRDefault="00D34D94">
      <w:pPr>
        <w:pStyle w:val="a4"/>
        <w:numPr>
          <w:ilvl w:val="0"/>
          <w:numId w:val="12"/>
        </w:numPr>
        <w:tabs>
          <w:tab w:val="left" w:pos="1331"/>
        </w:tabs>
        <w:ind w:left="1331" w:hanging="164"/>
        <w:rPr>
          <w:rFonts w:ascii="Microsoft Sans Serif" w:hAnsi="Microsoft Sans Serif"/>
          <w:sz w:val="18"/>
        </w:rPr>
      </w:pP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нельзя,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т.к.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известно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Х</w:t>
      </w:r>
      <w:r>
        <w:rPr>
          <w:rFonts w:ascii="Courier New" w:hAnsi="Courier New"/>
          <w:spacing w:val="-5"/>
          <w:position w:val="-8"/>
          <w:sz w:val="28"/>
        </w:rPr>
        <w:t>L</w:t>
      </w:r>
    </w:p>
    <w:p w:rsidR="007008C5" w:rsidRDefault="007008C5">
      <w:pPr>
        <w:pStyle w:val="a3"/>
        <w:spacing w:before="8"/>
        <w:rPr>
          <w:rFonts w:ascii="Courier New"/>
        </w:rPr>
      </w:pPr>
    </w:p>
    <w:p w:rsidR="007008C5" w:rsidRDefault="00D34D94">
      <w:pPr>
        <w:pStyle w:val="a4"/>
        <w:numPr>
          <w:ilvl w:val="0"/>
          <w:numId w:val="21"/>
        </w:numPr>
        <w:tabs>
          <w:tab w:val="left" w:pos="901"/>
        </w:tabs>
        <w:ind w:left="566" w:right="1584" w:firstLine="0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noProof/>
          <w:sz w:val="26"/>
          <w:lang w:eastAsia="ru-RU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3082290</wp:posOffset>
            </wp:positionH>
            <wp:positionV relativeFrom="paragraph">
              <wp:posOffset>122555</wp:posOffset>
            </wp:positionV>
            <wp:extent cx="1699895" cy="742950"/>
            <wp:effectExtent l="0" t="0" r="0" b="0"/>
            <wp:wrapNone/>
            <wp:docPr id="351" name="Image 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Image 351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668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индуктивной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связи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двух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катушек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чему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будет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равно полное</w:t>
      </w:r>
      <w:r>
        <w:rPr>
          <w:rFonts w:ascii="Courier New" w:hAnsi="Courier New"/>
          <w:spacing w:val="80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b/>
          <w:sz w:val="20"/>
        </w:rPr>
        <w:t>?</w:t>
      </w:r>
    </w:p>
    <w:p w:rsidR="007008C5" w:rsidRDefault="007008C5">
      <w:pPr>
        <w:pStyle w:val="a3"/>
        <w:rPr>
          <w:rFonts w:ascii="Courier New"/>
          <w:b/>
        </w:rPr>
      </w:pPr>
    </w:p>
    <w:p w:rsidR="007008C5" w:rsidRDefault="007008C5">
      <w:pPr>
        <w:pStyle w:val="a3"/>
        <w:spacing w:before="171"/>
        <w:rPr>
          <w:rFonts w:ascii="Courier New"/>
          <w:b/>
        </w:rPr>
      </w:pPr>
    </w:p>
    <w:p w:rsidR="007008C5" w:rsidRDefault="00D34D94">
      <w:pPr>
        <w:spacing w:before="1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2096" behindDoc="0" locked="0" layoutInCell="1" allowOverlap="1">
                <wp:simplePos x="0" y="0"/>
                <wp:positionH relativeFrom="page">
                  <wp:posOffset>1240155</wp:posOffset>
                </wp:positionH>
                <wp:positionV relativeFrom="paragraph">
                  <wp:posOffset>144145</wp:posOffset>
                </wp:positionV>
                <wp:extent cx="2558415" cy="1129030"/>
                <wp:effectExtent l="0" t="0" r="0" b="0"/>
                <wp:wrapNone/>
                <wp:docPr id="352" name="Group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8415" cy="1129030"/>
                          <a:chOff x="0" y="0"/>
                          <a:chExt cx="2558415" cy="1129030"/>
                        </a:xfrm>
                      </wpg:grpSpPr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415" cy="2578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59" y="283209"/>
                            <a:ext cx="2238540" cy="247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6259"/>
                            <a:ext cx="2531110" cy="2787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31" y="862330"/>
                            <a:ext cx="1927333" cy="2667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6D25ED" id="Group 352" o:spid="_x0000_s1026" style="position:absolute;margin-left:97.65pt;margin-top:11.35pt;width:201.45pt;height:88.9pt;z-index:251652096;mso-wrap-distance-left:0;mso-wrap-distance-right:0;mso-position-horizontal-relative:page" coordsize="25584,11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">
                <v:shape id="Image 353" o:spid="_x0000_s1027" type="#_x0000_t75" style="position:absolute;width:25584;height:2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vUXHEAAAA3AAAAA8AAABkcnMvZG93bnJldi54bWxEj0GLwjAUhO8L/ofwBC+iqRZFqlFkQRDB&#10;w1Y9eHs0z6bYvJQma7v/fiMs7HGYmW+Yza63tXhR6yvHCmbTBARx4XTFpYLr5TBZgfABWWPtmBT8&#10;kIfddvCxwUy7jr/olYdSRAj7DBWYEJpMSl8YsuinriGO3sO1FkOUbSl1i12E21rOk2QpLVYcFww2&#10;9GmoeObfVsHx0oxPqVnmhxPdznecLbpyfFdqNOz3axCB+vAf/msftYJ0kcL7TDwCcvs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vUXHEAAAA3AAAAA8AAAAAAAAAAAAAAAAA&#10;nwIAAGRycy9kb3ducmV2LnhtbFBLBQYAAAAABAAEAPcAAACQAwAAAAA=&#10;">
                  <v:imagedata r:id="rId181" o:title=""/>
                </v:shape>
                <v:shape id="Image 354" o:spid="_x0000_s1028" type="#_x0000_t75" style="position:absolute;left:347;top:2832;width:22385;height:2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IbhvIAAAA3AAAAA8AAABkcnMvZG93bnJldi54bWxEj1trwkAUhN+F/oflFHwR3VgvSOoqxSqo&#10;D229tM+H7GmSmj0bsqtJ++u7guDjMDPfMNN5YwpxocrllhX0exEI4sTqnFMFx8OqOwHhPLLGwjIp&#10;+CUH89lDa4qxtjXv6LL3qQgQdjEqyLwvYyldkpFB17MlcfC+bWXQB1mlUldYB7gp5FMUjaXBnMNC&#10;hiUtMkpO+7MJlK9OPRo2b6/m8we37x/L09+ms1Sq/di8PIPw1Ph7+NZeawWD0RCuZ8IRkLN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/yG4byAAAANwAAAAPAAAAAAAAAAAA&#10;AAAAAJ8CAABkcnMvZG93bnJldi54bWxQSwUGAAAAAAQABAD3AAAAlAMAAAAA&#10;">
                  <v:imagedata r:id="rId182" o:title=""/>
                </v:shape>
                <v:shape id="Image 355" o:spid="_x0000_s1029" type="#_x0000_t75" style="position:absolute;top:5562;width:25311;height:27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lPtvDAAAA3AAAAA8AAABkcnMvZG93bnJldi54bWxEj1uLwjAUhN+F/Q/hLOyLaKrihWqUsrCw&#10;PnnF50NzbIPNSWmytvvvjSD4OMzMN8xq09lK3KnxxrGC0TABQZw7bbhQcD79DBYgfEDWWDkmBf/k&#10;YbP+6K0w1a7lA92PoRARwj5FBWUIdSqlz0uy6IeuJo7e1TUWQ5RNIXWDbYTbSo6TZCYtGo4LJdb0&#10;XVJ+O/5ZBWa+72dtNvLXeqfD9mQu87G0Sn19dtkSRKAuvMOv9q9WMJlO4XkmHgG5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aU+28MAAADcAAAADwAAAAAAAAAAAAAAAACf&#10;AgAAZHJzL2Rvd25yZXYueG1sUEsFBgAAAAAEAAQA9wAAAI8DAAAAAA==&#10;">
                  <v:imagedata r:id="rId183" o:title=""/>
                </v:shape>
                <v:shape id="Image 356" o:spid="_x0000_s1030" type="#_x0000_t75" style="position:absolute;left:278;top:8623;width:19273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+lbfGAAAA3AAAAA8AAABkcnMvZG93bnJldi54bWxEj19rwkAQxN8LfodjBV9EL22pSuoppSD2&#10;qX9Swdc1tyZpcnsht9H02/cKhT4OM/MbZr0dXKMu1IXKs4HbeQKKOPe24sLA4XM3W4EKgmyx8UwG&#10;vinAdjO6WWNq/ZU/6JJJoSKEQ4oGSpE21TrkJTkMc98SR+/sO4cSZVdo2+E1wl2j75JkoR1WHBdK&#10;bOm5pLzOemegP05f9++7ymenetnXX9O3WuRszGQ8PD2CEhrkP/zXfrEG7h8W8HsmHgG9+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X6Vt8YAAADcAAAADwAAAAAAAAAAAAAA&#10;AACfAgAAZHJzL2Rvd25yZXYueG1sUEsFBgAAAAAEAAQA9wAAAJIDAAAAAA==&#10;">
                  <v:imagedata r:id="rId184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D34D94">
      <w:pPr>
        <w:spacing w:before="219"/>
        <w:ind w:left="1167"/>
        <w:rPr>
          <w:rFonts w:ascii="Arial"/>
          <w:b/>
          <w:sz w:val="20"/>
        </w:rPr>
      </w:pPr>
      <w:r>
        <w:rPr>
          <w:rFonts w:ascii="Microsoft Sans Serif"/>
          <w:spacing w:val="-5"/>
          <w:sz w:val="20"/>
          <w:u w:val="single"/>
        </w:rPr>
        <w:t>1</w:t>
      </w:r>
      <w:r>
        <w:rPr>
          <w:rFonts w:ascii="Arial"/>
          <w:b/>
          <w:spacing w:val="-5"/>
          <w:sz w:val="20"/>
          <w:u w:val="single"/>
        </w:rPr>
        <w:t>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7008C5" w:rsidRDefault="00D34D94">
      <w:pPr>
        <w:spacing w:before="203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2.</w:t>
      </w:r>
    </w:p>
    <w:p w:rsidR="007008C5" w:rsidRDefault="007008C5">
      <w:pPr>
        <w:pStyle w:val="a3"/>
        <w:spacing w:before="27"/>
        <w:rPr>
          <w:rFonts w:ascii="Microsoft Sans Serif"/>
          <w:sz w:val="20"/>
        </w:rPr>
      </w:pPr>
    </w:p>
    <w:p w:rsidR="007008C5" w:rsidRDefault="00D34D94">
      <w:pPr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7008C5" w:rsidRDefault="007008C5">
      <w:pPr>
        <w:pStyle w:val="a3"/>
        <w:spacing w:before="11"/>
        <w:rPr>
          <w:rFonts w:ascii="Microsoft Sans Serif"/>
          <w:sz w:val="20"/>
        </w:rPr>
      </w:pPr>
    </w:p>
    <w:p w:rsidR="007008C5" w:rsidRDefault="00D34D94">
      <w:pPr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7008C5" w:rsidRDefault="007008C5">
      <w:pPr>
        <w:pStyle w:val="a3"/>
        <w:spacing w:before="15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21"/>
        </w:numPr>
        <w:tabs>
          <w:tab w:val="left" w:pos="901"/>
        </w:tabs>
        <w:spacing w:line="298" w:lineRule="exact"/>
        <w:ind w:left="901" w:hanging="335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цепи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RC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несинусоидальном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напряжении</w:t>
      </w:r>
    </w:p>
    <w:p w:rsidR="007008C5" w:rsidRDefault="007008C5">
      <w:pPr>
        <w:pStyle w:val="a4"/>
        <w:spacing w:line="298" w:lineRule="exact"/>
        <w:rPr>
          <w:rFonts w:ascii="Courier New" w:hAnsi="Courier New"/>
          <w:sz w:val="26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Pr="00D34D94" w:rsidRDefault="00D34D94">
      <w:pPr>
        <w:spacing w:before="5"/>
        <w:ind w:left="581"/>
        <w:rPr>
          <w:i/>
          <w:position w:val="-5"/>
          <w:sz w:val="18"/>
          <w:lang w:val="en-US"/>
        </w:rPr>
      </w:pPr>
      <w:r w:rsidRPr="00D34D94">
        <w:rPr>
          <w:i/>
          <w:w w:val="105"/>
          <w:sz w:val="24"/>
          <w:lang w:val="en-US"/>
        </w:rPr>
        <w:t>U</w:t>
      </w:r>
      <w:r w:rsidRPr="00D34D94">
        <w:rPr>
          <w:i/>
          <w:spacing w:val="-3"/>
          <w:w w:val="105"/>
          <w:sz w:val="24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 w:rsidRPr="00D34D94">
        <w:rPr>
          <w:i/>
          <w:w w:val="105"/>
          <w:sz w:val="24"/>
          <w:lang w:val="en-US"/>
        </w:rPr>
        <w:t>U</w:t>
      </w:r>
      <w:r w:rsidRPr="00D34D94">
        <w:rPr>
          <w:i/>
          <w:w w:val="105"/>
          <w:position w:val="-10"/>
          <w:sz w:val="18"/>
          <w:lang w:val="en-US"/>
        </w:rPr>
        <w:t>0</w:t>
      </w:r>
      <w:r w:rsidRPr="00D34D94">
        <w:rPr>
          <w:i/>
          <w:spacing w:val="22"/>
          <w:w w:val="105"/>
          <w:position w:val="-10"/>
          <w:sz w:val="18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</w:t>
      </w:r>
      <w:r w:rsidRPr="00D34D94">
        <w:rPr>
          <w:i/>
          <w:w w:val="105"/>
          <w:sz w:val="24"/>
          <w:lang w:val="en-US"/>
        </w:rPr>
        <w:t>U</w:t>
      </w:r>
      <w:r w:rsidRPr="00D34D94">
        <w:rPr>
          <w:i/>
          <w:w w:val="105"/>
          <w:position w:val="-5"/>
          <w:sz w:val="18"/>
          <w:lang w:val="en-US"/>
        </w:rPr>
        <w:t>l m</w:t>
      </w:r>
      <w:r w:rsidRPr="00D34D94">
        <w:rPr>
          <w:i/>
          <w:spacing w:val="21"/>
          <w:w w:val="105"/>
          <w:position w:val="-5"/>
          <w:sz w:val="18"/>
          <w:lang w:val="en-US"/>
        </w:rPr>
        <w:t xml:space="preserve"> </w:t>
      </w:r>
      <w:r w:rsidRPr="00D34D94">
        <w:rPr>
          <w:i/>
          <w:w w:val="105"/>
          <w:sz w:val="24"/>
          <w:lang w:val="en-US"/>
        </w:rPr>
        <w:t>sin</w:t>
      </w:r>
      <w:r>
        <w:rPr>
          <w:rFonts w:ascii="Symbol" w:hAnsi="Symbol"/>
          <w:w w:val="105"/>
          <w:sz w:val="25"/>
        </w:rPr>
        <w:t></w:t>
      </w:r>
      <w:r w:rsidRPr="00D34D94">
        <w:rPr>
          <w:spacing w:val="-36"/>
          <w:w w:val="105"/>
          <w:sz w:val="25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</w:t>
      </w:r>
      <w:r w:rsidRPr="00D34D94">
        <w:rPr>
          <w:i/>
          <w:w w:val="105"/>
          <w:sz w:val="24"/>
          <w:lang w:val="en-US"/>
        </w:rPr>
        <w:t>t</w:t>
      </w:r>
      <w:r w:rsidRPr="00D34D94">
        <w:rPr>
          <w:i/>
          <w:spacing w:val="-18"/>
          <w:w w:val="105"/>
          <w:sz w:val="24"/>
          <w:lang w:val="en-US"/>
        </w:rPr>
        <w:t xml:space="preserve"> </w:t>
      </w:r>
      <w:r>
        <w:rPr>
          <w:rFonts w:ascii="Symbol" w:hAnsi="Symbol"/>
          <w:spacing w:val="9"/>
          <w:w w:val="105"/>
          <w:sz w:val="24"/>
        </w:rPr>
        <w:t></w:t>
      </w:r>
      <w:r w:rsidRPr="00D34D94">
        <w:rPr>
          <w:i/>
          <w:spacing w:val="9"/>
          <w:w w:val="105"/>
          <w:sz w:val="24"/>
          <w:lang w:val="en-US"/>
        </w:rPr>
        <w:t>U</w:t>
      </w:r>
      <w:r w:rsidRPr="00D34D94">
        <w:rPr>
          <w:i/>
          <w:spacing w:val="9"/>
          <w:w w:val="105"/>
          <w:position w:val="-5"/>
          <w:sz w:val="18"/>
          <w:lang w:val="en-US"/>
        </w:rPr>
        <w:t>2</w:t>
      </w:r>
      <w:r w:rsidRPr="00D34D94">
        <w:rPr>
          <w:i/>
          <w:spacing w:val="-11"/>
          <w:w w:val="105"/>
          <w:position w:val="-5"/>
          <w:sz w:val="18"/>
          <w:lang w:val="en-US"/>
        </w:rPr>
        <w:t xml:space="preserve"> </w:t>
      </w:r>
      <w:r w:rsidRPr="00D34D94">
        <w:rPr>
          <w:i/>
          <w:spacing w:val="-10"/>
          <w:w w:val="105"/>
          <w:position w:val="-5"/>
          <w:sz w:val="18"/>
          <w:lang w:val="en-US"/>
        </w:rPr>
        <w:t>m</w:t>
      </w:r>
    </w:p>
    <w:p w:rsidR="007008C5" w:rsidRDefault="00D34D94">
      <w:pPr>
        <w:spacing w:before="87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3120" behindDoc="0" locked="0" layoutInCell="1" allowOverlap="1">
                <wp:simplePos x="0" y="0"/>
                <wp:positionH relativeFrom="page">
                  <wp:posOffset>752475</wp:posOffset>
                </wp:positionH>
                <wp:positionV relativeFrom="paragraph">
                  <wp:posOffset>198120</wp:posOffset>
                </wp:positionV>
                <wp:extent cx="3130550" cy="871855"/>
                <wp:effectExtent l="0" t="0" r="0" b="0"/>
                <wp:wrapNone/>
                <wp:docPr id="357" name="Group 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0550" cy="871855"/>
                          <a:chOff x="0" y="0"/>
                          <a:chExt cx="3130550" cy="871855"/>
                        </a:xfrm>
                      </wpg:grpSpPr>
                      <pic:pic xmlns:pic="http://schemas.openxmlformats.org/drawingml/2006/picture">
                        <pic:nvPicPr>
                          <pic:cNvPr id="358" name="Image 358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921" y="0"/>
                            <a:ext cx="2362632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" name="Image 35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934" y="294640"/>
                            <a:ext cx="3023235" cy="284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48" y="605155"/>
                            <a:ext cx="3066414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1" name="Textbox 361"/>
                        <wps:cNvSpPr txBox="1"/>
                        <wps:spPr>
                          <a:xfrm>
                            <a:off x="0" y="0"/>
                            <a:ext cx="3130550" cy="8718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7008C5">
                              <w:pPr>
                                <w:spacing w:before="11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7008C5" w:rsidRDefault="00D34D94">
                              <w:pPr>
                                <w:ind w:left="108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0"/>
                                </w:rPr>
                                <w:t>1.</w:t>
                              </w:r>
                            </w:p>
                            <w:p w:rsidR="007008C5" w:rsidRDefault="007008C5">
                              <w:pPr>
                                <w:spacing w:before="39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7008C5" w:rsidRDefault="00D34D94">
                              <w:pPr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0"/>
                                </w:rPr>
                                <w:t>2.</w:t>
                              </w:r>
                            </w:p>
                            <w:p w:rsidR="007008C5" w:rsidRDefault="007008C5">
                              <w:pPr>
                                <w:spacing w:before="5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7008C5" w:rsidRDefault="00D34D94">
                              <w:pPr>
                                <w:spacing w:line="186" w:lineRule="exact"/>
                                <w:ind w:left="-53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0"/>
                                  <w:u w:val="single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7" o:spid="_x0000_s1175" style="position:absolute;left:0;text-align:left;margin-left:59.25pt;margin-top:15.6pt;width:246.5pt;height:68.65pt;z-index:251653120;mso-wrap-distance-left:0;mso-wrap-distance-right:0;mso-position-horizontal-relative:page;mso-position-vertical-relative:text" coordsize="31305,8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">
                <v:shape id="Image 358" o:spid="_x0000_s1176" type="#_x0000_t75" style="position:absolute;left:2919;width:23626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CZcfDAAAA3AAAAA8AAABkcnMvZG93bnJldi54bWxET8tqwkAU3Qv+w3CF7nRiSiVER5FSS7uz&#10;VnzsLplrEszciTOjxr/vLIQuD+c9W3SmETdyvrasYDxKQBAXVtdcKtj+roYZCB+QNTaWScGDPCzm&#10;/d4Mc23v/EO3TShFDGGfo4IqhDaX0hcVGfQj2xJH7mSdwRChK6V2eI/hppFpkkykwZpjQ4UtvVdU&#10;nDdXoyDdTQp3XR/b/fj7km3T4+fHIdsp9TLollMQgbrwL366v7SC17e4Np6JR0D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oJlx8MAAADcAAAADwAAAAAAAAAAAAAAAACf&#10;AgAAZHJzL2Rvd25yZXYueG1sUEsFBgAAAAAEAAQA9wAAAI8DAAAAAA==&#10;">
                  <v:imagedata r:id="rId188" o:title=""/>
                </v:shape>
                <v:shape id="Image 359" o:spid="_x0000_s1177" type="#_x0000_t75" style="position:absolute;left:1069;top:2946;width:30232;height:28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FKyTFAAAA3AAAAA8AAABkcnMvZG93bnJldi54bWxEj0FrwkAUhO9C/8PyCr1Is1ExJKmrFKXg&#10;Ram2pddH9jUJzb4N2TVJ/31XEDwOM/MNs9qMphE9da62rGAWxSCIC6trLhV8frw9pyCcR9bYWCYF&#10;f+Rgs36YrDDXduAT9WdfigBhl6OCyvs2l9IVFRl0kW2Jg/djO4M+yK6UusMhwE0j53GcSIM1h4UK&#10;W9pWVPyeL0bBgbNL82XH6XtyWvY7+vacHjOlnh7H1xcQnkZ/D9/ae61gsczgeiYcAbn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xSskxQAAANwAAAAPAAAAAAAAAAAAAAAA&#10;AJ8CAABkcnMvZG93bnJldi54bWxQSwUGAAAAAAQABAD3AAAAkQMAAAAA&#10;">
                  <v:imagedata r:id="rId189" o:title=""/>
                </v:shape>
                <v:shape id="Image 360" o:spid="_x0000_s1178" type="#_x0000_t75" style="position:absolute;left:364;top:6051;width:30664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V9k/DAAAA3AAAAA8AAABkcnMvZG93bnJldi54bWxET11rwjAUfRf2H8Id7EU03QQZnWkZHcJA&#10;VNbNPV+au7bY3HRJtPXfmwfBx8P5XuWj6cSZnG8tK3ieJyCIK6tbrhX8fK9nryB8QNbYWSYFF/KQ&#10;Zw+TFabaDvxF5zLUIoawT1FBE0KfSumrhgz6ue2JI/dnncEQoauldjjEcNPJlyRZSoMtx4YGeyoa&#10;qo7lySjQ++nxf3P4/dglbj8U635btJug1NPj+P4GItAY7uKb+1MrWCzj/HgmHgGZX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5X2T8MAAADcAAAADwAAAAAAAAAAAAAAAACf&#10;AgAAZHJzL2Rvd25yZXYueG1sUEsFBgAAAAAEAAQA9wAAAI8DAAAAAA==&#10;">
                  <v:imagedata r:id="rId190" o:title=""/>
                </v:shape>
                <v:shape id="Textbox 361" o:spid="_x0000_s1179" type="#_x0000_t202" style="position:absolute;width:31305;height:87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    <v:textbox inset="0,0,0,0">
                    <w:txbxContent>
                      <w:p w:rsidR="007008C5" w:rsidRDefault="007008C5">
                        <w:pPr>
                          <w:spacing w:before="11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7008C5" w:rsidRDefault="00D34D94">
                        <w:pPr>
                          <w:ind w:left="108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0"/>
                          </w:rPr>
                          <w:t>1.</w:t>
                        </w:r>
                      </w:p>
                      <w:p w:rsidR="007008C5" w:rsidRDefault="007008C5">
                        <w:pPr>
                          <w:spacing w:before="39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7008C5" w:rsidRDefault="00D34D94">
                        <w:pPr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0"/>
                          </w:rPr>
                          <w:t>2.</w:t>
                        </w:r>
                      </w:p>
                      <w:p w:rsidR="007008C5" w:rsidRDefault="007008C5">
                        <w:pPr>
                          <w:spacing w:before="5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7008C5" w:rsidRDefault="00D34D94">
                        <w:pPr>
                          <w:spacing w:line="186" w:lineRule="exact"/>
                          <w:ind w:left="-53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pacing w:val="-10"/>
                            <w:sz w:val="20"/>
                            <w:u w:val="single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7008C5" w:rsidRDefault="007008C5">
      <w:pPr>
        <w:pStyle w:val="a3"/>
        <w:spacing w:before="10"/>
        <w:rPr>
          <w:rFonts w:ascii="Microsoft Sans Serif"/>
          <w:sz w:val="20"/>
        </w:rPr>
      </w:pPr>
    </w:p>
    <w:p w:rsidR="007008C5" w:rsidRDefault="00D34D94">
      <w:pPr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7008C5" w:rsidRDefault="00D34D94">
      <w:pPr>
        <w:spacing w:before="5"/>
        <w:ind w:left="68"/>
        <w:rPr>
          <w:i/>
          <w:sz w:val="24"/>
        </w:rPr>
      </w:pPr>
      <w:r>
        <w:br w:type="column"/>
      </w:r>
      <w:r>
        <w:rPr>
          <w:i/>
          <w:sz w:val="24"/>
        </w:rPr>
        <w:t>sin</w:t>
      </w:r>
      <w:r>
        <w:rPr>
          <w:i/>
          <w:spacing w:val="-19"/>
          <w:sz w:val="24"/>
        </w:rPr>
        <w:t xml:space="preserve"> </w:t>
      </w:r>
      <w:r>
        <w:rPr>
          <w:i/>
          <w:sz w:val="24"/>
        </w:rPr>
        <w:t>2</w:t>
      </w:r>
      <w:r>
        <w:rPr>
          <w:rFonts w:ascii="Symbol" w:hAnsi="Symbol"/>
          <w:sz w:val="25"/>
        </w:rPr>
        <w:t></w:t>
      </w:r>
      <w:r>
        <w:rPr>
          <w:spacing w:val="-27"/>
          <w:sz w:val="25"/>
        </w:rPr>
        <w:t xml:space="preserve"> </w:t>
      </w:r>
      <w:r>
        <w:rPr>
          <w:rFonts w:ascii="Symbol" w:hAnsi="Symbol"/>
          <w:spacing w:val="-5"/>
          <w:sz w:val="24"/>
        </w:rPr>
        <w:t></w:t>
      </w:r>
      <w:r>
        <w:rPr>
          <w:i/>
          <w:spacing w:val="-5"/>
          <w:sz w:val="24"/>
        </w:rPr>
        <w:t>t</w:t>
      </w:r>
    </w:p>
    <w:p w:rsidR="007008C5" w:rsidRDefault="00D34D94">
      <w:pPr>
        <w:pStyle w:val="a3"/>
        <w:spacing w:before="184"/>
        <w:ind w:left="181"/>
        <w:rPr>
          <w:rFonts w:ascii="Courier New" w:hAnsi="Courier New"/>
        </w:rPr>
      </w:pPr>
      <w:r>
        <w:br w:type="column"/>
      </w:r>
      <w:r>
        <w:rPr>
          <w:rFonts w:ascii="Courier New" w:hAnsi="Courier New"/>
        </w:rPr>
        <w:t>пройдет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  <w:spacing w:val="-4"/>
        </w:rPr>
        <w:t>ток:</w:t>
      </w:r>
    </w:p>
    <w:p w:rsidR="007008C5" w:rsidRDefault="007008C5">
      <w:pPr>
        <w:pStyle w:val="a3"/>
        <w:rPr>
          <w:rFonts w:ascii="Courier New" w:hAnsi="Courier New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3249" w:space="40"/>
            <w:col w:w="867" w:space="39"/>
            <w:col w:w="6866"/>
          </w:cols>
        </w:sectPr>
      </w:pPr>
    </w:p>
    <w:p w:rsidR="007008C5" w:rsidRDefault="00D34D94">
      <w:pPr>
        <w:pStyle w:val="a3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549910</wp:posOffset>
            </wp:positionH>
            <wp:positionV relativeFrom="page">
              <wp:posOffset>9251950</wp:posOffset>
            </wp:positionV>
            <wp:extent cx="1341120" cy="1038225"/>
            <wp:effectExtent l="0" t="0" r="0" b="0"/>
            <wp:wrapNone/>
            <wp:docPr id="362" name="Image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 362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rPr>
          <w:rFonts w:ascii="Courier New"/>
          <w:sz w:val="20"/>
        </w:rPr>
      </w:pPr>
    </w:p>
    <w:p w:rsidR="007008C5" w:rsidRDefault="007008C5">
      <w:pPr>
        <w:pStyle w:val="a3"/>
        <w:rPr>
          <w:rFonts w:ascii="Courier New"/>
          <w:sz w:val="20"/>
        </w:rPr>
      </w:pPr>
    </w:p>
    <w:p w:rsidR="007008C5" w:rsidRDefault="007008C5">
      <w:pPr>
        <w:pStyle w:val="a3"/>
        <w:rPr>
          <w:rFonts w:ascii="Courier New"/>
          <w:sz w:val="20"/>
        </w:rPr>
      </w:pPr>
    </w:p>
    <w:p w:rsidR="007008C5" w:rsidRDefault="007008C5">
      <w:pPr>
        <w:pStyle w:val="a3"/>
        <w:spacing w:before="55"/>
        <w:rPr>
          <w:rFonts w:ascii="Courier New"/>
          <w:sz w:val="20"/>
        </w:rPr>
      </w:pPr>
    </w:p>
    <w:p w:rsidR="007008C5" w:rsidRDefault="00D34D94">
      <w:pPr>
        <w:ind w:left="566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page">
              <wp:posOffset>841375</wp:posOffset>
            </wp:positionH>
            <wp:positionV relativeFrom="paragraph">
              <wp:posOffset>-101600</wp:posOffset>
            </wp:positionV>
            <wp:extent cx="2887980" cy="200660"/>
            <wp:effectExtent l="0" t="0" r="0" b="0"/>
            <wp:wrapNone/>
            <wp:docPr id="363" name="Image 3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 363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191" cy="200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color w:val="FF0000"/>
          <w:spacing w:val="-10"/>
          <w:sz w:val="20"/>
        </w:rPr>
        <w:t>4</w:t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6"/>
        <w:rPr>
          <w:rFonts w:ascii="Microsoft Sans Serif"/>
        </w:rPr>
      </w:pPr>
    </w:p>
    <w:p w:rsidR="007008C5" w:rsidRDefault="00D34D94">
      <w:pPr>
        <w:pStyle w:val="a4"/>
        <w:numPr>
          <w:ilvl w:val="0"/>
          <w:numId w:val="21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Какой</w:t>
      </w:r>
      <w:r>
        <w:rPr>
          <w:spacing w:val="-9"/>
          <w:sz w:val="28"/>
        </w:rPr>
        <w:t xml:space="preserve"> </w:t>
      </w:r>
      <w:r>
        <w:rPr>
          <w:sz w:val="28"/>
        </w:rPr>
        <w:t>вид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6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9"/>
          <w:sz w:val="28"/>
        </w:rPr>
        <w:t xml:space="preserve"> </w:t>
      </w:r>
      <w:r>
        <w:rPr>
          <w:sz w:val="28"/>
        </w:rPr>
        <w:t>векторной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диаграмме?</w:t>
      </w:r>
    </w:p>
    <w:p w:rsidR="007008C5" w:rsidRDefault="007008C5">
      <w:pPr>
        <w:pStyle w:val="a3"/>
        <w:spacing w:before="227"/>
      </w:pPr>
    </w:p>
    <w:p w:rsidR="007008C5" w:rsidRDefault="00D34D94">
      <w:pPr>
        <w:spacing w:before="1"/>
        <w:ind w:left="2592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7008C5" w:rsidRDefault="007008C5">
      <w:pPr>
        <w:rPr>
          <w:rFonts w:ascii="Microsoft Sans Serif"/>
          <w:sz w:val="20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tabs>
          <w:tab w:val="left" w:pos="358"/>
        </w:tabs>
        <w:spacing w:before="5"/>
        <w:ind w:right="4409"/>
        <w:jc w:val="right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76672" behindDoc="1" locked="0" layoutInCell="1" allowOverlap="1">
                <wp:simplePos x="0" y="0"/>
                <wp:positionH relativeFrom="page">
                  <wp:posOffset>1100455</wp:posOffset>
                </wp:positionH>
                <wp:positionV relativeFrom="paragraph">
                  <wp:posOffset>102235</wp:posOffset>
                </wp:positionV>
                <wp:extent cx="1325880" cy="1172210"/>
                <wp:effectExtent l="0" t="0" r="0" b="0"/>
                <wp:wrapNone/>
                <wp:docPr id="364" name="Group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880" cy="1172210"/>
                          <a:chOff x="0" y="0"/>
                          <a:chExt cx="1325880" cy="1172210"/>
                        </a:xfrm>
                      </wpg:grpSpPr>
                      <pic:pic xmlns:pic="http://schemas.openxmlformats.org/drawingml/2006/picture">
                        <pic:nvPicPr>
                          <pic:cNvPr id="365" name="Image 365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72" y="0"/>
                            <a:ext cx="1256030" cy="4965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" name="Image 366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27" y="524509"/>
                            <a:ext cx="1139825" cy="647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7" name="Textbox 367"/>
                        <wps:cNvSpPr txBox="1"/>
                        <wps:spPr>
                          <a:xfrm>
                            <a:off x="0" y="380468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4" o:spid="_x0000_s1180" style="position:absolute;left:0;text-align:left;margin-left:86.65pt;margin-top:8.05pt;width:104.4pt;height:92.3pt;z-index:-251639808;mso-wrap-distance-left:0;mso-wrap-distance-right:0;mso-position-horizontal-relative:page;mso-position-vertical-relative:text" coordsize="13258,117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">
                <v:shape id="Image 365" o:spid="_x0000_s1181" type="#_x0000_t75" style="position:absolute;left:696;width:12561;height:4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JKrXFAAAA3AAAAA8AAABkcnMvZG93bnJldi54bWxEj0FrwkAQhe8F/8MyghdpNloqEl1FpYVe&#10;LETT+5Adk2B2NsluTeqvdwuFHh9v3vfmrbeDqcWNOldZVjCLYhDEudUVFwqy8/vzEoTzyBpry6Tg&#10;hxxsN6OnNSba9pzS7eQLESDsElRQet8kUrq8JIMusg1x8C62M+iD7AqpO+wD3NRyHscLabDi0FBi&#10;Q4eS8uvp24Q32ulxRvpTtu3b9M6XfZrdv/ZKTcbDbgXC0+D/j//SH1rBy+IVfscEAsjN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SSq1xQAAANwAAAAPAAAAAAAAAAAAAAAA&#10;AJ8CAABkcnMvZG93bnJldi54bWxQSwUGAAAAAAQABAD3AAAAkQMAAAAA&#10;">
                  <v:imagedata r:id="rId195" o:title=""/>
                </v:shape>
                <v:shape id="Image 366" o:spid="_x0000_s1182" type="#_x0000_t75" style="position:absolute;left:271;top:5245;width:11398;height:6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eYKzBAAAA3AAAAA8AAABkcnMvZG93bnJldi54bWxEj8EKwjAQRO+C/xBW8CKaqlClGkUEwYsH&#10;qxdvS7O2xWZTmmjr3xtB8DjMzBtmve1MJV7UuNKygukkAkGcWV1yruB6OYyXIJxH1lhZJgVvcrDd&#10;9HtrTLRt+Uyv1OciQNglqKDwvk6kdFlBBt3E1sTBu9vGoA+yyaVusA1wU8lZFMXSYMlhocCa9gVl&#10;j/RpFFS3vTSjq1/OnunhveB7ezpPd0oNB91uBcJT5//hX/uoFczjGL5nwhGQm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/eYKzBAAAA3AAAAA8AAAAAAAAAAAAAAAAAnwIA&#10;AGRycy9kb3ducmV2LnhtbFBLBQYAAAAABAAEAPcAAACNAwAAAAA=&#10;">
                  <v:imagedata r:id="rId196" o:title=""/>
                </v:shape>
                <v:shape id="Textbox 367" o:spid="_x0000_s1183" type="#_x0000_t202" style="position:absolute;top:3804;width:831;height:1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xC2s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LELa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20"/>
        </w:rPr>
        <w:t>3</w:t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1554480" cy="594995"/>
            <wp:effectExtent l="0" t="0" r="0" b="0"/>
            <wp:docPr id="368" name="Image 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 368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002" cy="595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tabs>
          <w:tab w:val="left" w:pos="2916"/>
        </w:tabs>
        <w:spacing w:before="210"/>
        <w:ind w:right="4327"/>
        <w:jc w:val="right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2</w:t>
      </w:r>
      <w:r>
        <w:rPr>
          <w:rFonts w:ascii="Microsoft Sans Serif"/>
          <w:sz w:val="20"/>
        </w:rPr>
        <w:tab/>
        <w:t xml:space="preserve">4 </w:t>
      </w:r>
      <w:r>
        <w:rPr>
          <w:rFonts w:ascii="Microsoft Sans Serif"/>
          <w:noProof/>
          <w:spacing w:val="12"/>
          <w:sz w:val="20"/>
          <w:lang w:eastAsia="ru-RU"/>
        </w:rPr>
        <w:drawing>
          <wp:inline distT="0" distB="0" distL="0" distR="0">
            <wp:extent cx="1679575" cy="515620"/>
            <wp:effectExtent l="0" t="0" r="0" b="0"/>
            <wp:docPr id="369" name="Image 3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Image 369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9714" cy="51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rPr>
          <w:rFonts w:ascii="Microsoft Sans Serif"/>
        </w:rPr>
      </w:pPr>
    </w:p>
    <w:p w:rsidR="007008C5" w:rsidRDefault="007008C5">
      <w:pPr>
        <w:pStyle w:val="a3"/>
        <w:spacing w:before="15"/>
        <w:rPr>
          <w:rFonts w:ascii="Microsoft Sans Serif"/>
        </w:rPr>
      </w:pPr>
    </w:p>
    <w:p w:rsidR="007008C5" w:rsidRDefault="00D34D94">
      <w:pPr>
        <w:pStyle w:val="2"/>
        <w:spacing w:after="2"/>
        <w:ind w:left="1150"/>
      </w:pPr>
      <w:r>
        <w:rPr>
          <w:spacing w:val="-4"/>
        </w:rPr>
        <w:t>Ключ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729"/>
        <w:gridCol w:w="729"/>
        <w:gridCol w:w="727"/>
        <w:gridCol w:w="729"/>
        <w:gridCol w:w="729"/>
      </w:tblGrid>
      <w:tr w:rsidR="007008C5">
        <w:trPr>
          <w:trHeight w:val="342"/>
        </w:trPr>
        <w:tc>
          <w:tcPr>
            <w:tcW w:w="694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В1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7" w:type="dxa"/>
          </w:tcPr>
          <w:p w:rsidR="007008C5" w:rsidRDefault="00D34D94">
            <w:pPr>
              <w:pStyle w:val="TableParagraph"/>
              <w:spacing w:line="323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3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</w:tr>
      <w:tr w:rsidR="007008C5">
        <w:trPr>
          <w:trHeight w:val="347"/>
        </w:trPr>
        <w:tc>
          <w:tcPr>
            <w:tcW w:w="694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В2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8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7" w:type="dxa"/>
          </w:tcPr>
          <w:p w:rsidR="007008C5" w:rsidRDefault="00D34D94">
            <w:pPr>
              <w:pStyle w:val="TableParagraph"/>
              <w:spacing w:line="328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8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  <w:tr w:rsidR="007008C5">
        <w:trPr>
          <w:trHeight w:val="340"/>
        </w:trPr>
        <w:tc>
          <w:tcPr>
            <w:tcW w:w="694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В3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7" w:type="dxa"/>
          </w:tcPr>
          <w:p w:rsidR="007008C5" w:rsidRDefault="00D34D94">
            <w:pPr>
              <w:pStyle w:val="TableParagraph"/>
              <w:spacing w:line="321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1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7008C5">
        <w:trPr>
          <w:trHeight w:val="350"/>
        </w:trPr>
        <w:tc>
          <w:tcPr>
            <w:tcW w:w="694" w:type="dxa"/>
          </w:tcPr>
          <w:p w:rsidR="007008C5" w:rsidRDefault="00D34D94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В4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before="2"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before="2" w:line="328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7" w:type="dxa"/>
          </w:tcPr>
          <w:p w:rsidR="007008C5" w:rsidRDefault="00D34D94">
            <w:pPr>
              <w:pStyle w:val="TableParagraph"/>
              <w:spacing w:before="2" w:line="328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before="2" w:line="328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before="2"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  <w:tr w:rsidR="007008C5">
        <w:trPr>
          <w:trHeight w:val="340"/>
        </w:trPr>
        <w:tc>
          <w:tcPr>
            <w:tcW w:w="694" w:type="dxa"/>
          </w:tcPr>
          <w:p w:rsidR="007008C5" w:rsidRDefault="00D34D94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В5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7" w:type="dxa"/>
          </w:tcPr>
          <w:p w:rsidR="007008C5" w:rsidRDefault="00D34D94">
            <w:pPr>
              <w:pStyle w:val="TableParagraph"/>
              <w:spacing w:line="320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0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</w:tbl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318"/>
        <w:rPr>
          <w:b/>
        </w:rPr>
      </w:pPr>
    </w:p>
    <w:p w:rsidR="007008C5" w:rsidRDefault="00D34D94">
      <w:pPr>
        <w:pStyle w:val="a3"/>
        <w:spacing w:line="322" w:lineRule="exact"/>
        <w:ind w:left="1275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4.4.</w:t>
      </w:r>
      <w:r>
        <w:rPr>
          <w:b/>
          <w:spacing w:val="-6"/>
        </w:rPr>
        <w:t xml:space="preserve"> </w:t>
      </w:r>
      <w:r>
        <w:t>Символический</w:t>
      </w:r>
      <w:r>
        <w:rPr>
          <w:spacing w:val="-5"/>
        </w:rPr>
        <w:t xml:space="preserve"> </w:t>
      </w:r>
      <w:r>
        <w:t>метод</w:t>
      </w:r>
      <w:r>
        <w:rPr>
          <w:spacing w:val="-8"/>
        </w:rPr>
        <w:t xml:space="preserve"> </w:t>
      </w:r>
      <w:r>
        <w:t>расчёта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t>цепей</w:t>
      </w:r>
      <w:r>
        <w:rPr>
          <w:spacing w:val="-5"/>
        </w:rPr>
        <w:t xml:space="preserve"> </w:t>
      </w:r>
      <w:r>
        <w:rPr>
          <w:spacing w:val="-2"/>
        </w:rPr>
        <w:t>переменного</w:t>
      </w:r>
    </w:p>
    <w:p w:rsidR="007008C5" w:rsidRDefault="00D34D94">
      <w:pPr>
        <w:pStyle w:val="a3"/>
        <w:ind w:left="566"/>
      </w:pPr>
      <w:r>
        <w:rPr>
          <w:spacing w:val="-2"/>
        </w:rPr>
        <w:t>тока.</w:t>
      </w:r>
    </w:p>
    <w:p w:rsidR="007008C5" w:rsidRDefault="00D34D94">
      <w:pPr>
        <w:pStyle w:val="2"/>
        <w:spacing w:before="5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D34D94">
      <w:pPr>
        <w:pStyle w:val="a3"/>
        <w:ind w:left="566"/>
      </w:pPr>
      <w:r>
        <w:t>По</w:t>
      </w:r>
      <w:r>
        <w:rPr>
          <w:spacing w:val="40"/>
        </w:rPr>
        <w:t xml:space="preserve"> </w:t>
      </w:r>
      <w:r>
        <w:rPr>
          <w:sz w:val="24"/>
        </w:rPr>
        <w:t>«</w:t>
      </w:r>
      <w:r>
        <w:t>Обучающий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контролирующий</w:t>
      </w:r>
      <w:r>
        <w:rPr>
          <w:spacing w:val="-3"/>
        </w:rPr>
        <w:t xml:space="preserve"> </w:t>
      </w:r>
      <w:r>
        <w:t>комплекс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дисциплине</w:t>
      </w:r>
      <w:r>
        <w:rPr>
          <w:spacing w:val="-4"/>
        </w:rPr>
        <w:t xml:space="preserve"> </w:t>
      </w:r>
      <w:r>
        <w:t>«Электротехника», Зданевич Н.Н. РКРИПТ, 2018г.</w:t>
      </w:r>
    </w:p>
    <w:p w:rsidR="007008C5" w:rsidRDefault="00D34D94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7008C5" w:rsidRDefault="00D34D94">
      <w:pPr>
        <w:tabs>
          <w:tab w:val="left" w:pos="3046"/>
          <w:tab w:val="left" w:pos="4210"/>
          <w:tab w:val="left" w:pos="4810"/>
          <w:tab w:val="left" w:pos="5410"/>
          <w:tab w:val="left" w:pos="7406"/>
          <w:tab w:val="left" w:pos="9473"/>
          <w:tab w:val="left" w:pos="10365"/>
        </w:tabs>
        <w:ind w:left="927" w:right="565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6"/>
          <w:sz w:val="28"/>
        </w:rPr>
        <w:t>11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электрической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10"/>
          <w:sz w:val="28"/>
        </w:rPr>
        <w:t xml:space="preserve">с </w:t>
      </w:r>
      <w:r>
        <w:rPr>
          <w:sz w:val="28"/>
        </w:rPr>
        <w:t>последовательным соединением</w:t>
      </w:r>
      <w:r>
        <w:rPr>
          <w:spacing w:val="40"/>
          <w:sz w:val="28"/>
        </w:rPr>
        <w:t xml:space="preserve"> </w:t>
      </w:r>
      <w:r>
        <w:rPr>
          <w:sz w:val="28"/>
        </w:rPr>
        <w:t>индуктивно связанных катушек</w:t>
      </w:r>
    </w:p>
    <w:p w:rsidR="007008C5" w:rsidRDefault="00D34D94">
      <w:pPr>
        <w:spacing w:before="317"/>
        <w:ind w:left="566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4.5.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Трехфазные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цепи</w:t>
      </w: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spacing w:line="319" w:lineRule="exact"/>
      </w:pPr>
      <w:r>
        <w:t>Устный</w:t>
      </w:r>
      <w:r>
        <w:rPr>
          <w:spacing w:val="-12"/>
        </w:rPr>
        <w:t xml:space="preserve"> </w:t>
      </w:r>
      <w:r>
        <w:rPr>
          <w:spacing w:val="-4"/>
        </w:rPr>
        <w:t>опрос</w:t>
      </w:r>
    </w:p>
    <w:p w:rsidR="007008C5" w:rsidRDefault="00D34D94">
      <w:pPr>
        <w:pStyle w:val="a3"/>
        <w:spacing w:line="319" w:lineRule="exact"/>
        <w:ind w:left="1275"/>
      </w:pPr>
      <w:r>
        <w:t>Задание</w:t>
      </w:r>
      <w:r>
        <w:rPr>
          <w:spacing w:val="-8"/>
        </w:rPr>
        <w:t xml:space="preserve"> </w:t>
      </w:r>
      <w:r>
        <w:t>1-</w:t>
      </w:r>
      <w:r>
        <w:rPr>
          <w:spacing w:val="-8"/>
        </w:rPr>
        <w:t xml:space="preserve"> </w:t>
      </w:r>
      <w:r>
        <w:t>6</w:t>
      </w:r>
      <w:r>
        <w:rPr>
          <w:spacing w:val="-8"/>
        </w:rPr>
        <w:t xml:space="preserve"> </w:t>
      </w:r>
      <w:r>
        <w:t>стр.</w:t>
      </w:r>
      <w:r>
        <w:rPr>
          <w:spacing w:val="-8"/>
        </w:rPr>
        <w:t xml:space="preserve"> </w:t>
      </w:r>
      <w:r>
        <w:rPr>
          <w:spacing w:val="-5"/>
        </w:rPr>
        <w:t>118</w:t>
      </w:r>
    </w:p>
    <w:p w:rsidR="007008C5" w:rsidRDefault="00D34D94">
      <w:pPr>
        <w:pStyle w:val="a3"/>
        <w:tabs>
          <w:tab w:val="left" w:pos="2059"/>
          <w:tab w:val="left" w:pos="3990"/>
          <w:tab w:val="left" w:pos="4484"/>
          <w:tab w:val="left" w:pos="6952"/>
          <w:tab w:val="left" w:pos="8420"/>
          <w:tab w:val="left" w:pos="9052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7008C5" w:rsidRDefault="00D34D94">
      <w:pPr>
        <w:pStyle w:val="a3"/>
        <w:spacing w:line="242" w:lineRule="auto"/>
        <w:ind w:left="1275"/>
      </w:pPr>
      <w:r>
        <w:t>Опрос</w:t>
      </w:r>
      <w:r>
        <w:rPr>
          <w:spacing w:val="-4"/>
        </w:rPr>
        <w:t xml:space="preserve"> </w:t>
      </w:r>
      <w:r>
        <w:t>проводится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время</w:t>
      </w:r>
      <w:r>
        <w:rPr>
          <w:spacing w:val="-4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каждый</w:t>
      </w:r>
      <w:r>
        <w:rPr>
          <w:spacing w:val="-4"/>
        </w:rPr>
        <w:t xml:space="preserve"> </w:t>
      </w:r>
      <w:r>
        <w:t>студент</w:t>
      </w:r>
      <w:r>
        <w:rPr>
          <w:spacing w:val="-8"/>
        </w:rPr>
        <w:t xml:space="preserve"> </w:t>
      </w:r>
      <w:r>
        <w:t>опрашивается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7008C5" w:rsidRDefault="00D34D94">
      <w:pPr>
        <w:spacing w:before="317"/>
        <w:ind w:left="1275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12</w:t>
      </w:r>
      <w:r>
        <w:rPr>
          <w:b/>
          <w:spacing w:val="52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трехфазной</w:t>
      </w:r>
      <w:r>
        <w:rPr>
          <w:spacing w:val="-9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цепи</w:t>
      </w:r>
    </w:p>
    <w:p w:rsidR="007008C5" w:rsidRDefault="00D34D94">
      <w:pPr>
        <w:pStyle w:val="a3"/>
        <w:spacing w:before="321"/>
        <w:ind w:left="566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4.6.</w:t>
      </w:r>
      <w:r>
        <w:rPr>
          <w:b/>
          <w:spacing w:val="-6"/>
        </w:rPr>
        <w:t xml:space="preserve"> </w:t>
      </w:r>
      <w:r>
        <w:t>Переходные</w:t>
      </w:r>
      <w:r>
        <w:rPr>
          <w:spacing w:val="-5"/>
        </w:rPr>
        <w:t xml:space="preserve"> </w:t>
      </w:r>
      <w:r>
        <w:t>процессы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rPr>
          <w:spacing w:val="-2"/>
        </w:rPr>
        <w:t>цепях</w:t>
      </w:r>
    </w:p>
    <w:p w:rsidR="007008C5" w:rsidRDefault="007008C5">
      <w:pPr>
        <w:pStyle w:val="a3"/>
        <w:spacing w:before="4"/>
      </w:pPr>
    </w:p>
    <w:p w:rsidR="007008C5" w:rsidRDefault="00D34D94">
      <w:pPr>
        <w:pStyle w:val="2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7008C5" w:rsidRDefault="007008C5">
      <w:pPr>
        <w:pStyle w:val="2"/>
        <w:sectPr w:rsidR="007008C5">
          <w:pgSz w:w="11910" w:h="16840"/>
          <w:pgMar w:top="156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/>
        <w:ind w:left="1275"/>
      </w:pPr>
      <w:r>
        <w:lastRenderedPageBreak/>
        <w:t>Вопросы</w:t>
      </w:r>
      <w:r>
        <w:rPr>
          <w:spacing w:val="-5"/>
        </w:rPr>
        <w:t xml:space="preserve"> </w:t>
      </w:r>
      <w:r>
        <w:t>1-</w:t>
      </w:r>
      <w:r>
        <w:rPr>
          <w:spacing w:val="-6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стр.</w:t>
      </w:r>
      <w:r>
        <w:rPr>
          <w:spacing w:val="-3"/>
        </w:rPr>
        <w:t xml:space="preserve"> </w:t>
      </w:r>
      <w:r>
        <w:rPr>
          <w:spacing w:val="-5"/>
        </w:rPr>
        <w:t>71</w:t>
      </w:r>
    </w:p>
    <w:p w:rsidR="007008C5" w:rsidRDefault="00D34D94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spacing w:before="2"/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D34D94">
      <w:pPr>
        <w:pStyle w:val="a3"/>
        <w:ind w:left="566" w:firstLine="708"/>
      </w:pPr>
      <w:r>
        <w:t>Опрос проводится во время занятия, каждый студент опрашивается по 2-3</w:t>
      </w:r>
      <w:r>
        <w:rPr>
          <w:spacing w:val="80"/>
        </w:rPr>
        <w:t xml:space="preserve"> </w:t>
      </w:r>
      <w:r>
        <w:rPr>
          <w:spacing w:val="-2"/>
        </w:rPr>
        <w:t>вопросам.</w:t>
      </w:r>
    </w:p>
    <w:p w:rsidR="007008C5" w:rsidRDefault="00D34D94">
      <w:pPr>
        <w:pStyle w:val="a3"/>
        <w:spacing w:line="321" w:lineRule="exact"/>
        <w:ind w:left="1275"/>
      </w:pPr>
      <w:r>
        <w:t>Решение</w:t>
      </w:r>
      <w:r>
        <w:rPr>
          <w:spacing w:val="-6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rPr>
          <w:spacing w:val="-2"/>
        </w:rPr>
        <w:t>стр.140</w:t>
      </w:r>
    </w:p>
    <w:p w:rsidR="007008C5" w:rsidRDefault="00D34D94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7008C5" w:rsidRDefault="00D34D94">
      <w:pPr>
        <w:pStyle w:val="a3"/>
        <w:spacing w:before="2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7008C5" w:rsidRDefault="00D34D94">
      <w:pPr>
        <w:tabs>
          <w:tab w:val="left" w:pos="3302"/>
          <w:tab w:val="left" w:pos="4371"/>
          <w:tab w:val="left" w:pos="4870"/>
          <w:tab w:val="left" w:pos="5367"/>
          <w:tab w:val="left" w:pos="7263"/>
          <w:tab w:val="left" w:pos="8915"/>
          <w:tab w:val="left" w:pos="10356"/>
        </w:tabs>
        <w:spacing w:before="321"/>
        <w:ind w:left="566" w:right="565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6"/>
          <w:sz w:val="28"/>
        </w:rPr>
        <w:t>13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переходных</w:t>
      </w:r>
      <w:r>
        <w:rPr>
          <w:sz w:val="28"/>
        </w:rPr>
        <w:tab/>
      </w:r>
      <w:r>
        <w:rPr>
          <w:spacing w:val="-2"/>
          <w:sz w:val="28"/>
        </w:rPr>
        <w:t>процессов</w:t>
      </w:r>
      <w:r>
        <w:rPr>
          <w:sz w:val="28"/>
        </w:rPr>
        <w:tab/>
      </w:r>
      <w:r>
        <w:rPr>
          <w:spacing w:val="-10"/>
          <w:sz w:val="28"/>
        </w:rPr>
        <w:t xml:space="preserve">в </w:t>
      </w:r>
      <w:r>
        <w:rPr>
          <w:sz w:val="28"/>
        </w:rPr>
        <w:t>простейших RС цепях.</w:t>
      </w:r>
    </w:p>
    <w:p w:rsidR="007008C5" w:rsidRDefault="00D34D94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numPr>
          <w:ilvl w:val="1"/>
          <w:numId w:val="6"/>
        </w:numPr>
        <w:tabs>
          <w:tab w:val="left" w:pos="1344"/>
          <w:tab w:val="left" w:pos="1765"/>
        </w:tabs>
        <w:ind w:left="1344" w:right="2008" w:hanging="70"/>
        <w:jc w:val="left"/>
      </w:pPr>
      <w:r>
        <w:t>Критерии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оценочных</w:t>
      </w:r>
      <w:r>
        <w:rPr>
          <w:spacing w:val="-6"/>
        </w:rPr>
        <w:t xml:space="preserve"> </w:t>
      </w:r>
      <w:r>
        <w:t>средств</w:t>
      </w:r>
      <w:r>
        <w:rPr>
          <w:spacing w:val="-7"/>
        </w:rPr>
        <w:t xml:space="preserve"> </w:t>
      </w:r>
      <w:r>
        <w:t>текущего</w:t>
      </w:r>
      <w:r>
        <w:rPr>
          <w:spacing w:val="-6"/>
        </w:rPr>
        <w:t xml:space="preserve"> </w:t>
      </w:r>
      <w:r>
        <w:t xml:space="preserve">контроля </w:t>
      </w:r>
      <w:r>
        <w:rPr>
          <w:spacing w:val="-2"/>
        </w:rPr>
        <w:t>успеваемости</w:t>
      </w:r>
    </w:p>
    <w:p w:rsidR="007008C5" w:rsidRDefault="00D34D94">
      <w:pPr>
        <w:pStyle w:val="a4"/>
        <w:numPr>
          <w:ilvl w:val="2"/>
          <w:numId w:val="6"/>
        </w:numPr>
        <w:tabs>
          <w:tab w:val="left" w:pos="1904"/>
        </w:tabs>
        <w:spacing w:before="321"/>
        <w:ind w:left="1904" w:hanging="629"/>
        <w:rPr>
          <w:b/>
          <w:sz w:val="28"/>
        </w:rPr>
      </w:pPr>
      <w:r>
        <w:rPr>
          <w:b/>
          <w:sz w:val="28"/>
        </w:rPr>
        <w:t>Критерии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оценки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устных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ответов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обучающихся</w:t>
      </w:r>
    </w:p>
    <w:p w:rsidR="007008C5" w:rsidRDefault="00D34D94">
      <w:pPr>
        <w:pStyle w:val="a3"/>
        <w:spacing w:before="316"/>
        <w:ind w:left="566" w:right="564" w:firstLine="708"/>
        <w:jc w:val="both"/>
      </w:pPr>
      <w:r>
        <w:t>Оценка «отлично» ставится в том случае, если обучающийся показывает верное понимание рассматриваемых вопросов, дает точные формулировки и истолкование основных понятий, строит ответ по собственному плану, умеет применить знания при выполнении практических заданий; может установить</w:t>
      </w:r>
      <w:r>
        <w:rPr>
          <w:spacing w:val="40"/>
        </w:rPr>
        <w:t xml:space="preserve"> </w:t>
      </w:r>
      <w:r>
        <w:t>связь между изучаемым и ранее изученным материалом по курсу, а также с материалом, усвоенным при изучении других предметов.</w:t>
      </w:r>
    </w:p>
    <w:p w:rsidR="007008C5" w:rsidRDefault="00D34D94">
      <w:pPr>
        <w:pStyle w:val="a3"/>
        <w:spacing w:before="1"/>
        <w:ind w:left="566" w:right="560" w:firstLine="708"/>
        <w:jc w:val="both"/>
      </w:pPr>
      <w:r>
        <w:t>Оценка «хорошо» ставится, если ответ обучающегося удовлетворяет основным требованиям к ответу на оценку «отлично», но если учащийся до- пустил одну ошибку или не более двух недочетов и может их исправить са- мостоятельно или с небольшой помощью преподавателя.</w:t>
      </w:r>
    </w:p>
    <w:p w:rsidR="007008C5" w:rsidRDefault="00D34D94">
      <w:pPr>
        <w:pStyle w:val="a3"/>
        <w:spacing w:before="1"/>
        <w:ind w:left="566" w:right="568" w:firstLine="708"/>
        <w:jc w:val="both"/>
      </w:pPr>
      <w:r>
        <w:t>Оценка «удовлетворительно» ставится, если обучающийся правильно понимает суть рассматриваемого вопроса, но в ответе имеются отдельные пробелы в усвоении вопросов курса, умеет применять полученные знания при решении задач по заданному алгоритму, но затрудняется при решении нестандартных задач, допустил не более одной грубой ошибки и недочеты.</w:t>
      </w:r>
    </w:p>
    <w:p w:rsidR="007008C5" w:rsidRDefault="00D34D94">
      <w:pPr>
        <w:pStyle w:val="a3"/>
        <w:ind w:left="566" w:right="571" w:firstLine="708"/>
        <w:jc w:val="both"/>
      </w:pPr>
      <w:r>
        <w:t>Оценка «неудовлетворительно» ставится, если обучающийся не овладел основными знаниями и умениями в соответствии с требованиями программы.</w:t>
      </w: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numPr>
          <w:ilvl w:val="2"/>
          <w:numId w:val="6"/>
        </w:numPr>
        <w:tabs>
          <w:tab w:val="left" w:pos="1981"/>
        </w:tabs>
        <w:ind w:left="1981" w:hanging="706"/>
      </w:pPr>
      <w:r>
        <w:t>Критерии</w:t>
      </w:r>
      <w:r>
        <w:rPr>
          <w:spacing w:val="-9"/>
        </w:rPr>
        <w:t xml:space="preserve"> </w:t>
      </w:r>
      <w:r>
        <w:t>оценки</w:t>
      </w:r>
      <w:r>
        <w:rPr>
          <w:spacing w:val="-8"/>
        </w:rPr>
        <w:t xml:space="preserve"> </w:t>
      </w:r>
      <w:r>
        <w:t>письменных</w:t>
      </w:r>
      <w:r>
        <w:rPr>
          <w:spacing w:val="-6"/>
        </w:rPr>
        <w:t xml:space="preserve"> </w:t>
      </w:r>
      <w:r>
        <w:t>ответов</w:t>
      </w:r>
      <w:r>
        <w:rPr>
          <w:spacing w:val="-8"/>
        </w:rPr>
        <w:t xml:space="preserve"> </w:t>
      </w:r>
      <w:r>
        <w:rPr>
          <w:spacing w:val="-2"/>
        </w:rPr>
        <w:t>обучающихся</w:t>
      </w:r>
    </w:p>
    <w:p w:rsidR="007008C5" w:rsidRDefault="00D34D94">
      <w:pPr>
        <w:pStyle w:val="a3"/>
        <w:spacing w:before="316"/>
        <w:ind w:left="566" w:right="565" w:firstLine="708"/>
        <w:jc w:val="both"/>
      </w:pPr>
      <w:r>
        <w:t>Оценка «отлично» ставится в том случае, если обучающийся показывает верное понимание рассматриваемых вопросов, дает точные формулировки и истолкование основных понятий, строит ответ по собственному плану, сопровождает рассказ примерами, умеет применить знания в новой ситуации при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/>
        <w:ind w:left="566" w:right="569"/>
        <w:jc w:val="both"/>
      </w:pPr>
      <w:r>
        <w:lastRenderedPageBreak/>
        <w:t>выполнении практических заданий; может установить связь между изучаемым и ранее изученным материалом по курсу, а также с материалом, усвоенным при изучении других предметов.</w:t>
      </w:r>
    </w:p>
    <w:p w:rsidR="007008C5" w:rsidRDefault="00D34D94">
      <w:pPr>
        <w:pStyle w:val="a3"/>
        <w:spacing w:before="2"/>
        <w:ind w:left="566" w:right="562" w:firstLine="708"/>
        <w:jc w:val="both"/>
      </w:pPr>
      <w:r>
        <w:t>Оценка «хорошо» ставится, если ответ обучающегося удовлетворяет основным требованиям к ответу на оценку «отлично», но дан без использования собственного плана, новых примеров, без применения знаний в новой ситуации, без использования связей с ранее изученным материалом и мате-риалом, усвоенным при изучении других предметов; если учащийся допустил одну ошибку или не более двух недочетов и может их исправить самостоятельно или с небольшой помощью преподавателя.</w:t>
      </w:r>
    </w:p>
    <w:p w:rsidR="007008C5" w:rsidRDefault="00D34D94">
      <w:pPr>
        <w:pStyle w:val="a3"/>
        <w:ind w:left="566" w:right="563" w:firstLine="708"/>
        <w:jc w:val="both"/>
      </w:pPr>
      <w:r>
        <w:t>Оценка «удовлетворительно» ставится, если обучающийся правильно понимает суть рассматриваемого вопроса, но в ответе имеются отдельные пробелы в усвоении вопросов курса, не препятствующие дальнейшему усвоению программного материала; умеет применять полученные знания при решении простых задач с использованием стереотипных решений, но затрудняется при решении задач, требующих более глубоких подходов в оценке явлений и</w:t>
      </w:r>
      <w:r>
        <w:rPr>
          <w:spacing w:val="80"/>
        </w:rPr>
        <w:t xml:space="preserve"> </w:t>
      </w:r>
      <w:r>
        <w:t>событий; допустил не более одной грубой ошибки и двух недочетов, не более одной грубой и одной негрубой ошибки, не более двух-трех негрубых ошибок, одной негрубой ошибки и трех недочетов; допустил четыре или пять недочетов.</w:t>
      </w:r>
    </w:p>
    <w:p w:rsidR="007008C5" w:rsidRDefault="00D34D94">
      <w:pPr>
        <w:pStyle w:val="a3"/>
        <w:ind w:left="566" w:right="564" w:firstLine="708"/>
        <w:jc w:val="both"/>
      </w:pPr>
      <w:r>
        <w:t xml:space="preserve">Оценка «неудовлетворительно» ставится, если обучающийся не овладел основными знаниями и умениями в соответствии с требованиями про-граммы и допустил больше ошибок и недочетов, чем необходимо для оценки </w:t>
      </w:r>
      <w:r>
        <w:rPr>
          <w:spacing w:val="-2"/>
        </w:rPr>
        <w:t>удовлетворительно.</w:t>
      </w:r>
    </w:p>
    <w:p w:rsidR="007008C5" w:rsidRDefault="007008C5">
      <w:pPr>
        <w:pStyle w:val="a3"/>
        <w:spacing w:before="4"/>
      </w:pPr>
    </w:p>
    <w:p w:rsidR="007008C5" w:rsidRDefault="00D34D94">
      <w:pPr>
        <w:pStyle w:val="2"/>
        <w:spacing w:before="1"/>
      </w:pPr>
      <w:r>
        <w:t>2.2.3.</w:t>
      </w:r>
      <w:r>
        <w:rPr>
          <w:spacing w:val="-9"/>
        </w:rPr>
        <w:t xml:space="preserve"> </w:t>
      </w:r>
      <w:r>
        <w:t>Критерии</w:t>
      </w:r>
      <w:r>
        <w:rPr>
          <w:spacing w:val="-6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лабораторных</w:t>
      </w:r>
      <w:r>
        <w:rPr>
          <w:spacing w:val="-8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rPr>
          <w:spacing w:val="-2"/>
        </w:rPr>
        <w:t>обучающихся</w:t>
      </w:r>
    </w:p>
    <w:p w:rsidR="007008C5" w:rsidRDefault="00D34D94">
      <w:pPr>
        <w:pStyle w:val="a3"/>
        <w:spacing w:before="319" w:line="322" w:lineRule="exact"/>
        <w:ind w:left="1275"/>
        <w:jc w:val="both"/>
      </w:pPr>
      <w:r>
        <w:t>Критерии</w:t>
      </w:r>
      <w:r>
        <w:rPr>
          <w:spacing w:val="-13"/>
        </w:rPr>
        <w:t xml:space="preserve"> </w:t>
      </w:r>
      <w:r>
        <w:t>оценки</w:t>
      </w:r>
      <w:r>
        <w:rPr>
          <w:spacing w:val="-10"/>
        </w:rPr>
        <w:t xml:space="preserve"> </w:t>
      </w:r>
      <w:r>
        <w:t>наблюдения</w:t>
      </w:r>
      <w:r>
        <w:rPr>
          <w:spacing w:val="-8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выполнением</w:t>
      </w:r>
      <w:r>
        <w:rPr>
          <w:spacing w:val="-8"/>
        </w:rPr>
        <w:t xml:space="preserve"> </w:t>
      </w:r>
      <w:r>
        <w:t>лабораторной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99"/>
        </w:tabs>
        <w:ind w:right="566" w:firstLine="708"/>
        <w:jc w:val="both"/>
        <w:rPr>
          <w:b/>
          <w:sz w:val="28"/>
        </w:rPr>
      </w:pPr>
      <w:r>
        <w:rPr>
          <w:sz w:val="28"/>
        </w:rPr>
        <w:t xml:space="preserve">оценка «отлично» выставляется, если в ходе выполнения лабораторной работы обучающийся соблюдает порядок выполнения работы согласно методическим указаниям, проявляет самостоятельность, знание измерительных приборов и умение пользоваться ими, соблюдает требования правил техники </w:t>
      </w:r>
      <w:r>
        <w:rPr>
          <w:spacing w:val="-2"/>
          <w:sz w:val="28"/>
        </w:rPr>
        <w:t>безопасности;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91"/>
        </w:tabs>
        <w:ind w:right="569" w:firstLine="708"/>
        <w:jc w:val="both"/>
        <w:rPr>
          <w:sz w:val="28"/>
        </w:rPr>
      </w:pPr>
      <w:r>
        <w:rPr>
          <w:sz w:val="28"/>
        </w:rPr>
        <w:t>оценка «хорошо» выставляется, если обучающийся не всегда проявляет самостоятельность, но умеет пользоваться измерительными приборами, соблюдает требования правил техники безопасности;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82"/>
        </w:tabs>
        <w:ind w:right="565" w:firstLine="708"/>
        <w:jc w:val="both"/>
        <w:rPr>
          <w:sz w:val="28"/>
        </w:rPr>
      </w:pPr>
      <w:r>
        <w:rPr>
          <w:sz w:val="28"/>
        </w:rPr>
        <w:t>оценка «удовлетворительно» выставляется, если обучающийся не всегда проявляет самостоятельность при выполнении лабораторной работы, не всегда умеет пользоваться измерительными приборами, соблюдает требования правил техники безопасности;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583"/>
        </w:tabs>
        <w:spacing w:before="1"/>
        <w:ind w:right="562" w:firstLine="708"/>
        <w:jc w:val="both"/>
        <w:rPr>
          <w:sz w:val="28"/>
        </w:rPr>
      </w:pPr>
      <w:r>
        <w:rPr>
          <w:sz w:val="28"/>
        </w:rPr>
        <w:t>оценка «неудовлетворительно» выставляется, если обучающийся не проявляет самостоятельности при выполнении работы, не умеет пользоваться измерительными приборами.</w:t>
      </w:r>
    </w:p>
    <w:p w:rsidR="007008C5" w:rsidRDefault="00D34D94">
      <w:pPr>
        <w:pStyle w:val="a3"/>
        <w:spacing w:before="320"/>
        <w:ind w:left="1275"/>
        <w:jc w:val="both"/>
      </w:pPr>
      <w:r>
        <w:t>Критерии</w:t>
      </w:r>
      <w:r>
        <w:rPr>
          <w:spacing w:val="-11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отчета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защиты</w:t>
      </w:r>
      <w:r>
        <w:rPr>
          <w:spacing w:val="-6"/>
        </w:rPr>
        <w:t xml:space="preserve"> </w:t>
      </w:r>
      <w:r>
        <w:t>лабораторной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22"/>
        </w:numPr>
        <w:tabs>
          <w:tab w:val="left" w:pos="1506"/>
        </w:tabs>
        <w:spacing w:before="67"/>
        <w:ind w:right="567" w:firstLine="708"/>
        <w:jc w:val="both"/>
        <w:rPr>
          <w:sz w:val="28"/>
        </w:rPr>
      </w:pPr>
      <w:r>
        <w:rPr>
          <w:sz w:val="28"/>
        </w:rPr>
        <w:lastRenderedPageBreak/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даны правильные ответы на все вопросы в пособии по лабораторной работе, правильно оформлен отчет, все расчеты выполнены без ошибок, сделаны правильные выводы в отчете;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75"/>
        </w:tabs>
        <w:spacing w:before="2"/>
        <w:ind w:right="563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 xml:space="preserve">«хорошо» </w:t>
      </w:r>
      <w:r>
        <w:rPr>
          <w:sz w:val="28"/>
        </w:rPr>
        <w:t>выставляется, если даны правильные ответы не на все вопросы в пособии по лабораторной работе, правильно оформлен отчет, расчеты выполнены с незначительными математическими ошибками, не по всем предложенным вопросам в отчете сделаны выводы;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585"/>
        </w:tabs>
        <w:spacing w:before="1"/>
        <w:ind w:right="567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даны правильные ответы не на все вопросы в пособии по лабораторной работе, отчет оформлен правильно, расчеты сделаны с грубыми ошибками, выводы в отчете неполные;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75"/>
        </w:tabs>
        <w:ind w:right="567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«неудовлетворительно</w:t>
      </w:r>
      <w:r>
        <w:rPr>
          <w:sz w:val="28"/>
        </w:rPr>
        <w:t>» выставляется, если не даны правильные ответы на вопросы в пособии по лабораторной работе, отчет оформлен с ошибками, расчеты не сделаны, выводы в отчете не сделаны.</w:t>
      </w:r>
    </w:p>
    <w:p w:rsidR="007008C5" w:rsidRDefault="007008C5">
      <w:pPr>
        <w:pStyle w:val="a3"/>
        <w:spacing w:before="5"/>
      </w:pPr>
    </w:p>
    <w:p w:rsidR="007008C5" w:rsidRDefault="00D34D94">
      <w:pPr>
        <w:pStyle w:val="2"/>
        <w:spacing w:line="319" w:lineRule="exact"/>
        <w:jc w:val="both"/>
      </w:pPr>
      <w:r>
        <w:t>2.2.4.</w:t>
      </w:r>
      <w:r>
        <w:rPr>
          <w:spacing w:val="-9"/>
        </w:rPr>
        <w:t xml:space="preserve"> </w:t>
      </w:r>
      <w:r>
        <w:t>Критерии</w:t>
      </w:r>
      <w:r>
        <w:rPr>
          <w:spacing w:val="-6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rPr>
          <w:spacing w:val="-2"/>
        </w:rPr>
        <w:t>обучающихся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506"/>
        </w:tabs>
        <w:ind w:right="568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даны правильные ответы на все вопросы в пособии по практической работе, правильно оформлен отчет, все расчеты выполнены без ошибок, сделаны правильные выводы в конце отче-та;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70"/>
        </w:tabs>
        <w:ind w:right="569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 xml:space="preserve">«хорошо» </w:t>
      </w:r>
      <w:r>
        <w:rPr>
          <w:sz w:val="28"/>
        </w:rPr>
        <w:t>выставляется, если не даны правильные ответы на три вопроса в пособии по практической работе, правильно оформлен отчет, расчеты выполнены с небольшими математическими ошибками, не по всем</w:t>
      </w:r>
      <w:r>
        <w:rPr>
          <w:spacing w:val="40"/>
          <w:sz w:val="28"/>
        </w:rPr>
        <w:t xml:space="preserve"> </w:t>
      </w:r>
      <w:r>
        <w:rPr>
          <w:sz w:val="28"/>
        </w:rPr>
        <w:t>предложенным вопросам сделаны выводы в отчете;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515"/>
        </w:tabs>
        <w:ind w:right="568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не даны правильные ответы на 5-6 вопросов в пособии по практической работе, отчет оформлен правильно, расчеты сделаны с грубыми математическими ошибками, выводы в отчете неполные;</w:t>
      </w:r>
    </w:p>
    <w:p w:rsidR="007008C5" w:rsidRDefault="00D34D94">
      <w:pPr>
        <w:pStyle w:val="a4"/>
        <w:numPr>
          <w:ilvl w:val="0"/>
          <w:numId w:val="22"/>
        </w:numPr>
        <w:tabs>
          <w:tab w:val="left" w:pos="1475"/>
        </w:tabs>
        <w:ind w:right="564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«неудовлетворительно</w:t>
      </w:r>
      <w:r>
        <w:rPr>
          <w:sz w:val="28"/>
        </w:rPr>
        <w:t>» выставляется, если не даны правильные ответы на вопросы в пособии по практической работе, отчет оформлен с ошибками, расчеты не сделаны, выводы в отчете не сделаны.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jc w:val="both"/>
      </w:pPr>
      <w:r>
        <w:t>2.2.5</w:t>
      </w:r>
      <w:r>
        <w:rPr>
          <w:spacing w:val="62"/>
        </w:rPr>
        <w:t xml:space="preserve"> </w:t>
      </w:r>
      <w:r>
        <w:t>Критерии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практического</w:t>
      </w:r>
      <w:r>
        <w:rPr>
          <w:spacing w:val="-5"/>
        </w:rPr>
        <w:t xml:space="preserve"> </w:t>
      </w:r>
      <w:r>
        <w:rPr>
          <w:spacing w:val="-2"/>
        </w:rPr>
        <w:t>задания</w:t>
      </w:r>
    </w:p>
    <w:p w:rsidR="007008C5" w:rsidRDefault="00D34D94">
      <w:pPr>
        <w:pStyle w:val="a4"/>
        <w:numPr>
          <w:ilvl w:val="0"/>
          <w:numId w:val="23"/>
        </w:numPr>
        <w:tabs>
          <w:tab w:val="left" w:pos="1590"/>
        </w:tabs>
        <w:spacing w:before="316"/>
        <w:ind w:right="567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обучающийся решал задачу самостоятельно, правильно использовал формулы, знает единицы измерения физических величин, правильно выполняет математические расчеты.</w:t>
      </w:r>
    </w:p>
    <w:p w:rsidR="007008C5" w:rsidRDefault="00D34D94">
      <w:pPr>
        <w:pStyle w:val="a4"/>
        <w:numPr>
          <w:ilvl w:val="0"/>
          <w:numId w:val="23"/>
        </w:numPr>
        <w:tabs>
          <w:tab w:val="left" w:pos="1479"/>
        </w:tabs>
        <w:spacing w:before="1"/>
        <w:ind w:right="563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«хорошо</w:t>
      </w:r>
      <w:r>
        <w:rPr>
          <w:sz w:val="28"/>
        </w:rPr>
        <w:t>» выставляется, если обучающийся при решении задачи допускает незначительные ошибки в формулах, знает единицы измерения физических величин, правильно выполняет математические расчеты.</w:t>
      </w:r>
    </w:p>
    <w:p w:rsidR="007008C5" w:rsidRDefault="00D34D94">
      <w:pPr>
        <w:pStyle w:val="a4"/>
        <w:numPr>
          <w:ilvl w:val="0"/>
          <w:numId w:val="23"/>
        </w:numPr>
        <w:tabs>
          <w:tab w:val="left" w:pos="1573"/>
        </w:tabs>
        <w:ind w:right="564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обучающийся при решении задачи допускает незначительные ошибки в формулах, знает единицы измерения физических величин, допускает ошибки в математических расчетах.</w:t>
      </w:r>
    </w:p>
    <w:p w:rsidR="007008C5" w:rsidRDefault="00D34D94">
      <w:pPr>
        <w:pStyle w:val="a4"/>
        <w:numPr>
          <w:ilvl w:val="0"/>
          <w:numId w:val="23"/>
        </w:numPr>
        <w:tabs>
          <w:tab w:val="left" w:pos="1436"/>
        </w:tabs>
        <w:spacing w:before="1"/>
        <w:ind w:right="567" w:firstLine="708"/>
        <w:jc w:val="both"/>
        <w:rPr>
          <w:sz w:val="28"/>
        </w:rPr>
      </w:pPr>
      <w:r>
        <w:rPr>
          <w:sz w:val="28"/>
        </w:rPr>
        <w:t>оценка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«неудовлетворительно</w:t>
      </w:r>
      <w:r>
        <w:rPr>
          <w:sz w:val="28"/>
        </w:rPr>
        <w:t>»</w:t>
      </w:r>
      <w:r>
        <w:rPr>
          <w:spacing w:val="-6"/>
          <w:sz w:val="28"/>
        </w:rPr>
        <w:t xml:space="preserve"> </w:t>
      </w:r>
      <w:r>
        <w:rPr>
          <w:sz w:val="28"/>
        </w:rPr>
        <w:t>выставляется,</w:t>
      </w:r>
      <w:r>
        <w:rPr>
          <w:spacing w:val="-5"/>
          <w:sz w:val="28"/>
        </w:rPr>
        <w:t xml:space="preserve"> </w:t>
      </w:r>
      <w:r>
        <w:rPr>
          <w:sz w:val="28"/>
        </w:rPr>
        <w:t>если</w:t>
      </w:r>
      <w:r>
        <w:rPr>
          <w:spacing w:val="-8"/>
          <w:sz w:val="28"/>
        </w:rPr>
        <w:t xml:space="preserve"> </w:t>
      </w:r>
      <w:r>
        <w:rPr>
          <w:sz w:val="28"/>
        </w:rPr>
        <w:t>обучающийся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знает формулы для решения задач или знает единицы измерения физических величин, допускает грубые ошибки в математических расчетах.</w:t>
      </w:r>
    </w:p>
    <w:p w:rsidR="007008C5" w:rsidRDefault="007008C5">
      <w:pPr>
        <w:pStyle w:val="a4"/>
        <w:jc w:val="both"/>
        <w:rPr>
          <w:sz w:val="28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2"/>
        <w:spacing w:before="72" w:line="242" w:lineRule="auto"/>
        <w:ind w:left="566" w:firstLine="708"/>
      </w:pPr>
      <w:r>
        <w:lastRenderedPageBreak/>
        <w:t>2.2.6</w:t>
      </w:r>
      <w:r>
        <w:rPr>
          <w:spacing w:val="40"/>
        </w:rPr>
        <w:t xml:space="preserve"> </w:t>
      </w:r>
      <w:r>
        <w:t>Критерии</w:t>
      </w:r>
      <w:r>
        <w:rPr>
          <w:spacing w:val="40"/>
        </w:rPr>
        <w:t xml:space="preserve"> </w:t>
      </w:r>
      <w:r>
        <w:t>оценки</w:t>
      </w:r>
      <w:r>
        <w:rPr>
          <w:spacing w:val="40"/>
        </w:rPr>
        <w:t xml:space="preserve"> </w:t>
      </w:r>
      <w:r>
        <w:t>результатов</w:t>
      </w:r>
      <w:r>
        <w:rPr>
          <w:spacing w:val="40"/>
        </w:rPr>
        <w:t xml:space="preserve"> </w:t>
      </w:r>
      <w:r>
        <w:t>контрольных</w:t>
      </w:r>
      <w:r>
        <w:rPr>
          <w:spacing w:val="40"/>
        </w:rPr>
        <w:t xml:space="preserve"> </w:t>
      </w:r>
      <w:r>
        <w:t>работ,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</w:t>
      </w:r>
      <w:r>
        <w:rPr>
          <w:spacing w:val="40"/>
        </w:rPr>
        <w:t xml:space="preserve"> </w:t>
      </w:r>
      <w:r>
        <w:t>числе проведенных в форме тестирования</w:t>
      </w:r>
    </w:p>
    <w:p w:rsidR="007008C5" w:rsidRDefault="00D34D94">
      <w:pPr>
        <w:pStyle w:val="a3"/>
        <w:spacing w:before="312"/>
        <w:ind w:left="566" w:right="562" w:firstLine="708"/>
        <w:jc w:val="both"/>
      </w:pPr>
      <w:r>
        <w:t xml:space="preserve">Оценка </w:t>
      </w:r>
      <w:r>
        <w:rPr>
          <w:b/>
        </w:rPr>
        <w:t>«отлично</w:t>
      </w:r>
      <w:r>
        <w:t>» выставляется обучающемуся, который правильно и в полном объеме ответил на теоретические вопросы, правильно решил задачи, соблюдая обозначения, единицы измерений.</w:t>
      </w:r>
    </w:p>
    <w:p w:rsidR="007008C5" w:rsidRDefault="00D34D94">
      <w:pPr>
        <w:pStyle w:val="a3"/>
        <w:ind w:left="566" w:right="572" w:firstLine="708"/>
        <w:jc w:val="both"/>
      </w:pPr>
      <w:r>
        <w:t xml:space="preserve">Оценка </w:t>
      </w:r>
      <w:r>
        <w:rPr>
          <w:b/>
        </w:rPr>
        <w:t xml:space="preserve">«хорошо» </w:t>
      </w:r>
      <w:r>
        <w:t>- обучающемуся, который правильно, но не в полном объеме изложил содержание теоретических вопросов, допустил незначительные математические ошибки при решении задач.</w:t>
      </w:r>
    </w:p>
    <w:p w:rsidR="007008C5" w:rsidRDefault="00D34D94">
      <w:pPr>
        <w:pStyle w:val="a3"/>
        <w:ind w:left="566" w:right="562" w:firstLine="708"/>
        <w:jc w:val="both"/>
      </w:pPr>
      <w:r>
        <w:t xml:space="preserve">Оценка </w:t>
      </w:r>
      <w:r>
        <w:rPr>
          <w:b/>
        </w:rPr>
        <w:t>«удовлетворительно</w:t>
      </w:r>
      <w:r>
        <w:t>» - обучающемуся, который не в полном объеме ответил на теоретические вопросы, допустил грубые ошибки при ре- шении одной из задач.</w:t>
      </w:r>
    </w:p>
    <w:p w:rsidR="007008C5" w:rsidRDefault="00D34D94">
      <w:pPr>
        <w:pStyle w:val="a3"/>
        <w:spacing w:line="242" w:lineRule="auto"/>
        <w:ind w:left="566" w:right="569" w:firstLine="708"/>
        <w:jc w:val="both"/>
      </w:pPr>
      <w:r>
        <w:t xml:space="preserve">Оценка </w:t>
      </w:r>
      <w:r>
        <w:rPr>
          <w:b/>
        </w:rPr>
        <w:t>«неудовлетворительно</w:t>
      </w:r>
      <w:r>
        <w:t>» - обучающемуся, который не ответил на теоретический вопрос и допустил грубые ошибки при решении задач.</w:t>
      </w:r>
    </w:p>
    <w:p w:rsidR="007008C5" w:rsidRDefault="00D34D94">
      <w:pPr>
        <w:pStyle w:val="2"/>
        <w:spacing w:before="322" w:line="319" w:lineRule="exact"/>
      </w:pPr>
      <w:r>
        <w:rPr>
          <w:spacing w:val="-2"/>
        </w:rPr>
        <w:t>Тестирование</w:t>
      </w:r>
    </w:p>
    <w:p w:rsidR="007008C5" w:rsidRDefault="00D34D94">
      <w:pPr>
        <w:pStyle w:val="a3"/>
        <w:spacing w:line="319" w:lineRule="exact"/>
        <w:ind w:left="1275"/>
      </w:pPr>
      <w:r>
        <w:t>Критерии</w:t>
      </w:r>
      <w:r>
        <w:rPr>
          <w:spacing w:val="-8"/>
        </w:rPr>
        <w:t xml:space="preserve"> </w:t>
      </w:r>
      <w:r>
        <w:rPr>
          <w:spacing w:val="-2"/>
        </w:rPr>
        <w:t>оценки:</w:t>
      </w:r>
    </w:p>
    <w:p w:rsidR="007008C5" w:rsidRDefault="00D34D94">
      <w:pPr>
        <w:pStyle w:val="a3"/>
        <w:ind w:left="1275" w:right="3426"/>
      </w:pPr>
      <w:r>
        <w:t>90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100%</w:t>
      </w:r>
      <w:r>
        <w:rPr>
          <w:spacing w:val="-5"/>
        </w:rPr>
        <w:t xml:space="preserve"> </w:t>
      </w:r>
      <w:r>
        <w:t>правильных</w:t>
      </w:r>
      <w:r>
        <w:rPr>
          <w:spacing w:val="-7"/>
        </w:rPr>
        <w:t xml:space="preserve"> </w:t>
      </w:r>
      <w:r>
        <w:t>ответов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оценка</w:t>
      </w:r>
      <w:r>
        <w:rPr>
          <w:spacing w:val="-6"/>
        </w:rPr>
        <w:t xml:space="preserve"> </w:t>
      </w:r>
      <w:r>
        <w:rPr>
          <w:b/>
        </w:rPr>
        <w:t>«отлично</w:t>
      </w:r>
      <w:r>
        <w:t xml:space="preserve">» 80 – 89% правильных ответов – оценка </w:t>
      </w:r>
      <w:r>
        <w:rPr>
          <w:b/>
        </w:rPr>
        <w:t>«хорошо</w:t>
      </w:r>
      <w:r>
        <w:t>»</w:t>
      </w:r>
    </w:p>
    <w:p w:rsidR="007008C5" w:rsidRDefault="00D34D94">
      <w:pPr>
        <w:pStyle w:val="a3"/>
        <w:spacing w:line="321" w:lineRule="exact"/>
        <w:ind w:left="1275"/>
      </w:pPr>
      <w:r>
        <w:t>70</w:t>
      </w:r>
      <w:r>
        <w:rPr>
          <w:spacing w:val="-7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79%</w:t>
      </w:r>
      <w:r>
        <w:rPr>
          <w:spacing w:val="-4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оценка</w:t>
      </w:r>
      <w:r>
        <w:rPr>
          <w:spacing w:val="-2"/>
        </w:rPr>
        <w:t xml:space="preserve"> «удовлетворительно»</w:t>
      </w:r>
    </w:p>
    <w:p w:rsidR="007008C5" w:rsidRDefault="00D34D94">
      <w:pPr>
        <w:spacing w:before="1"/>
        <w:ind w:left="1344"/>
        <w:rPr>
          <w:b/>
          <w:sz w:val="28"/>
        </w:rPr>
      </w:pPr>
      <w:r>
        <w:rPr>
          <w:sz w:val="28"/>
        </w:rPr>
        <w:t>менее</w:t>
      </w:r>
      <w:r>
        <w:rPr>
          <w:spacing w:val="-9"/>
          <w:sz w:val="28"/>
        </w:rPr>
        <w:t xml:space="preserve"> </w:t>
      </w:r>
      <w:r>
        <w:rPr>
          <w:sz w:val="28"/>
        </w:rPr>
        <w:t>70%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ответов</w:t>
      </w:r>
      <w:r>
        <w:rPr>
          <w:spacing w:val="-7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b/>
          <w:spacing w:val="-2"/>
          <w:sz w:val="28"/>
        </w:rPr>
        <w:t>«неудовлетворительно».</w:t>
      </w:r>
    </w:p>
    <w:p w:rsidR="007008C5" w:rsidRDefault="007008C5">
      <w:pPr>
        <w:pStyle w:val="a3"/>
        <w:spacing w:before="4"/>
        <w:rPr>
          <w:b/>
        </w:rPr>
      </w:pPr>
    </w:p>
    <w:p w:rsidR="007008C5" w:rsidRDefault="00D34D94">
      <w:pPr>
        <w:pStyle w:val="2"/>
        <w:numPr>
          <w:ilvl w:val="0"/>
          <w:numId w:val="1"/>
        </w:numPr>
        <w:tabs>
          <w:tab w:val="left" w:pos="1555"/>
        </w:tabs>
        <w:ind w:left="1275" w:right="731" w:firstLine="0"/>
        <w:jc w:val="left"/>
      </w:pPr>
      <w:r>
        <w:t>КОМПЛЕКТ КОНТРОЛЬНО-ОЦЕНОЧНЫХ СРЕДСТВ ДЛЯ ПРОМЕЖУТОЧНОЙ</w:t>
      </w:r>
      <w:r>
        <w:rPr>
          <w:spacing w:val="-6"/>
        </w:rPr>
        <w:t xml:space="preserve"> </w:t>
      </w:r>
      <w:r>
        <w:t>АТТЕСТАЦИЯ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ДИСЦИПЛИНЕ</w:t>
      </w:r>
    </w:p>
    <w:p w:rsidR="007008C5" w:rsidRDefault="007008C5">
      <w:pPr>
        <w:pStyle w:val="a3"/>
        <w:rPr>
          <w:b/>
        </w:rPr>
      </w:pPr>
    </w:p>
    <w:p w:rsidR="007008C5" w:rsidRDefault="00D34D94">
      <w:pPr>
        <w:pStyle w:val="a4"/>
        <w:numPr>
          <w:ilvl w:val="1"/>
          <w:numId w:val="1"/>
        </w:numPr>
        <w:tabs>
          <w:tab w:val="left" w:pos="1983"/>
        </w:tabs>
        <w:rPr>
          <w:b/>
          <w:sz w:val="28"/>
        </w:rPr>
      </w:pPr>
      <w:r>
        <w:rPr>
          <w:b/>
          <w:spacing w:val="-2"/>
          <w:sz w:val="28"/>
        </w:rPr>
        <w:t>Назначение</w:t>
      </w:r>
    </w:p>
    <w:p w:rsidR="007008C5" w:rsidRDefault="00D34D94">
      <w:pPr>
        <w:pStyle w:val="a3"/>
        <w:spacing w:before="319"/>
        <w:ind w:left="566" w:right="568" w:firstLine="708"/>
        <w:jc w:val="both"/>
        <w:rPr>
          <w:b/>
        </w:rPr>
      </w:pPr>
      <w:r>
        <w:t xml:space="preserve">Контрольно-оценочное средство предназначено для промежуточной аттестации по учебной дисциплине «Электротехника» оценки знаний и умений аттестуемых, а также </w:t>
      </w:r>
      <w:r>
        <w:rPr>
          <w:b/>
        </w:rPr>
        <w:t>элементов ПК и ОК.</w:t>
      </w:r>
    </w:p>
    <w:p w:rsidR="007008C5" w:rsidRDefault="007008C5">
      <w:pPr>
        <w:pStyle w:val="a3"/>
        <w:spacing w:before="3"/>
        <w:rPr>
          <w:b/>
        </w:rPr>
      </w:pPr>
    </w:p>
    <w:p w:rsidR="007008C5" w:rsidRDefault="00D34D94">
      <w:pPr>
        <w:pStyle w:val="2"/>
        <w:numPr>
          <w:ilvl w:val="1"/>
          <w:numId w:val="1"/>
        </w:numPr>
        <w:tabs>
          <w:tab w:val="left" w:pos="1766"/>
        </w:tabs>
        <w:ind w:left="1766" w:hanging="491"/>
      </w:pPr>
      <w:r>
        <w:t>Форма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условия</w:t>
      </w:r>
      <w:r>
        <w:rPr>
          <w:spacing w:val="-6"/>
        </w:rPr>
        <w:t xml:space="preserve"> </w:t>
      </w:r>
      <w:r>
        <w:rPr>
          <w:spacing w:val="-2"/>
        </w:rPr>
        <w:t>аттестации</w:t>
      </w:r>
    </w:p>
    <w:p w:rsidR="007008C5" w:rsidRDefault="00D34D94">
      <w:pPr>
        <w:pStyle w:val="a3"/>
        <w:spacing w:before="319"/>
        <w:ind w:left="566" w:right="567" w:firstLine="708"/>
        <w:jc w:val="both"/>
      </w:pPr>
      <w:r>
        <w:t xml:space="preserve">Аттестация проводится в форме устного экзамена по завершению освоения всех тем учебной дисциплины, при положительных результатах текущего контроля. К экзамену по дисциплине допускаются студенты, полностью выполнившие все лабораторные работы и практические задания по данной </w:t>
      </w:r>
      <w:r>
        <w:rPr>
          <w:spacing w:val="-2"/>
        </w:rPr>
        <w:t>дисциплине.</w:t>
      </w:r>
    </w:p>
    <w:p w:rsidR="007008C5" w:rsidRDefault="00D34D94">
      <w:pPr>
        <w:pStyle w:val="a3"/>
        <w:ind w:left="566" w:right="563" w:firstLine="708"/>
        <w:jc w:val="both"/>
      </w:pPr>
      <w:r>
        <w:t>Контрольно-оценочные средства для проведения промежуточной атте- стации доводятся до сведения студентов не позднее, чем за месяц до окончания изучения дисциплины. На основе разработанного и объявленного обучающимся перечня теоретических вопросов и практических задач, рекомендуемых для подготовки к экзамену, составляются экзаменационные билеты, содержание которых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доводится.</w:t>
      </w:r>
      <w:r>
        <w:rPr>
          <w:spacing w:val="-2"/>
        </w:rPr>
        <w:t xml:space="preserve"> </w:t>
      </w:r>
      <w:r>
        <w:t>Комплект</w:t>
      </w:r>
      <w:r>
        <w:rPr>
          <w:spacing w:val="-2"/>
        </w:rPr>
        <w:t xml:space="preserve"> </w:t>
      </w:r>
      <w:r>
        <w:t>билетов</w:t>
      </w:r>
      <w:r>
        <w:rPr>
          <w:spacing w:val="-2"/>
        </w:rPr>
        <w:t xml:space="preserve"> </w:t>
      </w:r>
      <w:r>
        <w:t>по своему</w:t>
      </w:r>
      <w:r>
        <w:rPr>
          <w:spacing w:val="-5"/>
        </w:rPr>
        <w:t xml:space="preserve"> </w:t>
      </w:r>
      <w:r>
        <w:t>содержанию охватывает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основные</w:t>
      </w:r>
      <w:r>
        <w:rPr>
          <w:spacing w:val="40"/>
        </w:rPr>
        <w:t xml:space="preserve"> </w:t>
      </w:r>
      <w:r>
        <w:t>вопросы</w:t>
      </w:r>
      <w:r>
        <w:rPr>
          <w:spacing w:val="40"/>
        </w:rPr>
        <w:t xml:space="preserve"> </w:t>
      </w:r>
      <w:r>
        <w:t>пройденного</w:t>
      </w:r>
      <w:r>
        <w:rPr>
          <w:spacing w:val="40"/>
        </w:rPr>
        <w:t xml:space="preserve"> </w:t>
      </w:r>
      <w:r>
        <w:t>материала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предмету.</w:t>
      </w:r>
      <w:r>
        <w:rPr>
          <w:spacing w:val="40"/>
        </w:rPr>
        <w:t xml:space="preserve"> </w:t>
      </w:r>
      <w:r>
        <w:t>Число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 w:right="573"/>
        <w:jc w:val="both"/>
      </w:pPr>
      <w:r>
        <w:lastRenderedPageBreak/>
        <w:t>экзаменационных билетов разрабатывается больше числа студентов в экзаменующейся группе.</w:t>
      </w:r>
    </w:p>
    <w:p w:rsidR="007008C5" w:rsidRDefault="00D34D94">
      <w:pPr>
        <w:pStyle w:val="a3"/>
        <w:ind w:left="566" w:right="562" w:firstLine="708"/>
        <w:jc w:val="both"/>
      </w:pPr>
      <w:r>
        <w:t xml:space="preserve">Экзамен проводится в специально подготовленных помещениях. На выполнение задания по билету студенту отводится не более 1 академического часа. В случае неточных и неполных ответов обучающего на вопросы экза- менационного билета преподаватель вправе задать дополнительные вопросы из перечня включенных в оценочное средство в форме блиц-опроса (без предварительной подготовки). Во время сдачи промежуточной аттестации в устной форме в аудитории может находиться одновременно не более 6 обу- </w:t>
      </w:r>
      <w:r>
        <w:rPr>
          <w:spacing w:val="-2"/>
        </w:rPr>
        <w:t>чающихся.</w:t>
      </w:r>
    </w:p>
    <w:p w:rsidR="007008C5" w:rsidRDefault="00D34D94">
      <w:pPr>
        <w:pStyle w:val="2"/>
        <w:numPr>
          <w:ilvl w:val="1"/>
          <w:numId w:val="1"/>
        </w:numPr>
        <w:tabs>
          <w:tab w:val="left" w:pos="1766"/>
        </w:tabs>
        <w:spacing w:before="322"/>
        <w:ind w:left="1766" w:hanging="491"/>
      </w:pPr>
      <w:r>
        <w:t>Необходимые</w:t>
      </w:r>
      <w:r>
        <w:rPr>
          <w:spacing w:val="-10"/>
        </w:rPr>
        <w:t xml:space="preserve"> </w:t>
      </w:r>
      <w:r>
        <w:rPr>
          <w:spacing w:val="-2"/>
        </w:rPr>
        <w:t>ресурсы</w:t>
      </w:r>
    </w:p>
    <w:p w:rsidR="007008C5" w:rsidRDefault="00D34D94">
      <w:pPr>
        <w:pStyle w:val="a3"/>
        <w:spacing w:before="318"/>
        <w:ind w:left="566" w:firstLine="708"/>
      </w:pPr>
      <w:r>
        <w:t>На</w:t>
      </w:r>
      <w:r>
        <w:rPr>
          <w:spacing w:val="40"/>
        </w:rPr>
        <w:t xml:space="preserve"> </w:t>
      </w:r>
      <w:r>
        <w:t>экзамене</w:t>
      </w:r>
      <w:r>
        <w:rPr>
          <w:spacing w:val="40"/>
        </w:rPr>
        <w:t xml:space="preserve"> </w:t>
      </w:r>
      <w:r>
        <w:t>разрешается</w:t>
      </w:r>
      <w:r>
        <w:rPr>
          <w:spacing w:val="40"/>
        </w:rPr>
        <w:t xml:space="preserve"> </w:t>
      </w:r>
      <w:r>
        <w:t>использовать</w:t>
      </w:r>
      <w:r>
        <w:rPr>
          <w:spacing w:val="40"/>
        </w:rPr>
        <w:t xml:space="preserve"> </w:t>
      </w:r>
      <w:r>
        <w:t>раздаточный</w:t>
      </w:r>
      <w:r>
        <w:rPr>
          <w:spacing w:val="40"/>
        </w:rPr>
        <w:t xml:space="preserve"> </w:t>
      </w:r>
      <w:r>
        <w:t>материал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темам,</w:t>
      </w:r>
      <w:r>
        <w:rPr>
          <w:spacing w:val="40"/>
        </w:rPr>
        <w:t xml:space="preserve"> </w:t>
      </w:r>
      <w:r>
        <w:rPr>
          <w:spacing w:val="-2"/>
        </w:rPr>
        <w:t>плакаты.</w:t>
      </w:r>
    </w:p>
    <w:p w:rsidR="007008C5" w:rsidRDefault="007008C5">
      <w:pPr>
        <w:pStyle w:val="a3"/>
        <w:spacing w:before="4"/>
      </w:pPr>
    </w:p>
    <w:p w:rsidR="007008C5" w:rsidRDefault="00D34D94">
      <w:pPr>
        <w:pStyle w:val="2"/>
        <w:numPr>
          <w:ilvl w:val="1"/>
          <w:numId w:val="1"/>
        </w:numPr>
        <w:tabs>
          <w:tab w:val="left" w:pos="1766"/>
        </w:tabs>
        <w:spacing w:before="1"/>
        <w:ind w:left="1766" w:hanging="491"/>
      </w:pPr>
      <w:r>
        <w:t>Время</w:t>
      </w:r>
      <w:r>
        <w:rPr>
          <w:spacing w:val="-7"/>
        </w:rPr>
        <w:t xml:space="preserve"> </w:t>
      </w:r>
      <w:r>
        <w:t>проведения</w:t>
      </w:r>
      <w:r>
        <w:rPr>
          <w:spacing w:val="-7"/>
        </w:rPr>
        <w:t xml:space="preserve"> </w:t>
      </w:r>
      <w:r>
        <w:rPr>
          <w:spacing w:val="-2"/>
        </w:rPr>
        <w:t>экзамена</w:t>
      </w:r>
    </w:p>
    <w:p w:rsidR="007008C5" w:rsidRDefault="00D34D94">
      <w:pPr>
        <w:pStyle w:val="a3"/>
        <w:spacing w:before="316"/>
        <w:ind w:left="566" w:firstLine="708"/>
      </w:pPr>
      <w:r>
        <w:t>На</w:t>
      </w:r>
      <w:r>
        <w:rPr>
          <w:spacing w:val="-1"/>
        </w:rPr>
        <w:t xml:space="preserve"> </w:t>
      </w:r>
      <w:r>
        <w:t>подготовку</w:t>
      </w:r>
      <w:r>
        <w:rPr>
          <w:spacing w:val="-5"/>
        </w:rPr>
        <w:t xml:space="preserve"> </w:t>
      </w:r>
      <w:r>
        <w:t>к устному</w:t>
      </w:r>
      <w:r>
        <w:rPr>
          <w:spacing w:val="-5"/>
        </w:rPr>
        <w:t xml:space="preserve"> </w:t>
      </w:r>
      <w:r>
        <w:t>ответу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экзамене</w:t>
      </w:r>
      <w:r>
        <w:rPr>
          <w:spacing w:val="-2"/>
        </w:rPr>
        <w:t xml:space="preserve"> </w:t>
      </w:r>
      <w:r>
        <w:t>студенту</w:t>
      </w:r>
      <w:r>
        <w:rPr>
          <w:spacing w:val="-5"/>
        </w:rPr>
        <w:t xml:space="preserve"> </w:t>
      </w:r>
      <w:r>
        <w:t>отводится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45 минут. Время устного ответа студента на экзамене составляет 15 минут.</w:t>
      </w: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numPr>
          <w:ilvl w:val="1"/>
          <w:numId w:val="1"/>
        </w:numPr>
        <w:tabs>
          <w:tab w:val="left" w:pos="1693"/>
        </w:tabs>
        <w:ind w:left="1693" w:hanging="418"/>
        <w:rPr>
          <w:sz w:val="26"/>
        </w:rPr>
      </w:pPr>
      <w:r>
        <w:t>Структура</w:t>
      </w:r>
      <w:r>
        <w:rPr>
          <w:spacing w:val="-13"/>
        </w:rPr>
        <w:t xml:space="preserve"> </w:t>
      </w:r>
      <w:r>
        <w:t>оценочного</w:t>
      </w:r>
      <w:r>
        <w:rPr>
          <w:spacing w:val="-8"/>
        </w:rPr>
        <w:t xml:space="preserve"> </w:t>
      </w:r>
      <w:r>
        <w:rPr>
          <w:spacing w:val="-2"/>
        </w:rPr>
        <w:t>средства</w:t>
      </w:r>
    </w:p>
    <w:p w:rsidR="007008C5" w:rsidRDefault="00D34D94">
      <w:pPr>
        <w:pStyle w:val="a3"/>
        <w:spacing w:before="317"/>
        <w:ind w:left="566" w:right="566" w:firstLine="708"/>
      </w:pPr>
      <w:r>
        <w:t>Каждый</w:t>
      </w:r>
      <w:r>
        <w:rPr>
          <w:spacing w:val="40"/>
        </w:rPr>
        <w:t xml:space="preserve"> </w:t>
      </w:r>
      <w:r>
        <w:t>экзаменационный</w:t>
      </w:r>
      <w:r>
        <w:rPr>
          <w:spacing w:val="40"/>
        </w:rPr>
        <w:t xml:space="preserve"> </w:t>
      </w:r>
      <w:r>
        <w:t>билет</w:t>
      </w:r>
      <w:r>
        <w:rPr>
          <w:spacing w:val="40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себя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теоретического</w:t>
      </w:r>
      <w:r>
        <w:rPr>
          <w:spacing w:val="40"/>
        </w:rPr>
        <w:t xml:space="preserve"> </w:t>
      </w:r>
      <w:r>
        <w:t>во-</w:t>
      </w:r>
      <w:r>
        <w:rPr>
          <w:spacing w:val="80"/>
        </w:rPr>
        <w:t xml:space="preserve"> </w:t>
      </w:r>
      <w:r>
        <w:t>проса из разных разделов и 1 практическое задание</w:t>
      </w:r>
    </w:p>
    <w:p w:rsidR="007008C5" w:rsidRDefault="00D34D94">
      <w:pPr>
        <w:spacing w:line="322" w:lineRule="exact"/>
        <w:ind w:left="1275"/>
        <w:rPr>
          <w:sz w:val="28"/>
        </w:rPr>
      </w:pPr>
      <w:r>
        <w:rPr>
          <w:spacing w:val="-10"/>
          <w:sz w:val="28"/>
        </w:rPr>
        <w:t>.</w:t>
      </w:r>
    </w:p>
    <w:p w:rsidR="007008C5" w:rsidRDefault="00D34D94">
      <w:pPr>
        <w:pStyle w:val="a4"/>
        <w:numPr>
          <w:ilvl w:val="2"/>
          <w:numId w:val="1"/>
        </w:numPr>
        <w:tabs>
          <w:tab w:val="left" w:pos="1919"/>
        </w:tabs>
        <w:spacing w:before="6"/>
        <w:ind w:right="571" w:firstLine="708"/>
        <w:rPr>
          <w:b/>
          <w:sz w:val="28"/>
        </w:rPr>
      </w:pPr>
      <w:r>
        <w:rPr>
          <w:b/>
          <w:sz w:val="28"/>
        </w:rPr>
        <w:t xml:space="preserve">. Перечень теоретических и практических вопросов по разделам и </w:t>
      </w:r>
      <w:r>
        <w:rPr>
          <w:b/>
          <w:spacing w:val="-2"/>
          <w:sz w:val="28"/>
        </w:rPr>
        <w:t>темам.</w:t>
      </w:r>
    </w:p>
    <w:p w:rsidR="007008C5" w:rsidRDefault="00D34D94">
      <w:pPr>
        <w:ind w:left="2751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Электрические</w:t>
      </w:r>
      <w:r>
        <w:rPr>
          <w:b/>
          <w:spacing w:val="59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постоянного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тока.</w:t>
      </w:r>
    </w:p>
    <w:p w:rsidR="007008C5" w:rsidRDefault="00D34D94">
      <w:pPr>
        <w:spacing w:before="321" w:line="322" w:lineRule="exact"/>
        <w:ind w:left="1275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Физические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процессы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цепях</w:t>
      </w:r>
      <w:r>
        <w:rPr>
          <w:b/>
          <w:spacing w:val="76"/>
          <w:sz w:val="28"/>
        </w:rPr>
        <w:t xml:space="preserve"> </w:t>
      </w:r>
      <w:r>
        <w:rPr>
          <w:b/>
          <w:spacing w:val="-2"/>
          <w:sz w:val="28"/>
        </w:rPr>
        <w:t>постоянного</w:t>
      </w:r>
    </w:p>
    <w:p w:rsidR="007008C5" w:rsidRDefault="00D34D94">
      <w:pPr>
        <w:spacing w:line="319" w:lineRule="exact"/>
        <w:ind w:left="566"/>
        <w:rPr>
          <w:b/>
          <w:sz w:val="28"/>
        </w:rPr>
      </w:pPr>
      <w:r>
        <w:rPr>
          <w:b/>
          <w:spacing w:val="-4"/>
          <w:sz w:val="28"/>
        </w:rPr>
        <w:t>тока.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485"/>
        </w:tabs>
        <w:spacing w:line="319" w:lineRule="exact"/>
        <w:ind w:left="1485" w:hanging="210"/>
        <w:rPr>
          <w:sz w:val="28"/>
        </w:rPr>
      </w:pPr>
      <w:r>
        <w:rPr>
          <w:sz w:val="28"/>
        </w:rPr>
        <w:t>Что</w:t>
      </w:r>
      <w:r>
        <w:rPr>
          <w:spacing w:val="53"/>
          <w:sz w:val="28"/>
        </w:rPr>
        <w:t xml:space="preserve"> </w:t>
      </w:r>
      <w:r>
        <w:rPr>
          <w:sz w:val="28"/>
        </w:rPr>
        <w:t>такое</w:t>
      </w:r>
      <w:r>
        <w:rPr>
          <w:spacing w:val="5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55"/>
          <w:sz w:val="28"/>
        </w:rPr>
        <w:t xml:space="preserve"> </w:t>
      </w:r>
      <w:r>
        <w:rPr>
          <w:sz w:val="28"/>
        </w:rPr>
        <w:t>цепь,</w:t>
      </w:r>
      <w:r>
        <w:rPr>
          <w:spacing w:val="57"/>
          <w:sz w:val="28"/>
        </w:rPr>
        <w:t xml:space="preserve"> </w:t>
      </w:r>
      <w:r>
        <w:rPr>
          <w:sz w:val="28"/>
        </w:rPr>
        <w:t>ее</w:t>
      </w:r>
      <w:r>
        <w:rPr>
          <w:spacing w:val="54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58"/>
          <w:sz w:val="28"/>
        </w:rPr>
        <w:t xml:space="preserve"> </w:t>
      </w:r>
      <w:r>
        <w:rPr>
          <w:sz w:val="28"/>
        </w:rPr>
        <w:t>элементы,</w:t>
      </w:r>
      <w:r>
        <w:rPr>
          <w:spacing w:val="51"/>
          <w:sz w:val="28"/>
        </w:rPr>
        <w:t xml:space="preserve"> </w:t>
      </w:r>
      <w:r>
        <w:rPr>
          <w:sz w:val="28"/>
        </w:rPr>
        <w:t>их</w:t>
      </w:r>
      <w:r>
        <w:rPr>
          <w:spacing w:val="5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55"/>
          <w:sz w:val="28"/>
        </w:rPr>
        <w:t xml:space="preserve"> </w:t>
      </w:r>
      <w:r>
        <w:rPr>
          <w:spacing w:val="-10"/>
          <w:sz w:val="28"/>
        </w:rPr>
        <w:t>и</w:t>
      </w:r>
    </w:p>
    <w:p w:rsidR="007008C5" w:rsidRDefault="00D34D94">
      <w:pPr>
        <w:pStyle w:val="a3"/>
        <w:spacing w:before="2" w:line="322" w:lineRule="exact"/>
        <w:ind w:left="566"/>
        <w:jc w:val="both"/>
      </w:pPr>
      <w:r>
        <w:t>параметры.</w:t>
      </w:r>
      <w:r>
        <w:rPr>
          <w:spacing w:val="-6"/>
        </w:rPr>
        <w:t xml:space="preserve"> </w:t>
      </w:r>
      <w:r>
        <w:t>Сила</w:t>
      </w:r>
      <w:r>
        <w:rPr>
          <w:spacing w:val="-3"/>
        </w:rPr>
        <w:t xml:space="preserve"> </w:t>
      </w:r>
      <w:r>
        <w:t>тока.</w:t>
      </w:r>
      <w:r>
        <w:rPr>
          <w:spacing w:val="-2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Ома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участка</w:t>
      </w:r>
      <w:r>
        <w:rPr>
          <w:spacing w:val="-5"/>
        </w:rPr>
        <w:t xml:space="preserve"> </w:t>
      </w:r>
      <w:r>
        <w:t>цепи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rPr>
          <w:spacing w:val="-2"/>
        </w:rPr>
        <w:t>цепи.</w:t>
      </w:r>
    </w:p>
    <w:p w:rsidR="007008C5" w:rsidRDefault="00D34D94">
      <w:pPr>
        <w:pStyle w:val="a3"/>
        <w:ind w:left="566" w:right="565" w:firstLine="708"/>
        <w:jc w:val="both"/>
      </w:pPr>
      <w:r>
        <w:t>2 Источник ЭДС - основное уравнение и схема замещения. Мощности в электрической цепи. Баланс мощности, КПД.</w:t>
      </w:r>
    </w:p>
    <w:p w:rsidR="007008C5" w:rsidRDefault="00D34D94">
      <w:pPr>
        <w:pStyle w:val="a3"/>
        <w:ind w:left="566" w:right="564" w:firstLine="708"/>
        <w:jc w:val="both"/>
      </w:pPr>
      <w:r>
        <w:t>3. Работа источника ЭДС на изменяющуюся нагрузку (неразветвлённая электрическая цепь с переменным сопротивлением) - Режимы работы электрической цепи.</w:t>
      </w:r>
    </w:p>
    <w:p w:rsidR="007008C5" w:rsidRDefault="007008C5">
      <w:pPr>
        <w:pStyle w:val="a3"/>
        <w:spacing w:before="5"/>
      </w:pPr>
    </w:p>
    <w:p w:rsidR="007008C5" w:rsidRDefault="00D34D94">
      <w:pPr>
        <w:pStyle w:val="2"/>
        <w:spacing w:line="319" w:lineRule="exact"/>
        <w:rPr>
          <w:sz w:val="24"/>
        </w:rPr>
      </w:pPr>
      <w:r>
        <w:t>Тема</w:t>
      </w:r>
      <w:r>
        <w:rPr>
          <w:spacing w:val="-8"/>
        </w:rPr>
        <w:t xml:space="preserve"> </w:t>
      </w:r>
      <w:r>
        <w:t>1.2.</w:t>
      </w:r>
      <w:r>
        <w:rPr>
          <w:spacing w:val="-6"/>
        </w:rPr>
        <w:t xml:space="preserve"> </w:t>
      </w:r>
      <w:r>
        <w:t>Расчет</w:t>
      </w:r>
      <w:r>
        <w:rPr>
          <w:spacing w:val="-5"/>
        </w:rPr>
        <w:t xml:space="preserve"> </w:t>
      </w:r>
      <w:r>
        <w:t>простых</w:t>
      </w:r>
      <w:r>
        <w:rPr>
          <w:spacing w:val="-9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t>цепей</w:t>
      </w:r>
      <w:r>
        <w:rPr>
          <w:spacing w:val="-8"/>
        </w:rPr>
        <w:t xml:space="preserve"> </w:t>
      </w:r>
      <w:r>
        <w:t>постоянного</w:t>
      </w:r>
      <w:r>
        <w:rPr>
          <w:spacing w:val="-8"/>
        </w:rPr>
        <w:t xml:space="preserve"> </w:t>
      </w:r>
      <w:r>
        <w:rPr>
          <w:spacing w:val="-2"/>
        </w:rPr>
        <w:t>тока</w:t>
      </w:r>
      <w:r>
        <w:rPr>
          <w:spacing w:val="-2"/>
          <w:sz w:val="24"/>
        </w:rPr>
        <w:t>.</w:t>
      </w:r>
    </w:p>
    <w:p w:rsidR="007008C5" w:rsidRDefault="00D34D94">
      <w:pPr>
        <w:pStyle w:val="a4"/>
        <w:numPr>
          <w:ilvl w:val="0"/>
          <w:numId w:val="25"/>
        </w:numPr>
        <w:tabs>
          <w:tab w:val="left" w:pos="1484"/>
        </w:tabs>
        <w:ind w:right="572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несколькими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источниками.</w:t>
      </w:r>
      <w:r>
        <w:rPr>
          <w:spacing w:val="40"/>
          <w:sz w:val="28"/>
        </w:rPr>
        <w:t xml:space="preserve"> </w:t>
      </w:r>
      <w:r>
        <w:rPr>
          <w:sz w:val="28"/>
        </w:rPr>
        <w:t>Виды соединений. Режимы работы источников</w:t>
      </w:r>
    </w:p>
    <w:p w:rsidR="007008C5" w:rsidRDefault="00D34D94">
      <w:pPr>
        <w:pStyle w:val="a4"/>
        <w:numPr>
          <w:ilvl w:val="0"/>
          <w:numId w:val="25"/>
        </w:numPr>
        <w:tabs>
          <w:tab w:val="left" w:pos="1484"/>
          <w:tab w:val="left" w:pos="3844"/>
          <w:tab w:val="left" w:pos="5885"/>
          <w:tab w:val="left" w:pos="6865"/>
          <w:tab w:val="left" w:pos="7971"/>
          <w:tab w:val="left" w:pos="9825"/>
        </w:tabs>
        <w:ind w:right="565" w:firstLine="708"/>
        <w:rPr>
          <w:sz w:val="28"/>
        </w:rPr>
      </w:pPr>
      <w:r>
        <w:rPr>
          <w:spacing w:val="-2"/>
          <w:sz w:val="28"/>
        </w:rPr>
        <w:t>Неразветвленная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цепь-</w:t>
      </w:r>
      <w:r>
        <w:rPr>
          <w:sz w:val="28"/>
        </w:rPr>
        <w:tab/>
      </w:r>
      <w:r>
        <w:rPr>
          <w:spacing w:val="-2"/>
          <w:sz w:val="28"/>
        </w:rPr>
        <w:t>расчёт</w:t>
      </w:r>
      <w:r>
        <w:rPr>
          <w:sz w:val="28"/>
        </w:rPr>
        <w:tab/>
      </w:r>
      <w:r>
        <w:rPr>
          <w:spacing w:val="-2"/>
          <w:sz w:val="28"/>
        </w:rPr>
        <w:t>потенциалов</w:t>
      </w:r>
      <w:r>
        <w:rPr>
          <w:sz w:val="28"/>
        </w:rPr>
        <w:tab/>
      </w:r>
      <w:r>
        <w:rPr>
          <w:spacing w:val="-2"/>
          <w:sz w:val="28"/>
        </w:rPr>
        <w:t xml:space="preserve">точек </w:t>
      </w:r>
      <w:r>
        <w:rPr>
          <w:sz w:val="28"/>
        </w:rPr>
        <w:t>электрической цепи и построение потенциальной диаграммы.</w:t>
      </w:r>
    </w:p>
    <w:p w:rsidR="007008C5" w:rsidRDefault="007008C5">
      <w:pPr>
        <w:pStyle w:val="a4"/>
        <w:rPr>
          <w:sz w:val="28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26"/>
        </w:numPr>
        <w:tabs>
          <w:tab w:val="left" w:pos="1642"/>
        </w:tabs>
        <w:spacing w:before="67" w:line="242" w:lineRule="auto"/>
        <w:ind w:right="569" w:firstLine="708"/>
        <w:rPr>
          <w:sz w:val="28"/>
        </w:rPr>
      </w:pPr>
      <w:r>
        <w:rPr>
          <w:sz w:val="28"/>
        </w:rPr>
        <w:lastRenderedPageBreak/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последовательным,</w:t>
      </w:r>
      <w:r>
        <w:rPr>
          <w:spacing w:val="40"/>
          <w:sz w:val="28"/>
        </w:rPr>
        <w:t xml:space="preserve"> </w:t>
      </w:r>
      <w:r>
        <w:rPr>
          <w:sz w:val="28"/>
        </w:rPr>
        <w:t>параллельным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соединением резисторов. Свойства соединений.</w:t>
      </w:r>
    </w:p>
    <w:p w:rsidR="007008C5" w:rsidRDefault="00D34D94">
      <w:pPr>
        <w:pStyle w:val="a4"/>
        <w:numPr>
          <w:ilvl w:val="0"/>
          <w:numId w:val="26"/>
        </w:numPr>
        <w:tabs>
          <w:tab w:val="left" w:pos="1812"/>
          <w:tab w:val="left" w:pos="3011"/>
          <w:tab w:val="left" w:pos="3910"/>
          <w:tab w:val="left" w:pos="5735"/>
          <w:tab w:val="left" w:pos="6585"/>
          <w:tab w:val="left" w:pos="7174"/>
          <w:tab w:val="left" w:pos="8928"/>
        </w:tabs>
        <w:ind w:right="569" w:firstLine="708"/>
        <w:rPr>
          <w:sz w:val="28"/>
        </w:rPr>
      </w:pPr>
      <w:r>
        <w:rPr>
          <w:spacing w:val="-2"/>
          <w:sz w:val="28"/>
        </w:rPr>
        <w:t>Анализ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2"/>
          <w:sz w:val="28"/>
        </w:rPr>
        <w:t>постоянного</w:t>
      </w:r>
      <w:r>
        <w:rPr>
          <w:sz w:val="28"/>
        </w:rPr>
        <w:tab/>
      </w:r>
      <w:r>
        <w:rPr>
          <w:spacing w:val="-4"/>
          <w:sz w:val="28"/>
        </w:rPr>
        <w:t>тока</w:t>
      </w:r>
      <w:r>
        <w:rPr>
          <w:sz w:val="28"/>
        </w:rPr>
        <w:tab/>
      </w:r>
      <w:r>
        <w:rPr>
          <w:spacing w:val="-6"/>
          <w:sz w:val="28"/>
        </w:rPr>
        <w:t>со</w:t>
      </w:r>
      <w:r>
        <w:rPr>
          <w:sz w:val="28"/>
        </w:rPr>
        <w:tab/>
      </w:r>
      <w:r>
        <w:rPr>
          <w:spacing w:val="-2"/>
          <w:sz w:val="28"/>
        </w:rPr>
        <w:t>смешанным</w:t>
      </w:r>
      <w:r>
        <w:rPr>
          <w:sz w:val="28"/>
        </w:rPr>
        <w:tab/>
      </w:r>
      <w:r>
        <w:rPr>
          <w:spacing w:val="-2"/>
          <w:sz w:val="28"/>
        </w:rPr>
        <w:t>соединением сопротивлений</w:t>
      </w:r>
    </w:p>
    <w:p w:rsidR="007008C5" w:rsidRDefault="00D34D94">
      <w:pPr>
        <w:pStyle w:val="a4"/>
        <w:numPr>
          <w:ilvl w:val="0"/>
          <w:numId w:val="26"/>
        </w:numPr>
        <w:tabs>
          <w:tab w:val="left" w:pos="1484"/>
          <w:tab w:val="left" w:pos="3844"/>
          <w:tab w:val="left" w:pos="5885"/>
          <w:tab w:val="left" w:pos="6865"/>
          <w:tab w:val="left" w:pos="7971"/>
          <w:tab w:val="left" w:pos="9825"/>
        </w:tabs>
        <w:ind w:right="565" w:firstLine="708"/>
        <w:rPr>
          <w:sz w:val="28"/>
        </w:rPr>
      </w:pPr>
      <w:r>
        <w:rPr>
          <w:spacing w:val="-2"/>
          <w:sz w:val="28"/>
        </w:rPr>
        <w:t>Неразветвленная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цепь-</w:t>
      </w:r>
      <w:r>
        <w:rPr>
          <w:sz w:val="28"/>
        </w:rPr>
        <w:tab/>
      </w:r>
      <w:r>
        <w:rPr>
          <w:spacing w:val="-2"/>
          <w:sz w:val="28"/>
        </w:rPr>
        <w:t>расчёт</w:t>
      </w:r>
      <w:r>
        <w:rPr>
          <w:sz w:val="28"/>
        </w:rPr>
        <w:tab/>
      </w:r>
      <w:r>
        <w:rPr>
          <w:spacing w:val="-2"/>
          <w:sz w:val="28"/>
        </w:rPr>
        <w:t>потенциалов</w:t>
      </w:r>
      <w:r>
        <w:rPr>
          <w:sz w:val="28"/>
        </w:rPr>
        <w:tab/>
      </w:r>
      <w:r>
        <w:rPr>
          <w:spacing w:val="-2"/>
          <w:sz w:val="28"/>
        </w:rPr>
        <w:t xml:space="preserve">точек </w:t>
      </w:r>
      <w:r>
        <w:rPr>
          <w:sz w:val="28"/>
        </w:rPr>
        <w:t>электрической цепи и построение потенциальной диаграммы.</w:t>
      </w:r>
    </w:p>
    <w:p w:rsidR="007008C5" w:rsidRDefault="00D34D94">
      <w:pPr>
        <w:pStyle w:val="a4"/>
        <w:numPr>
          <w:ilvl w:val="0"/>
          <w:numId w:val="26"/>
        </w:numPr>
        <w:tabs>
          <w:tab w:val="left" w:pos="1642"/>
        </w:tabs>
        <w:spacing w:line="242" w:lineRule="auto"/>
        <w:ind w:right="572" w:firstLine="708"/>
        <w:rPr>
          <w:sz w:val="28"/>
        </w:rPr>
      </w:pPr>
      <w:r>
        <w:rPr>
          <w:sz w:val="28"/>
        </w:rPr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последовательным,</w:t>
      </w:r>
      <w:r>
        <w:rPr>
          <w:spacing w:val="40"/>
          <w:sz w:val="28"/>
        </w:rPr>
        <w:t xml:space="preserve"> </w:t>
      </w:r>
      <w:r>
        <w:rPr>
          <w:sz w:val="28"/>
        </w:rPr>
        <w:t>параллельным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соединением резисторов. Свойства соединений.</w:t>
      </w:r>
    </w:p>
    <w:p w:rsidR="007008C5" w:rsidRDefault="00D34D94">
      <w:pPr>
        <w:pStyle w:val="a4"/>
        <w:numPr>
          <w:ilvl w:val="0"/>
          <w:numId w:val="26"/>
        </w:numPr>
        <w:tabs>
          <w:tab w:val="left" w:pos="1812"/>
          <w:tab w:val="left" w:pos="3011"/>
          <w:tab w:val="left" w:pos="3910"/>
          <w:tab w:val="left" w:pos="5735"/>
          <w:tab w:val="left" w:pos="6585"/>
          <w:tab w:val="left" w:pos="7174"/>
          <w:tab w:val="left" w:pos="8928"/>
        </w:tabs>
        <w:ind w:right="570" w:firstLine="708"/>
        <w:rPr>
          <w:sz w:val="28"/>
        </w:rPr>
      </w:pPr>
      <w:r>
        <w:rPr>
          <w:spacing w:val="-2"/>
          <w:sz w:val="28"/>
        </w:rPr>
        <w:t>Анализ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2"/>
          <w:sz w:val="28"/>
        </w:rPr>
        <w:t>постоянного</w:t>
      </w:r>
      <w:r>
        <w:rPr>
          <w:sz w:val="28"/>
        </w:rPr>
        <w:tab/>
      </w:r>
      <w:r>
        <w:rPr>
          <w:spacing w:val="-4"/>
          <w:sz w:val="28"/>
        </w:rPr>
        <w:t>тока</w:t>
      </w:r>
      <w:r>
        <w:rPr>
          <w:sz w:val="28"/>
        </w:rPr>
        <w:tab/>
      </w:r>
      <w:r>
        <w:rPr>
          <w:spacing w:val="-6"/>
          <w:sz w:val="28"/>
        </w:rPr>
        <w:t>со</w:t>
      </w:r>
      <w:r>
        <w:rPr>
          <w:sz w:val="28"/>
        </w:rPr>
        <w:tab/>
      </w:r>
      <w:r>
        <w:rPr>
          <w:spacing w:val="-2"/>
          <w:sz w:val="28"/>
        </w:rPr>
        <w:t>смешанным</w:t>
      </w:r>
      <w:r>
        <w:rPr>
          <w:sz w:val="28"/>
        </w:rPr>
        <w:tab/>
      </w:r>
      <w:r>
        <w:rPr>
          <w:spacing w:val="-2"/>
          <w:sz w:val="28"/>
        </w:rPr>
        <w:t xml:space="preserve">соединением </w:t>
      </w:r>
      <w:r>
        <w:rPr>
          <w:sz w:val="28"/>
        </w:rPr>
        <w:t>сопротивлений. Метод «свертывания» электрической цепи..</w:t>
      </w:r>
    </w:p>
    <w:p w:rsidR="007008C5" w:rsidRDefault="00D34D94">
      <w:pPr>
        <w:pStyle w:val="2"/>
        <w:spacing w:before="315"/>
        <w:ind w:left="566" w:firstLine="708"/>
      </w:pPr>
      <w:r>
        <w:t>Тема</w:t>
      </w:r>
      <w:r>
        <w:rPr>
          <w:spacing w:val="40"/>
        </w:rPr>
        <w:t xml:space="preserve"> </w:t>
      </w:r>
      <w:r>
        <w:t>1.3</w:t>
      </w:r>
      <w:r>
        <w:rPr>
          <w:spacing w:val="40"/>
        </w:rPr>
        <w:t xml:space="preserve"> </w:t>
      </w:r>
      <w:r>
        <w:t>Некоторые</w:t>
      </w:r>
      <w:r>
        <w:rPr>
          <w:spacing w:val="40"/>
        </w:rPr>
        <w:t xml:space="preserve"> </w:t>
      </w:r>
      <w:r>
        <w:t>методы</w:t>
      </w:r>
      <w:r>
        <w:rPr>
          <w:spacing w:val="40"/>
        </w:rPr>
        <w:t xml:space="preserve"> </w:t>
      </w:r>
      <w:r>
        <w:t>анализа</w:t>
      </w:r>
      <w:r>
        <w:rPr>
          <w:spacing w:val="40"/>
        </w:rPr>
        <w:t xml:space="preserve"> </w:t>
      </w:r>
      <w:r>
        <w:t>сложных</w:t>
      </w:r>
      <w:r>
        <w:rPr>
          <w:spacing w:val="40"/>
        </w:rPr>
        <w:t xml:space="preserve"> </w:t>
      </w:r>
      <w:r>
        <w:t>электрических</w:t>
      </w:r>
      <w:r>
        <w:rPr>
          <w:spacing w:val="40"/>
        </w:rPr>
        <w:t xml:space="preserve"> </w:t>
      </w:r>
      <w:r>
        <w:t>цепей</w:t>
      </w:r>
      <w:r>
        <w:rPr>
          <w:spacing w:val="80"/>
        </w:rPr>
        <w:t xml:space="preserve"> </w:t>
      </w:r>
      <w:r>
        <w:t>постоянного тока</w:t>
      </w:r>
    </w:p>
    <w:p w:rsidR="007008C5" w:rsidRDefault="00D34D94">
      <w:pPr>
        <w:pStyle w:val="a4"/>
        <w:numPr>
          <w:ilvl w:val="0"/>
          <w:numId w:val="27"/>
        </w:numPr>
        <w:tabs>
          <w:tab w:val="left" w:pos="1484"/>
        </w:tabs>
        <w:ind w:right="576" w:firstLine="708"/>
        <w:rPr>
          <w:sz w:val="28"/>
        </w:rPr>
      </w:pPr>
      <w:r>
        <w:rPr>
          <w:sz w:val="28"/>
        </w:rPr>
        <w:t>Сформулируйте</w:t>
      </w:r>
      <w:r>
        <w:rPr>
          <w:spacing w:val="80"/>
          <w:sz w:val="28"/>
        </w:rPr>
        <w:t xml:space="preserve"> </w:t>
      </w:r>
      <w:r>
        <w:rPr>
          <w:sz w:val="28"/>
        </w:rPr>
        <w:t>понятия:</w:t>
      </w:r>
      <w:r>
        <w:rPr>
          <w:spacing w:val="80"/>
          <w:sz w:val="28"/>
        </w:rPr>
        <w:t xml:space="preserve"> </w:t>
      </w:r>
      <w:r>
        <w:rPr>
          <w:sz w:val="28"/>
        </w:rPr>
        <w:t>узел,</w:t>
      </w:r>
      <w:r>
        <w:rPr>
          <w:spacing w:val="80"/>
          <w:sz w:val="28"/>
        </w:rPr>
        <w:t xml:space="preserve"> </w:t>
      </w:r>
      <w:r>
        <w:rPr>
          <w:sz w:val="28"/>
        </w:rPr>
        <w:t>ветвь,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контур,</w:t>
      </w:r>
      <w:r>
        <w:rPr>
          <w:spacing w:val="80"/>
          <w:sz w:val="28"/>
        </w:rPr>
        <w:t xml:space="preserve"> </w:t>
      </w:r>
      <w:r>
        <w:rPr>
          <w:sz w:val="28"/>
        </w:rPr>
        <w:t>первый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второй</w:t>
      </w:r>
      <w:r>
        <w:rPr>
          <w:spacing w:val="80"/>
          <w:sz w:val="28"/>
        </w:rPr>
        <w:t xml:space="preserve"> </w:t>
      </w:r>
      <w:r>
        <w:rPr>
          <w:sz w:val="28"/>
        </w:rPr>
        <w:t>закон Кирхгофа, используемые в электрической цепи.</w:t>
      </w:r>
    </w:p>
    <w:p w:rsidR="007008C5" w:rsidRDefault="00D34D94">
      <w:pPr>
        <w:pStyle w:val="a4"/>
        <w:numPr>
          <w:ilvl w:val="0"/>
          <w:numId w:val="27"/>
        </w:numPr>
        <w:tabs>
          <w:tab w:val="left" w:pos="1572"/>
        </w:tabs>
        <w:ind w:right="576" w:firstLine="708"/>
        <w:rPr>
          <w:sz w:val="28"/>
        </w:rPr>
      </w:pPr>
      <w:r>
        <w:rPr>
          <w:sz w:val="28"/>
        </w:rPr>
        <w:t>Расчёт электрической цепи по методу узловых и контурных уравнений и методу контурных токов.</w:t>
      </w:r>
    </w:p>
    <w:p w:rsidR="007008C5" w:rsidRDefault="00D34D94">
      <w:pPr>
        <w:pStyle w:val="a4"/>
        <w:numPr>
          <w:ilvl w:val="0"/>
          <w:numId w:val="28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Расчёт</w:t>
      </w:r>
      <w:r>
        <w:rPr>
          <w:spacing w:val="-7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методу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наложения.</w:t>
      </w:r>
    </w:p>
    <w:p w:rsidR="007008C5" w:rsidRDefault="00D34D94">
      <w:pPr>
        <w:pStyle w:val="a4"/>
        <w:numPr>
          <w:ilvl w:val="0"/>
          <w:numId w:val="28"/>
        </w:numPr>
        <w:tabs>
          <w:tab w:val="left" w:pos="1560"/>
        </w:tabs>
        <w:ind w:left="566" w:right="573" w:firstLine="708"/>
        <w:rPr>
          <w:sz w:val="28"/>
        </w:rPr>
      </w:pPr>
      <w:r>
        <w:rPr>
          <w:sz w:val="28"/>
        </w:rPr>
        <w:t>Метод</w:t>
      </w:r>
      <w:r>
        <w:rPr>
          <w:spacing w:val="-1"/>
          <w:sz w:val="28"/>
        </w:rPr>
        <w:t xml:space="preserve"> </w:t>
      </w:r>
      <w:r>
        <w:rPr>
          <w:sz w:val="28"/>
        </w:rPr>
        <w:t>эквивалентного генератора. Определение его</w:t>
      </w:r>
      <w:r>
        <w:rPr>
          <w:spacing w:val="-2"/>
          <w:sz w:val="28"/>
        </w:rPr>
        <w:t xml:space="preserve"> </w:t>
      </w:r>
      <w:r>
        <w:rPr>
          <w:sz w:val="28"/>
        </w:rPr>
        <w:t>параметров опытным и расчетным способами.</w:t>
      </w:r>
    </w:p>
    <w:p w:rsidR="007008C5" w:rsidRDefault="00D34D94">
      <w:pPr>
        <w:pStyle w:val="2"/>
        <w:spacing w:before="7" w:line="640" w:lineRule="atLeast"/>
        <w:ind w:right="3757"/>
      </w:pPr>
      <w:r>
        <w:t>Раздел</w:t>
      </w:r>
      <w:r>
        <w:rPr>
          <w:spacing w:val="-8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Электрическое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магнитное</w:t>
      </w:r>
      <w:r>
        <w:rPr>
          <w:spacing w:val="-6"/>
        </w:rPr>
        <w:t xml:space="preserve"> </w:t>
      </w:r>
      <w:r>
        <w:t>поля Тема 2.1. Электрическое поле.</w:t>
      </w:r>
    </w:p>
    <w:p w:rsidR="007008C5" w:rsidRDefault="00D34D94">
      <w:pPr>
        <w:pStyle w:val="a4"/>
        <w:numPr>
          <w:ilvl w:val="0"/>
          <w:numId w:val="29"/>
        </w:numPr>
        <w:tabs>
          <w:tab w:val="left" w:pos="1485"/>
        </w:tabs>
        <w:spacing w:line="320" w:lineRule="exact"/>
        <w:ind w:left="1485" w:hanging="210"/>
        <w:rPr>
          <w:sz w:val="28"/>
        </w:rPr>
      </w:pPr>
      <w:r>
        <w:rPr>
          <w:sz w:val="28"/>
        </w:rPr>
        <w:t>Электрическое</w:t>
      </w:r>
      <w:r>
        <w:rPr>
          <w:spacing w:val="-9"/>
          <w:sz w:val="28"/>
        </w:rPr>
        <w:t xml:space="preserve"> </w:t>
      </w:r>
      <w:r>
        <w:rPr>
          <w:sz w:val="28"/>
        </w:rPr>
        <w:t>поле.</w:t>
      </w:r>
      <w:r>
        <w:rPr>
          <w:spacing w:val="-7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характеристики.</w:t>
      </w:r>
    </w:p>
    <w:p w:rsidR="007008C5" w:rsidRDefault="00D34D94">
      <w:pPr>
        <w:pStyle w:val="a4"/>
        <w:numPr>
          <w:ilvl w:val="0"/>
          <w:numId w:val="29"/>
        </w:numPr>
        <w:tabs>
          <w:tab w:val="left" w:pos="1486"/>
        </w:tabs>
        <w:ind w:left="1486" w:hanging="211"/>
        <w:rPr>
          <w:sz w:val="28"/>
        </w:rPr>
      </w:pPr>
      <w:r>
        <w:rPr>
          <w:sz w:val="28"/>
        </w:rPr>
        <w:t>Закон</w:t>
      </w:r>
      <w:r>
        <w:rPr>
          <w:spacing w:val="-4"/>
          <w:sz w:val="28"/>
        </w:rPr>
        <w:t xml:space="preserve"> </w:t>
      </w:r>
      <w:r>
        <w:rPr>
          <w:sz w:val="28"/>
        </w:rPr>
        <w:t>Кулона,</w:t>
      </w:r>
      <w:r>
        <w:rPr>
          <w:spacing w:val="-5"/>
          <w:sz w:val="28"/>
        </w:rPr>
        <w:t xml:space="preserve"> </w:t>
      </w:r>
      <w:r>
        <w:rPr>
          <w:sz w:val="28"/>
        </w:rPr>
        <w:t>теорема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Гаусса</w:t>
      </w:r>
    </w:p>
    <w:p w:rsidR="007008C5" w:rsidRDefault="00D34D94">
      <w:pPr>
        <w:pStyle w:val="a4"/>
        <w:numPr>
          <w:ilvl w:val="0"/>
          <w:numId w:val="29"/>
        </w:numPr>
        <w:tabs>
          <w:tab w:val="left" w:pos="1702"/>
          <w:tab w:val="left" w:pos="2361"/>
          <w:tab w:val="left" w:pos="3225"/>
          <w:tab w:val="left" w:pos="5149"/>
          <w:tab w:val="left" w:pos="6314"/>
          <w:tab w:val="left" w:pos="8218"/>
        </w:tabs>
        <w:spacing w:before="2"/>
        <w:ind w:left="566" w:right="571" w:firstLine="708"/>
        <w:rPr>
          <w:sz w:val="28"/>
        </w:rPr>
      </w:pPr>
      <w:r>
        <w:rPr>
          <w:spacing w:val="-4"/>
          <w:sz w:val="28"/>
        </w:rPr>
        <w:t>Что</w:t>
      </w:r>
      <w:r>
        <w:rPr>
          <w:sz w:val="28"/>
        </w:rPr>
        <w:tab/>
      </w:r>
      <w:r>
        <w:rPr>
          <w:spacing w:val="-2"/>
          <w:sz w:val="28"/>
        </w:rPr>
        <w:t>такое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ёмкость</w:t>
      </w:r>
      <w:r>
        <w:rPr>
          <w:sz w:val="28"/>
        </w:rPr>
        <w:tab/>
      </w:r>
      <w:r>
        <w:rPr>
          <w:spacing w:val="-2"/>
          <w:sz w:val="28"/>
        </w:rPr>
        <w:t>конденсатора.</w:t>
      </w:r>
      <w:r>
        <w:rPr>
          <w:sz w:val="28"/>
        </w:rPr>
        <w:tab/>
      </w:r>
      <w:r>
        <w:rPr>
          <w:spacing w:val="-2"/>
          <w:sz w:val="28"/>
        </w:rPr>
        <w:t xml:space="preserve">Последовательное, </w:t>
      </w:r>
      <w:r>
        <w:rPr>
          <w:sz w:val="28"/>
        </w:rPr>
        <w:t>параллельное соединение конденсаторов и их свойства.</w:t>
      </w:r>
    </w:p>
    <w:p w:rsidR="007008C5" w:rsidRDefault="00D34D94">
      <w:pPr>
        <w:pStyle w:val="a4"/>
        <w:numPr>
          <w:ilvl w:val="0"/>
          <w:numId w:val="29"/>
        </w:numPr>
        <w:tabs>
          <w:tab w:val="left" w:pos="1591"/>
        </w:tabs>
        <w:ind w:left="566" w:right="575" w:firstLine="708"/>
        <w:rPr>
          <w:sz w:val="28"/>
        </w:rPr>
      </w:pPr>
      <w:r>
        <w:rPr>
          <w:sz w:val="28"/>
        </w:rPr>
        <w:t>Напряжённость электрического поля одной и двух</w:t>
      </w:r>
      <w:r>
        <w:rPr>
          <w:spacing w:val="33"/>
          <w:sz w:val="28"/>
        </w:rPr>
        <w:t xml:space="preserve"> </w:t>
      </w:r>
      <w:r>
        <w:rPr>
          <w:sz w:val="28"/>
        </w:rPr>
        <w:t>плоских</w:t>
      </w:r>
      <w:r>
        <w:rPr>
          <w:spacing w:val="33"/>
          <w:sz w:val="28"/>
        </w:rPr>
        <w:t xml:space="preserve"> </w:t>
      </w:r>
      <w:r>
        <w:rPr>
          <w:sz w:val="28"/>
        </w:rPr>
        <w:t>заряженных пластин -применение теоремы Гаусса.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spacing w:before="1" w:line="319" w:lineRule="exact"/>
      </w:pPr>
      <w:r>
        <w:t>Тема</w:t>
      </w:r>
      <w:r>
        <w:rPr>
          <w:spacing w:val="-5"/>
        </w:rPr>
        <w:t xml:space="preserve"> </w:t>
      </w:r>
      <w:r>
        <w:t>2.2.</w:t>
      </w:r>
      <w:r>
        <w:rPr>
          <w:spacing w:val="-5"/>
        </w:rPr>
        <w:t xml:space="preserve"> </w:t>
      </w:r>
      <w:r>
        <w:t>Магнитное</w:t>
      </w:r>
      <w:r>
        <w:rPr>
          <w:spacing w:val="-5"/>
        </w:rPr>
        <w:t xml:space="preserve"> </w:t>
      </w:r>
      <w:r>
        <w:rPr>
          <w:spacing w:val="-4"/>
        </w:rPr>
        <w:t>поле</w:t>
      </w:r>
    </w:p>
    <w:p w:rsidR="007008C5" w:rsidRDefault="00D34D94">
      <w:pPr>
        <w:pStyle w:val="a3"/>
        <w:spacing w:line="319" w:lineRule="exact"/>
        <w:ind w:left="1275"/>
      </w:pPr>
      <w:r>
        <w:t>1</w:t>
      </w:r>
      <w:r>
        <w:rPr>
          <w:spacing w:val="-5"/>
        </w:rPr>
        <w:t xml:space="preserve"> </w:t>
      </w:r>
      <w:r>
        <w:t>Магнитное</w:t>
      </w:r>
      <w:r>
        <w:rPr>
          <w:spacing w:val="-5"/>
        </w:rPr>
        <w:t xml:space="preserve"> </w:t>
      </w:r>
      <w:r>
        <w:t>поле.</w:t>
      </w:r>
      <w:r>
        <w:rPr>
          <w:spacing w:val="-6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rPr>
          <w:spacing w:val="-2"/>
        </w:rPr>
        <w:t>характеристики.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555"/>
        </w:tabs>
        <w:spacing w:before="2" w:line="322" w:lineRule="exact"/>
        <w:ind w:left="1555" w:hanging="280"/>
        <w:rPr>
          <w:sz w:val="28"/>
        </w:rPr>
      </w:pPr>
      <w:r>
        <w:rPr>
          <w:sz w:val="28"/>
        </w:rPr>
        <w:t>Закон</w:t>
      </w:r>
      <w:r>
        <w:rPr>
          <w:spacing w:val="-5"/>
          <w:sz w:val="28"/>
        </w:rPr>
        <w:t xml:space="preserve"> </w:t>
      </w:r>
      <w:r>
        <w:rPr>
          <w:sz w:val="28"/>
        </w:rPr>
        <w:t>Ампера,</w:t>
      </w:r>
      <w:r>
        <w:rPr>
          <w:spacing w:val="-5"/>
          <w:sz w:val="28"/>
        </w:rPr>
        <w:t xml:space="preserve"> </w:t>
      </w:r>
      <w:r>
        <w:rPr>
          <w:sz w:val="28"/>
        </w:rPr>
        <w:t>закон</w:t>
      </w:r>
      <w:r>
        <w:rPr>
          <w:spacing w:val="-4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тока.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661"/>
        </w:tabs>
        <w:ind w:left="566" w:right="576" w:firstLine="708"/>
        <w:rPr>
          <w:sz w:val="28"/>
        </w:rPr>
      </w:pPr>
      <w:r>
        <w:rPr>
          <w:sz w:val="28"/>
        </w:rPr>
        <w:t>Магнитное</w:t>
      </w:r>
      <w:r>
        <w:rPr>
          <w:spacing w:val="80"/>
          <w:sz w:val="28"/>
        </w:rPr>
        <w:t xml:space="preserve"> </w:t>
      </w:r>
      <w:r>
        <w:rPr>
          <w:sz w:val="28"/>
        </w:rPr>
        <w:t>поле</w:t>
      </w:r>
      <w:r>
        <w:rPr>
          <w:spacing w:val="80"/>
          <w:sz w:val="28"/>
        </w:rPr>
        <w:t xml:space="preserve"> </w:t>
      </w:r>
      <w:r>
        <w:rPr>
          <w:sz w:val="28"/>
        </w:rPr>
        <w:t>прямолинейного</w:t>
      </w:r>
      <w:r>
        <w:rPr>
          <w:spacing w:val="80"/>
          <w:sz w:val="28"/>
        </w:rPr>
        <w:t xml:space="preserve"> </w:t>
      </w:r>
      <w:r>
        <w:rPr>
          <w:sz w:val="28"/>
        </w:rPr>
        <w:t>проводника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током,</w:t>
      </w:r>
      <w:r>
        <w:rPr>
          <w:spacing w:val="80"/>
          <w:sz w:val="28"/>
        </w:rPr>
        <w:t xml:space="preserve"> </w:t>
      </w:r>
      <w:r>
        <w:rPr>
          <w:sz w:val="28"/>
        </w:rPr>
        <w:t>кольцевой</w:t>
      </w:r>
      <w:r>
        <w:rPr>
          <w:spacing w:val="80"/>
          <w:sz w:val="28"/>
        </w:rPr>
        <w:t xml:space="preserve"> </w:t>
      </w:r>
      <w:r>
        <w:rPr>
          <w:sz w:val="28"/>
        </w:rPr>
        <w:t>и цилиндрической катушек.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Дайте</w:t>
      </w:r>
      <w:r>
        <w:rPr>
          <w:spacing w:val="-9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понятиям:</w:t>
      </w:r>
      <w:r>
        <w:rPr>
          <w:spacing w:val="-5"/>
          <w:sz w:val="28"/>
        </w:rPr>
        <w:t xml:space="preserve"> </w:t>
      </w:r>
      <w:r>
        <w:rPr>
          <w:sz w:val="28"/>
        </w:rPr>
        <w:t>магнитный</w:t>
      </w:r>
      <w:r>
        <w:rPr>
          <w:spacing w:val="-6"/>
          <w:sz w:val="28"/>
        </w:rPr>
        <w:t xml:space="preserve"> </w:t>
      </w:r>
      <w:r>
        <w:rPr>
          <w:sz w:val="28"/>
        </w:rPr>
        <w:t>поток,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потокосцепление,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555"/>
          <w:tab w:val="left" w:pos="7285"/>
        </w:tabs>
        <w:spacing w:line="322" w:lineRule="exact"/>
        <w:ind w:left="1555" w:hanging="280"/>
        <w:rPr>
          <w:sz w:val="28"/>
        </w:rPr>
      </w:pPr>
      <w:r>
        <w:rPr>
          <w:sz w:val="28"/>
        </w:rPr>
        <w:t>Магнитная</w:t>
      </w:r>
      <w:r>
        <w:rPr>
          <w:spacing w:val="-7"/>
          <w:sz w:val="28"/>
        </w:rPr>
        <w:t xml:space="preserve"> </w:t>
      </w:r>
      <w:r>
        <w:rPr>
          <w:sz w:val="28"/>
        </w:rPr>
        <w:t>цепь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назначение,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классификация</w:t>
      </w:r>
      <w:r>
        <w:rPr>
          <w:sz w:val="28"/>
        </w:rPr>
        <w:tab/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ее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-2"/>
          <w:sz w:val="28"/>
        </w:rPr>
        <w:t xml:space="preserve"> расчета.</w:t>
      </w:r>
    </w:p>
    <w:p w:rsidR="007008C5" w:rsidRDefault="00D34D94">
      <w:pPr>
        <w:pStyle w:val="a4"/>
        <w:numPr>
          <w:ilvl w:val="0"/>
          <w:numId w:val="24"/>
        </w:numPr>
        <w:tabs>
          <w:tab w:val="left" w:pos="1485"/>
          <w:tab w:val="left" w:pos="2525"/>
          <w:tab w:val="left" w:pos="4786"/>
          <w:tab w:val="left" w:pos="6743"/>
          <w:tab w:val="left" w:pos="8266"/>
          <w:tab w:val="left" w:pos="9158"/>
        </w:tabs>
        <w:spacing w:line="242" w:lineRule="auto"/>
        <w:ind w:left="566" w:right="573" w:firstLine="708"/>
        <w:rPr>
          <w:sz w:val="28"/>
        </w:rPr>
      </w:pPr>
      <w:r>
        <w:rPr>
          <w:spacing w:val="-2"/>
          <w:sz w:val="28"/>
        </w:rPr>
        <w:t>Расчет</w:t>
      </w:r>
      <w:r>
        <w:rPr>
          <w:sz w:val="28"/>
        </w:rPr>
        <w:tab/>
      </w:r>
      <w:r>
        <w:rPr>
          <w:spacing w:val="-2"/>
          <w:sz w:val="28"/>
        </w:rPr>
        <w:t>неразветвленной</w:t>
      </w:r>
      <w:r>
        <w:rPr>
          <w:sz w:val="28"/>
        </w:rPr>
        <w:tab/>
      </w:r>
      <w:r>
        <w:rPr>
          <w:spacing w:val="-2"/>
          <w:sz w:val="28"/>
        </w:rPr>
        <w:t>неоднородной</w:t>
      </w:r>
      <w:r>
        <w:rPr>
          <w:sz w:val="28"/>
        </w:rPr>
        <w:tab/>
      </w:r>
      <w:r>
        <w:rPr>
          <w:spacing w:val="-2"/>
          <w:sz w:val="28"/>
        </w:rPr>
        <w:t>магнитной</w:t>
      </w:r>
      <w:r>
        <w:rPr>
          <w:sz w:val="28"/>
        </w:rPr>
        <w:tab/>
      </w:r>
      <w:r>
        <w:rPr>
          <w:spacing w:val="-2"/>
          <w:sz w:val="28"/>
        </w:rPr>
        <w:t>цепи.</w:t>
      </w:r>
      <w:r>
        <w:rPr>
          <w:sz w:val="28"/>
        </w:rPr>
        <w:tab/>
      </w:r>
      <w:r>
        <w:rPr>
          <w:spacing w:val="-2"/>
          <w:sz w:val="28"/>
        </w:rPr>
        <w:t>Магнитное сопротивление.</w:t>
      </w:r>
    </w:p>
    <w:p w:rsidR="007008C5" w:rsidRDefault="00D34D94">
      <w:pPr>
        <w:pStyle w:val="2"/>
        <w:spacing w:before="321" w:line="319" w:lineRule="exact"/>
      </w:pPr>
      <w:r>
        <w:t>Тема</w:t>
      </w:r>
      <w:r>
        <w:rPr>
          <w:spacing w:val="-7"/>
        </w:rPr>
        <w:t xml:space="preserve"> </w:t>
      </w:r>
      <w:r>
        <w:t>2.3.</w:t>
      </w:r>
      <w:r>
        <w:rPr>
          <w:spacing w:val="-8"/>
        </w:rPr>
        <w:t xml:space="preserve"> </w:t>
      </w:r>
      <w:r>
        <w:t>Электромагнитная</w:t>
      </w:r>
      <w:r>
        <w:rPr>
          <w:spacing w:val="-8"/>
        </w:rPr>
        <w:t xml:space="preserve"> </w:t>
      </w:r>
      <w:r>
        <w:rPr>
          <w:spacing w:val="-2"/>
        </w:rPr>
        <w:t>индукция</w:t>
      </w:r>
    </w:p>
    <w:p w:rsidR="007008C5" w:rsidRDefault="00D34D94">
      <w:pPr>
        <w:pStyle w:val="a3"/>
        <w:spacing w:line="319" w:lineRule="exact"/>
        <w:ind w:left="1275"/>
      </w:pPr>
      <w:r>
        <w:t>1</w:t>
      </w:r>
      <w:r>
        <w:rPr>
          <w:spacing w:val="-8"/>
        </w:rPr>
        <w:t xml:space="preserve"> </w:t>
      </w:r>
      <w:r>
        <w:t>Закон</w:t>
      </w:r>
      <w:r>
        <w:rPr>
          <w:spacing w:val="-7"/>
        </w:rPr>
        <w:t xml:space="preserve"> </w:t>
      </w:r>
      <w:r>
        <w:t>электромагнитной</w:t>
      </w:r>
      <w:r>
        <w:rPr>
          <w:spacing w:val="-8"/>
        </w:rPr>
        <w:t xml:space="preserve"> </w:t>
      </w:r>
      <w:r>
        <w:t>индукции.</w:t>
      </w:r>
      <w:r>
        <w:rPr>
          <w:spacing w:val="-8"/>
        </w:rPr>
        <w:t xml:space="preserve"> </w:t>
      </w:r>
      <w:r>
        <w:t>Правило</w:t>
      </w:r>
      <w:r>
        <w:rPr>
          <w:spacing w:val="-6"/>
        </w:rPr>
        <w:t xml:space="preserve"> </w:t>
      </w:r>
      <w:r>
        <w:rPr>
          <w:spacing w:val="-2"/>
        </w:rPr>
        <w:t>Ленца.</w:t>
      </w:r>
    </w:p>
    <w:p w:rsidR="007008C5" w:rsidRDefault="00D34D94">
      <w:pPr>
        <w:pStyle w:val="a4"/>
        <w:numPr>
          <w:ilvl w:val="0"/>
          <w:numId w:val="30"/>
        </w:numPr>
        <w:tabs>
          <w:tab w:val="left" w:pos="1475"/>
          <w:tab w:val="left" w:pos="3956"/>
          <w:tab w:val="left" w:pos="5675"/>
          <w:tab w:val="left" w:pos="7519"/>
          <w:tab w:val="left" w:pos="8681"/>
        </w:tabs>
        <w:spacing w:line="322" w:lineRule="exact"/>
        <w:ind w:left="1475" w:hanging="200"/>
        <w:rPr>
          <w:sz w:val="28"/>
        </w:rPr>
      </w:pPr>
      <w:r>
        <w:rPr>
          <w:spacing w:val="-2"/>
          <w:sz w:val="24"/>
        </w:rPr>
        <w:t>И</w:t>
      </w:r>
      <w:r>
        <w:rPr>
          <w:spacing w:val="-2"/>
          <w:sz w:val="28"/>
        </w:rPr>
        <w:t>ндуктивность.</w:t>
      </w:r>
      <w:r>
        <w:rPr>
          <w:sz w:val="28"/>
        </w:rPr>
        <w:tab/>
      </w:r>
      <w:r>
        <w:rPr>
          <w:spacing w:val="-2"/>
          <w:sz w:val="28"/>
        </w:rPr>
        <w:t>Причины</w:t>
      </w:r>
      <w:r>
        <w:rPr>
          <w:sz w:val="28"/>
        </w:rPr>
        <w:tab/>
      </w:r>
      <w:r>
        <w:rPr>
          <w:spacing w:val="-2"/>
          <w:sz w:val="28"/>
        </w:rPr>
        <w:t>появления</w:t>
      </w:r>
      <w:r>
        <w:rPr>
          <w:sz w:val="28"/>
        </w:rPr>
        <w:tab/>
      </w:r>
      <w:r>
        <w:rPr>
          <w:spacing w:val="-5"/>
          <w:sz w:val="28"/>
        </w:rPr>
        <w:t>ЭДС</w:t>
      </w:r>
      <w:r>
        <w:rPr>
          <w:sz w:val="28"/>
        </w:rPr>
        <w:tab/>
      </w:r>
      <w:r>
        <w:rPr>
          <w:spacing w:val="-2"/>
          <w:sz w:val="28"/>
        </w:rPr>
        <w:t>самоиндукции.</w:t>
      </w:r>
    </w:p>
    <w:p w:rsidR="007008C5" w:rsidRDefault="00D34D94">
      <w:pPr>
        <w:pStyle w:val="a3"/>
        <w:ind w:left="566"/>
      </w:pPr>
      <w:r>
        <w:t>Взаимная</w:t>
      </w:r>
      <w:r>
        <w:rPr>
          <w:spacing w:val="-6"/>
        </w:rPr>
        <w:t xml:space="preserve"> </w:t>
      </w:r>
      <w:r>
        <w:t>индуктивность.</w:t>
      </w:r>
      <w:r>
        <w:rPr>
          <w:spacing w:val="-5"/>
        </w:rPr>
        <w:t xml:space="preserve"> </w:t>
      </w:r>
      <w:r>
        <w:t>ЭДС</w:t>
      </w:r>
      <w:r>
        <w:rPr>
          <w:spacing w:val="-3"/>
        </w:rPr>
        <w:t xml:space="preserve"> </w:t>
      </w:r>
      <w:r>
        <w:rPr>
          <w:spacing w:val="-2"/>
        </w:rPr>
        <w:t>взаимоиндукции</w:t>
      </w:r>
    </w:p>
    <w:p w:rsidR="007008C5" w:rsidRDefault="007008C5">
      <w:pPr>
        <w:pStyle w:val="a3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30"/>
        </w:numPr>
        <w:tabs>
          <w:tab w:val="left" w:pos="1555"/>
        </w:tabs>
        <w:spacing w:before="67"/>
        <w:ind w:left="1555" w:hanging="280"/>
        <w:rPr>
          <w:sz w:val="28"/>
        </w:rPr>
      </w:pPr>
      <w:r>
        <w:rPr>
          <w:sz w:val="28"/>
        </w:rPr>
        <w:lastRenderedPageBreak/>
        <w:t>Взаимное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преобразование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механической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энергии.</w:t>
      </w:r>
    </w:p>
    <w:p w:rsidR="007008C5" w:rsidRDefault="00D34D94">
      <w:pPr>
        <w:pStyle w:val="a4"/>
        <w:numPr>
          <w:ilvl w:val="0"/>
          <w:numId w:val="30"/>
        </w:numPr>
        <w:tabs>
          <w:tab w:val="left" w:pos="1485"/>
        </w:tabs>
        <w:spacing w:before="2"/>
        <w:ind w:left="1485" w:hanging="210"/>
        <w:rPr>
          <w:sz w:val="28"/>
        </w:rPr>
      </w:pPr>
      <w:r>
        <w:rPr>
          <w:sz w:val="28"/>
        </w:rPr>
        <w:t>Принцип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трансформатора</w:t>
      </w:r>
    </w:p>
    <w:p w:rsidR="007008C5" w:rsidRDefault="00D34D94">
      <w:pPr>
        <w:pStyle w:val="2"/>
        <w:spacing w:before="9" w:line="640" w:lineRule="atLeast"/>
        <w:ind w:right="3426"/>
      </w:pPr>
      <w:r>
        <w:t>Раздел 3 Электрические цепи переменного тока Тема</w:t>
      </w:r>
      <w:r>
        <w:rPr>
          <w:spacing w:val="-5"/>
        </w:rPr>
        <w:t xml:space="preserve"> </w:t>
      </w:r>
      <w:r>
        <w:t>3.1.</w:t>
      </w:r>
      <w:r>
        <w:rPr>
          <w:spacing w:val="-7"/>
        </w:rPr>
        <w:t xml:space="preserve"> </w:t>
      </w:r>
      <w:r>
        <w:t>Начальные</w:t>
      </w:r>
      <w:r>
        <w:rPr>
          <w:spacing w:val="-6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переменном</w:t>
      </w:r>
      <w:r>
        <w:rPr>
          <w:spacing w:val="-9"/>
        </w:rPr>
        <w:t xml:space="preserve"> </w:t>
      </w:r>
      <w:r>
        <w:t>токе</w:t>
      </w:r>
    </w:p>
    <w:p w:rsidR="007008C5" w:rsidRDefault="00D34D94">
      <w:pPr>
        <w:pStyle w:val="a3"/>
        <w:spacing w:line="242" w:lineRule="auto"/>
        <w:ind w:left="1275"/>
      </w:pPr>
      <w:r>
        <w:t>1</w:t>
      </w:r>
      <w:r>
        <w:rPr>
          <w:spacing w:val="-4"/>
        </w:rPr>
        <w:t xml:space="preserve"> </w:t>
      </w:r>
      <w:r>
        <w:t>Переменный</w:t>
      </w:r>
      <w:r>
        <w:rPr>
          <w:spacing w:val="-4"/>
        </w:rPr>
        <w:t xml:space="preserve"> </w:t>
      </w:r>
      <w:r>
        <w:t>синусоидальный</w:t>
      </w:r>
      <w:r>
        <w:rPr>
          <w:spacing w:val="-4"/>
        </w:rPr>
        <w:t xml:space="preserve"> </w:t>
      </w:r>
      <w:r>
        <w:t>ток,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получение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40"/>
        </w:rPr>
        <w:t xml:space="preserve"> </w:t>
      </w:r>
      <w:r>
        <w:t xml:space="preserve">основные </w:t>
      </w:r>
      <w:r>
        <w:rPr>
          <w:spacing w:val="-2"/>
        </w:rPr>
        <w:t>характеристики.</w:t>
      </w:r>
    </w:p>
    <w:p w:rsidR="007008C5" w:rsidRDefault="00D34D94">
      <w:pPr>
        <w:pStyle w:val="a3"/>
        <w:ind w:left="1275"/>
      </w:pPr>
      <w:r>
        <w:t>2.</w:t>
      </w:r>
      <w:r>
        <w:rPr>
          <w:spacing w:val="-7"/>
        </w:rPr>
        <w:t xml:space="preserve"> </w:t>
      </w:r>
      <w:r>
        <w:t>Графическое</w:t>
      </w:r>
      <w:r>
        <w:rPr>
          <w:spacing w:val="-7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синусоидальной</w:t>
      </w:r>
      <w:r>
        <w:rPr>
          <w:spacing w:val="-7"/>
        </w:rPr>
        <w:t xml:space="preserve"> </w:t>
      </w:r>
      <w:r>
        <w:t>величины</w:t>
      </w:r>
      <w:r>
        <w:rPr>
          <w:spacing w:val="-7"/>
        </w:rPr>
        <w:t xml:space="preserve"> </w:t>
      </w:r>
      <w:r>
        <w:t>(I,U).</w:t>
      </w:r>
      <w:r>
        <w:rPr>
          <w:spacing w:val="-7"/>
        </w:rPr>
        <w:t xml:space="preserve"> </w:t>
      </w:r>
      <w:r>
        <w:t>Векторная диаграмма. Действующее и среднее значение синусоидальных величин.</w:t>
      </w:r>
    </w:p>
    <w:p w:rsidR="007008C5" w:rsidRDefault="00D34D94">
      <w:pPr>
        <w:pStyle w:val="2"/>
        <w:spacing w:before="318"/>
        <w:ind w:left="566" w:right="566" w:firstLine="708"/>
      </w:pPr>
      <w:r>
        <w:t>Тема</w:t>
      </w:r>
      <w:r>
        <w:rPr>
          <w:spacing w:val="40"/>
        </w:rPr>
        <w:t xml:space="preserve"> </w:t>
      </w:r>
      <w:r>
        <w:t>3.2</w:t>
      </w:r>
      <w:r>
        <w:rPr>
          <w:spacing w:val="40"/>
        </w:rPr>
        <w:t xml:space="preserve"> </w:t>
      </w:r>
      <w:r>
        <w:t>Элементы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параметры</w:t>
      </w:r>
      <w:r>
        <w:rPr>
          <w:spacing w:val="40"/>
        </w:rPr>
        <w:t xml:space="preserve"> </w:t>
      </w:r>
      <w:r>
        <w:t>электрических</w:t>
      </w:r>
      <w:r>
        <w:rPr>
          <w:spacing w:val="40"/>
        </w:rPr>
        <w:t xml:space="preserve"> </w:t>
      </w:r>
      <w:r>
        <w:t>цепей</w:t>
      </w:r>
      <w:r>
        <w:rPr>
          <w:spacing w:val="40"/>
        </w:rPr>
        <w:t xml:space="preserve"> </w:t>
      </w:r>
      <w:r>
        <w:t>переменного</w:t>
      </w:r>
      <w:r>
        <w:rPr>
          <w:spacing w:val="80"/>
        </w:rPr>
        <w:t xml:space="preserve"> </w:t>
      </w:r>
      <w:r>
        <w:t>тока. Расчет цепей.</w:t>
      </w:r>
    </w:p>
    <w:p w:rsidR="007008C5" w:rsidRDefault="00D34D94">
      <w:pPr>
        <w:pStyle w:val="a4"/>
        <w:numPr>
          <w:ilvl w:val="0"/>
          <w:numId w:val="31"/>
        </w:numPr>
        <w:tabs>
          <w:tab w:val="left" w:pos="1572"/>
        </w:tabs>
        <w:ind w:right="566" w:firstLine="708"/>
        <w:rPr>
          <w:sz w:val="28"/>
        </w:rPr>
      </w:pPr>
      <w:r>
        <w:rPr>
          <w:sz w:val="28"/>
        </w:rPr>
        <w:t>Цепь с активным сопротивлением. Уравнение I, U, векторная диаграмма. Мгновенная и активная мощности цепи.</w:t>
      </w:r>
    </w:p>
    <w:p w:rsidR="007008C5" w:rsidRDefault="00D34D94">
      <w:pPr>
        <w:pStyle w:val="a4"/>
        <w:numPr>
          <w:ilvl w:val="0"/>
          <w:numId w:val="31"/>
        </w:numPr>
        <w:tabs>
          <w:tab w:val="left" w:pos="1694"/>
          <w:tab w:val="left" w:pos="2507"/>
          <w:tab w:val="left" w:pos="2840"/>
          <w:tab w:val="left" w:pos="5114"/>
          <w:tab w:val="left" w:pos="5572"/>
          <w:tab w:val="left" w:pos="7740"/>
          <w:tab w:val="left" w:pos="9143"/>
        </w:tabs>
        <w:ind w:right="565" w:firstLine="708"/>
        <w:rPr>
          <w:sz w:val="28"/>
        </w:rPr>
      </w:pP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индуктивностью,</w:t>
      </w:r>
      <w:r>
        <w:rPr>
          <w:sz w:val="28"/>
        </w:rPr>
        <w:tab/>
      </w:r>
      <w:r>
        <w:rPr>
          <w:spacing w:val="-6"/>
          <w:sz w:val="28"/>
        </w:rPr>
        <w:t>её</w:t>
      </w:r>
      <w:r>
        <w:rPr>
          <w:sz w:val="28"/>
        </w:rPr>
        <w:tab/>
      </w:r>
      <w:r>
        <w:rPr>
          <w:spacing w:val="-2"/>
          <w:sz w:val="28"/>
        </w:rPr>
        <w:t>характеристики,</w:t>
      </w:r>
      <w:r>
        <w:rPr>
          <w:sz w:val="28"/>
        </w:rPr>
        <w:tab/>
      </w:r>
      <w:r>
        <w:rPr>
          <w:spacing w:val="-2"/>
          <w:sz w:val="28"/>
        </w:rPr>
        <w:t>векторная</w:t>
      </w:r>
      <w:r>
        <w:rPr>
          <w:sz w:val="28"/>
        </w:rPr>
        <w:tab/>
      </w:r>
      <w:r>
        <w:rPr>
          <w:spacing w:val="-2"/>
          <w:sz w:val="28"/>
        </w:rPr>
        <w:t xml:space="preserve">диаграмма. </w:t>
      </w:r>
      <w:r>
        <w:rPr>
          <w:sz w:val="28"/>
        </w:rPr>
        <w:t>Мгновенная и реактивная мощности цепи.</w:t>
      </w:r>
    </w:p>
    <w:p w:rsidR="007008C5" w:rsidRDefault="00D34D94">
      <w:pPr>
        <w:pStyle w:val="a4"/>
        <w:numPr>
          <w:ilvl w:val="0"/>
          <w:numId w:val="31"/>
        </w:numPr>
        <w:tabs>
          <w:tab w:val="left" w:pos="1560"/>
        </w:tabs>
        <w:ind w:right="573" w:firstLine="708"/>
        <w:rPr>
          <w:sz w:val="28"/>
        </w:rPr>
      </w:pPr>
      <w:r>
        <w:rPr>
          <w:sz w:val="28"/>
        </w:rPr>
        <w:t>Цепь с ёмкостью, её характеристики, векторная диаграмма. Мгновенная и реактивная мощности цепи.</w:t>
      </w:r>
    </w:p>
    <w:p w:rsidR="007008C5" w:rsidRDefault="00D34D94">
      <w:pPr>
        <w:pStyle w:val="a4"/>
        <w:numPr>
          <w:ilvl w:val="0"/>
          <w:numId w:val="31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Неразветвлённая</w:t>
      </w:r>
      <w:r>
        <w:rPr>
          <w:spacing w:val="-9"/>
          <w:sz w:val="28"/>
        </w:rPr>
        <w:t xml:space="preserve"> </w:t>
      </w:r>
      <w:r>
        <w:rPr>
          <w:sz w:val="28"/>
        </w:rPr>
        <w:t>цепь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R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L,</w:t>
      </w:r>
      <w:r>
        <w:rPr>
          <w:spacing w:val="-5"/>
          <w:sz w:val="28"/>
        </w:rPr>
        <w:t xml:space="preserve"> </w:t>
      </w:r>
      <w:r>
        <w:rPr>
          <w:sz w:val="28"/>
        </w:rPr>
        <w:t>её</w:t>
      </w:r>
      <w:r>
        <w:rPr>
          <w:spacing w:val="-3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диаграмма.</w:t>
      </w:r>
    </w:p>
    <w:p w:rsidR="007008C5" w:rsidRDefault="00D34D94">
      <w:pPr>
        <w:pStyle w:val="a4"/>
        <w:numPr>
          <w:ilvl w:val="0"/>
          <w:numId w:val="31"/>
        </w:numPr>
        <w:tabs>
          <w:tab w:val="left" w:pos="1563"/>
        </w:tabs>
        <w:ind w:right="571" w:firstLine="708"/>
        <w:rPr>
          <w:sz w:val="28"/>
        </w:rPr>
      </w:pPr>
      <w:r>
        <w:rPr>
          <w:sz w:val="28"/>
        </w:rPr>
        <w:t>Неразветвлённая цепь с R и С, её характеристики и векторная диаграмма. 6.Неразветвлённая цепь RLC. Расчёт цепи. Векторная диаграмма. при XL&gt; XC.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659"/>
        </w:tabs>
        <w:ind w:right="574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RLC.</w:t>
      </w:r>
      <w:r>
        <w:rPr>
          <w:spacing w:val="80"/>
          <w:sz w:val="28"/>
        </w:rPr>
        <w:t xml:space="preserve"> </w:t>
      </w:r>
      <w:r>
        <w:rPr>
          <w:sz w:val="28"/>
        </w:rPr>
        <w:t>Расчёт</w:t>
      </w:r>
      <w:r>
        <w:rPr>
          <w:spacing w:val="80"/>
          <w:sz w:val="28"/>
        </w:rPr>
        <w:t xml:space="preserve"> </w:t>
      </w:r>
      <w:r>
        <w:rPr>
          <w:sz w:val="28"/>
        </w:rPr>
        <w:t>цепи.</w:t>
      </w:r>
      <w:r>
        <w:rPr>
          <w:spacing w:val="8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80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при </w:t>
      </w:r>
      <w:r>
        <w:rPr>
          <w:spacing w:val="-2"/>
          <w:sz w:val="28"/>
        </w:rPr>
        <w:t>XL&lt;XC.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659"/>
        </w:tabs>
        <w:ind w:right="569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RLC.</w:t>
      </w:r>
      <w:r>
        <w:rPr>
          <w:spacing w:val="80"/>
          <w:sz w:val="28"/>
        </w:rPr>
        <w:t xml:space="preserve"> </w:t>
      </w:r>
      <w:r>
        <w:rPr>
          <w:sz w:val="28"/>
        </w:rPr>
        <w:t>Расчёт</w:t>
      </w:r>
      <w:r>
        <w:rPr>
          <w:spacing w:val="80"/>
          <w:sz w:val="28"/>
        </w:rPr>
        <w:t xml:space="preserve"> </w:t>
      </w:r>
      <w:r>
        <w:rPr>
          <w:sz w:val="28"/>
        </w:rPr>
        <w:t>цепи.</w:t>
      </w:r>
      <w:r>
        <w:rPr>
          <w:spacing w:val="8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80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при </w:t>
      </w:r>
      <w:r>
        <w:rPr>
          <w:spacing w:val="-2"/>
          <w:sz w:val="28"/>
        </w:rPr>
        <w:t>XL=Xc.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645"/>
        </w:tabs>
        <w:ind w:right="572" w:firstLine="708"/>
        <w:rPr>
          <w:sz w:val="28"/>
        </w:rPr>
      </w:pPr>
      <w:r>
        <w:rPr>
          <w:sz w:val="28"/>
        </w:rPr>
        <w:t>Общий</w:t>
      </w:r>
      <w:r>
        <w:rPr>
          <w:spacing w:val="40"/>
          <w:sz w:val="28"/>
        </w:rPr>
        <w:t xml:space="preserve"> </w:t>
      </w:r>
      <w:r>
        <w:rPr>
          <w:sz w:val="28"/>
        </w:rPr>
        <w:t>случай</w:t>
      </w:r>
      <w:r>
        <w:rPr>
          <w:spacing w:val="40"/>
          <w:sz w:val="28"/>
        </w:rPr>
        <w:t xml:space="preserve"> </w:t>
      </w:r>
      <w:r>
        <w:rPr>
          <w:sz w:val="28"/>
        </w:rPr>
        <w:t>неразветвлённой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z w:val="28"/>
        </w:rPr>
        <w:t>RLC,</w:t>
      </w:r>
      <w:r>
        <w:rPr>
          <w:spacing w:val="40"/>
          <w:sz w:val="28"/>
        </w:rPr>
        <w:t xml:space="preserve"> </w:t>
      </w:r>
      <w:r>
        <w:rPr>
          <w:sz w:val="28"/>
        </w:rPr>
        <w:t>ее</w:t>
      </w:r>
      <w:r>
        <w:rPr>
          <w:spacing w:val="40"/>
          <w:sz w:val="28"/>
        </w:rPr>
        <w:t xml:space="preserve"> </w:t>
      </w:r>
      <w:r>
        <w:rPr>
          <w:sz w:val="28"/>
        </w:rPr>
        <w:t>расчет,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анализ и</w:t>
      </w:r>
      <w:r>
        <w:rPr>
          <w:spacing w:val="40"/>
          <w:sz w:val="28"/>
        </w:rPr>
        <w:t xml:space="preserve"> </w:t>
      </w:r>
      <w:r>
        <w:rPr>
          <w:sz w:val="28"/>
        </w:rPr>
        <w:t>топографическая диаграмма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705"/>
        </w:tabs>
        <w:ind w:right="574" w:firstLine="708"/>
        <w:rPr>
          <w:sz w:val="28"/>
        </w:rPr>
      </w:pPr>
      <w:r>
        <w:rPr>
          <w:sz w:val="28"/>
        </w:rPr>
        <w:t>Параллельное соединение катушки конденсатора. Определение токов по составляющим – активной и реактивной. Векторная диаграмма при BL&gt;Bc.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791"/>
        </w:tabs>
        <w:ind w:right="567" w:firstLine="708"/>
        <w:rPr>
          <w:sz w:val="28"/>
        </w:rPr>
      </w:pPr>
      <w:r>
        <w:rPr>
          <w:sz w:val="28"/>
        </w:rPr>
        <w:t>Параллельное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</w:t>
      </w:r>
      <w:r>
        <w:rPr>
          <w:spacing w:val="40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конденсатора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проводимости</w:t>
      </w:r>
      <w:r>
        <w:rPr>
          <w:spacing w:val="80"/>
          <w:sz w:val="28"/>
        </w:rPr>
        <w:t xml:space="preserve"> </w:t>
      </w:r>
      <w:r>
        <w:rPr>
          <w:sz w:val="28"/>
        </w:rPr>
        <w:t>ветвей. Определение общего тока цепи при ВL&lt;ВC.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697"/>
        </w:tabs>
        <w:spacing w:line="321" w:lineRule="exact"/>
        <w:ind w:left="1697" w:hanging="422"/>
        <w:rPr>
          <w:sz w:val="28"/>
        </w:rPr>
      </w:pPr>
      <w:r>
        <w:rPr>
          <w:sz w:val="28"/>
        </w:rPr>
        <w:t>Ток,</w:t>
      </w:r>
      <w:r>
        <w:rPr>
          <w:spacing w:val="-8"/>
          <w:sz w:val="28"/>
        </w:rPr>
        <w:t xml:space="preserve"> </w:t>
      </w:r>
      <w:r>
        <w:rPr>
          <w:sz w:val="28"/>
        </w:rPr>
        <w:t>напряжение,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форме.</w:t>
      </w:r>
    </w:p>
    <w:p w:rsidR="007008C5" w:rsidRDefault="00D34D94">
      <w:pPr>
        <w:pStyle w:val="a4"/>
        <w:numPr>
          <w:ilvl w:val="0"/>
          <w:numId w:val="32"/>
        </w:numPr>
        <w:tabs>
          <w:tab w:val="left" w:pos="1694"/>
        </w:tabs>
        <w:ind w:left="1694" w:hanging="419"/>
        <w:rPr>
          <w:sz w:val="28"/>
        </w:rPr>
      </w:pPr>
      <w:r>
        <w:rPr>
          <w:sz w:val="28"/>
        </w:rPr>
        <w:t>Закон</w:t>
      </w:r>
      <w:r>
        <w:rPr>
          <w:spacing w:val="-6"/>
          <w:sz w:val="28"/>
        </w:rPr>
        <w:t xml:space="preserve"> </w:t>
      </w:r>
      <w:r>
        <w:rPr>
          <w:sz w:val="28"/>
        </w:rPr>
        <w:t>Ома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комплексной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форме</w:t>
      </w: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spacing w:before="1"/>
        <w:ind w:left="566" w:right="567" w:firstLine="708"/>
        <w:jc w:val="both"/>
      </w:pPr>
      <w:r>
        <w:t xml:space="preserve">Тема 3.3 Электрические цепи переменного тока с взаимной </w:t>
      </w:r>
      <w:r>
        <w:rPr>
          <w:spacing w:val="-2"/>
        </w:rPr>
        <w:t>индуктивностью.</w:t>
      </w:r>
    </w:p>
    <w:p w:rsidR="007008C5" w:rsidRDefault="00D34D94">
      <w:pPr>
        <w:pStyle w:val="a3"/>
        <w:ind w:left="566" w:right="572" w:firstLine="708"/>
        <w:jc w:val="both"/>
      </w:pPr>
      <w:r>
        <w:t>1 Цепь переменного тока с взаимной индуктивностью. Взаимоиндуктивное сопротивление и его влияние на полное сопротивление цепи при наличии двух последовательно включенных катушек.</w:t>
      </w:r>
    </w:p>
    <w:p w:rsidR="007008C5" w:rsidRDefault="00D34D94">
      <w:pPr>
        <w:pStyle w:val="a3"/>
        <w:ind w:left="1275" w:right="574"/>
        <w:jc w:val="both"/>
      </w:pPr>
      <w:r>
        <w:t>2. Линейный (воздушный) трансформатор. Входное сопротивление. 3.Определить</w:t>
      </w:r>
      <w:r>
        <w:rPr>
          <w:spacing w:val="-5"/>
        </w:rPr>
        <w:t xml:space="preserve"> </w:t>
      </w:r>
      <w:r>
        <w:t>ток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цепи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двумя</w:t>
      </w:r>
      <w:r>
        <w:rPr>
          <w:spacing w:val="-2"/>
        </w:rPr>
        <w:t xml:space="preserve"> </w:t>
      </w:r>
      <w:r>
        <w:t>последовательно</w:t>
      </w:r>
      <w:r>
        <w:rPr>
          <w:spacing w:val="-3"/>
        </w:rPr>
        <w:t xml:space="preserve"> </w:t>
      </w:r>
      <w:r>
        <w:t>включенными</w:t>
      </w:r>
      <w:r>
        <w:rPr>
          <w:spacing w:val="-3"/>
        </w:rPr>
        <w:t xml:space="preserve"> </w:t>
      </w:r>
      <w:r>
        <w:rPr>
          <w:spacing w:val="-2"/>
        </w:rPr>
        <w:t>катушками</w:t>
      </w:r>
    </w:p>
    <w:p w:rsidR="007008C5" w:rsidRDefault="00D34D94">
      <w:pPr>
        <w:pStyle w:val="a3"/>
        <w:spacing w:line="321" w:lineRule="exact"/>
        <w:ind w:left="566"/>
        <w:jc w:val="both"/>
      </w:pPr>
      <w:r>
        <w:t>с</w:t>
      </w:r>
      <w:r>
        <w:rPr>
          <w:spacing w:val="-9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взаимной</w:t>
      </w:r>
      <w:r>
        <w:rPr>
          <w:spacing w:val="-10"/>
        </w:rPr>
        <w:t xml:space="preserve"> </w:t>
      </w:r>
      <w:r>
        <w:t>индуктивности.</w:t>
      </w:r>
      <w:r>
        <w:rPr>
          <w:spacing w:val="-7"/>
        </w:rPr>
        <w:t xml:space="preserve"> </w:t>
      </w:r>
      <w:r>
        <w:t>Согласное</w:t>
      </w:r>
      <w:r>
        <w:rPr>
          <w:spacing w:val="-6"/>
        </w:rPr>
        <w:t xml:space="preserve"> </w:t>
      </w:r>
      <w:r>
        <w:rPr>
          <w:spacing w:val="-2"/>
        </w:rPr>
        <w:t>включение</w:t>
      </w:r>
    </w:p>
    <w:p w:rsidR="007008C5" w:rsidRDefault="00D34D94">
      <w:pPr>
        <w:pStyle w:val="a3"/>
        <w:ind w:left="566" w:right="573" w:firstLine="708"/>
        <w:jc w:val="both"/>
      </w:pPr>
      <w:r>
        <w:t>4.Определить полное сопротивление двух катушек параллельно соединенных с учетом взаимной индуктивности. Встречное включение .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2"/>
        <w:spacing w:before="68" w:line="321" w:lineRule="exact"/>
      </w:pPr>
      <w:r>
        <w:lastRenderedPageBreak/>
        <w:t>Тема</w:t>
      </w:r>
      <w:r>
        <w:rPr>
          <w:spacing w:val="-8"/>
        </w:rPr>
        <w:t xml:space="preserve"> </w:t>
      </w:r>
      <w:r>
        <w:t>3.4</w:t>
      </w:r>
      <w:r>
        <w:rPr>
          <w:spacing w:val="-14"/>
        </w:rPr>
        <w:t xml:space="preserve"> </w:t>
      </w:r>
      <w:r>
        <w:t>Резонансные</w:t>
      </w:r>
      <w:r>
        <w:rPr>
          <w:spacing w:val="-6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rPr>
          <w:spacing w:val="-2"/>
        </w:rPr>
        <w:t>цепях.</w:t>
      </w:r>
    </w:p>
    <w:p w:rsidR="007008C5" w:rsidRDefault="00D34D94">
      <w:pPr>
        <w:pStyle w:val="a4"/>
        <w:numPr>
          <w:ilvl w:val="0"/>
          <w:numId w:val="33"/>
        </w:numPr>
        <w:tabs>
          <w:tab w:val="left" w:pos="1652"/>
        </w:tabs>
        <w:ind w:right="573" w:firstLine="708"/>
        <w:rPr>
          <w:sz w:val="28"/>
        </w:rPr>
      </w:pPr>
      <w:r>
        <w:rPr>
          <w:sz w:val="28"/>
        </w:rPr>
        <w:t>Колебательный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его</w:t>
      </w:r>
      <w:r>
        <w:rPr>
          <w:spacing w:val="80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80"/>
          <w:sz w:val="28"/>
        </w:rPr>
        <w:t xml:space="preserve"> </w:t>
      </w:r>
      <w:r>
        <w:rPr>
          <w:sz w:val="28"/>
        </w:rPr>
        <w:t>параметры.</w:t>
      </w:r>
      <w:r>
        <w:rPr>
          <w:spacing w:val="80"/>
          <w:sz w:val="28"/>
        </w:rPr>
        <w:t xml:space="preserve"> </w:t>
      </w:r>
      <w:r>
        <w:rPr>
          <w:sz w:val="28"/>
        </w:rPr>
        <w:t>Незатухающие</w:t>
      </w:r>
      <w:r>
        <w:rPr>
          <w:spacing w:val="80"/>
          <w:sz w:val="28"/>
        </w:rPr>
        <w:t xml:space="preserve"> </w:t>
      </w:r>
      <w:r>
        <w:rPr>
          <w:sz w:val="28"/>
        </w:rPr>
        <w:t>и затухающие свободные колебания.</w:t>
      </w:r>
    </w:p>
    <w:p w:rsidR="007008C5" w:rsidRDefault="00D34D94">
      <w:pPr>
        <w:pStyle w:val="a4"/>
        <w:numPr>
          <w:ilvl w:val="0"/>
          <w:numId w:val="33"/>
        </w:numPr>
        <w:tabs>
          <w:tab w:val="left" w:pos="1671"/>
        </w:tabs>
        <w:ind w:right="567" w:firstLine="708"/>
        <w:rPr>
          <w:sz w:val="28"/>
        </w:rPr>
      </w:pPr>
      <w:r>
        <w:rPr>
          <w:sz w:val="28"/>
        </w:rPr>
        <w:t>Последовательный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</w:t>
      </w:r>
      <w:r>
        <w:rPr>
          <w:spacing w:val="80"/>
          <w:sz w:val="28"/>
        </w:rPr>
        <w:t xml:space="preserve"> </w:t>
      </w:r>
      <w:r>
        <w:rPr>
          <w:sz w:val="28"/>
        </w:rPr>
        <w:t>RLC,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80"/>
          <w:sz w:val="28"/>
        </w:rPr>
        <w:t xml:space="preserve"> </w:t>
      </w:r>
      <w:r>
        <w:rPr>
          <w:sz w:val="28"/>
        </w:rPr>
        <w:t>напряжения:</w:t>
      </w:r>
      <w:r>
        <w:rPr>
          <w:spacing w:val="80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80"/>
          <w:sz w:val="28"/>
        </w:rPr>
        <w:t xml:space="preserve"> </w:t>
      </w:r>
      <w:r>
        <w:rPr>
          <w:sz w:val="28"/>
        </w:rPr>
        <w:t>его получения и особенности резонанса.</w:t>
      </w:r>
    </w:p>
    <w:p w:rsidR="007008C5" w:rsidRDefault="00D34D94">
      <w:pPr>
        <w:pStyle w:val="a4"/>
        <w:numPr>
          <w:ilvl w:val="0"/>
          <w:numId w:val="33"/>
        </w:numPr>
        <w:tabs>
          <w:tab w:val="left" w:pos="1616"/>
        </w:tabs>
        <w:ind w:right="568" w:firstLine="708"/>
        <w:rPr>
          <w:sz w:val="28"/>
        </w:rPr>
      </w:pPr>
      <w:r>
        <w:rPr>
          <w:sz w:val="28"/>
        </w:rPr>
        <w:t>Резонанс</w:t>
      </w:r>
      <w:r>
        <w:rPr>
          <w:spacing w:val="40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40"/>
          <w:sz w:val="28"/>
        </w:rPr>
        <w:t xml:space="preserve"> </w:t>
      </w:r>
      <w:r>
        <w:rPr>
          <w:sz w:val="28"/>
        </w:rPr>
        <w:t>-</w:t>
      </w:r>
      <w:r>
        <w:rPr>
          <w:spacing w:val="40"/>
          <w:sz w:val="28"/>
        </w:rPr>
        <w:t xml:space="preserve"> </w:t>
      </w:r>
      <w:r>
        <w:rPr>
          <w:sz w:val="28"/>
        </w:rPr>
        <w:t>частотные</w:t>
      </w:r>
      <w:r>
        <w:rPr>
          <w:spacing w:val="40"/>
          <w:sz w:val="28"/>
        </w:rPr>
        <w:t xml:space="preserve"> </w:t>
      </w:r>
      <w:r>
        <w:rPr>
          <w:sz w:val="28"/>
        </w:rPr>
        <w:t>характеристики,</w:t>
      </w:r>
      <w:r>
        <w:rPr>
          <w:spacing w:val="40"/>
          <w:sz w:val="28"/>
        </w:rPr>
        <w:t xml:space="preserve"> </w:t>
      </w:r>
      <w:r>
        <w:rPr>
          <w:sz w:val="28"/>
        </w:rPr>
        <w:t>резонансная</w:t>
      </w:r>
      <w:r>
        <w:rPr>
          <w:spacing w:val="40"/>
          <w:sz w:val="28"/>
        </w:rPr>
        <w:t xml:space="preserve"> </w:t>
      </w:r>
      <w:r>
        <w:rPr>
          <w:sz w:val="28"/>
        </w:rPr>
        <w:t>кривая тока. Добротность контура, векторная диаграмма.</w:t>
      </w:r>
    </w:p>
    <w:p w:rsidR="007008C5" w:rsidRDefault="00D34D94">
      <w:pPr>
        <w:pStyle w:val="a4"/>
        <w:numPr>
          <w:ilvl w:val="0"/>
          <w:numId w:val="33"/>
        </w:numPr>
        <w:tabs>
          <w:tab w:val="left" w:pos="1641"/>
        </w:tabs>
        <w:ind w:right="575" w:firstLine="708"/>
        <w:rPr>
          <w:sz w:val="28"/>
        </w:rPr>
      </w:pPr>
      <w:r>
        <w:rPr>
          <w:sz w:val="28"/>
        </w:rPr>
        <w:t>Схема</w:t>
      </w:r>
      <w:r>
        <w:rPr>
          <w:spacing w:val="80"/>
          <w:sz w:val="28"/>
        </w:rPr>
        <w:t xml:space="preserve"> </w:t>
      </w:r>
      <w:r>
        <w:rPr>
          <w:sz w:val="28"/>
        </w:rPr>
        <w:t>цепи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резонанса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токов.</w:t>
      </w:r>
      <w:r>
        <w:rPr>
          <w:spacing w:val="80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80"/>
          <w:sz w:val="28"/>
        </w:rPr>
        <w:t xml:space="preserve"> </w:t>
      </w:r>
      <w:r>
        <w:rPr>
          <w:sz w:val="28"/>
        </w:rPr>
        <w:t>его</w:t>
      </w:r>
      <w:r>
        <w:rPr>
          <w:spacing w:val="80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особенности </w:t>
      </w:r>
      <w:r>
        <w:rPr>
          <w:spacing w:val="-2"/>
          <w:sz w:val="28"/>
        </w:rPr>
        <w:t>резонанса.</w:t>
      </w:r>
    </w:p>
    <w:p w:rsidR="007008C5" w:rsidRDefault="00D34D94">
      <w:pPr>
        <w:pStyle w:val="a4"/>
        <w:numPr>
          <w:ilvl w:val="0"/>
          <w:numId w:val="33"/>
        </w:numPr>
        <w:tabs>
          <w:tab w:val="left" w:pos="1666"/>
        </w:tabs>
        <w:ind w:right="570" w:firstLine="708"/>
        <w:rPr>
          <w:sz w:val="28"/>
        </w:rPr>
      </w:pPr>
      <w:r>
        <w:rPr>
          <w:sz w:val="28"/>
        </w:rPr>
        <w:t>Резонанс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</w:t>
      </w:r>
      <w:r>
        <w:rPr>
          <w:spacing w:val="80"/>
          <w:sz w:val="28"/>
        </w:rPr>
        <w:t xml:space="preserve"> </w:t>
      </w:r>
      <w:r>
        <w:rPr>
          <w:sz w:val="28"/>
        </w:rPr>
        <w:t>-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резонансные</w:t>
      </w:r>
      <w:r>
        <w:rPr>
          <w:spacing w:val="80"/>
          <w:sz w:val="28"/>
        </w:rPr>
        <w:t xml:space="preserve"> </w:t>
      </w:r>
      <w:r>
        <w:rPr>
          <w:sz w:val="28"/>
        </w:rPr>
        <w:t>кривые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токов.</w:t>
      </w:r>
      <w:r>
        <w:rPr>
          <w:spacing w:val="80"/>
          <w:sz w:val="28"/>
        </w:rPr>
        <w:t xml:space="preserve"> </w:t>
      </w:r>
      <w:r>
        <w:rPr>
          <w:sz w:val="28"/>
        </w:rPr>
        <w:t>Добротность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контура, векторная диаграмма.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spacing w:line="321" w:lineRule="exact"/>
      </w:pPr>
      <w:r>
        <w:t>Тема</w:t>
      </w:r>
      <w:r>
        <w:rPr>
          <w:spacing w:val="-3"/>
        </w:rPr>
        <w:t xml:space="preserve"> </w:t>
      </w:r>
      <w:r>
        <w:t>3.5</w:t>
      </w:r>
      <w:r>
        <w:rPr>
          <w:spacing w:val="-12"/>
        </w:rPr>
        <w:t xml:space="preserve"> </w:t>
      </w:r>
      <w:r>
        <w:rPr>
          <w:spacing w:val="-2"/>
        </w:rPr>
        <w:t>Четырехполюсники</w:t>
      </w:r>
    </w:p>
    <w:p w:rsidR="007008C5" w:rsidRDefault="00D34D94">
      <w:pPr>
        <w:pStyle w:val="a4"/>
        <w:numPr>
          <w:ilvl w:val="0"/>
          <w:numId w:val="34"/>
        </w:numPr>
        <w:tabs>
          <w:tab w:val="left" w:pos="1486"/>
        </w:tabs>
        <w:spacing w:line="321" w:lineRule="exact"/>
        <w:ind w:left="1486" w:hanging="211"/>
        <w:rPr>
          <w:sz w:val="28"/>
        </w:rPr>
      </w:pPr>
      <w:r>
        <w:rPr>
          <w:sz w:val="28"/>
        </w:rPr>
        <w:t>Четырехполюсник</w:t>
      </w:r>
      <w:r>
        <w:rPr>
          <w:spacing w:val="-9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его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уравнения.</w:t>
      </w:r>
    </w:p>
    <w:p w:rsidR="007008C5" w:rsidRDefault="00D34D94">
      <w:pPr>
        <w:pStyle w:val="a4"/>
        <w:numPr>
          <w:ilvl w:val="0"/>
          <w:numId w:val="34"/>
        </w:numPr>
        <w:tabs>
          <w:tab w:val="left" w:pos="1484"/>
          <w:tab w:val="left" w:pos="2370"/>
          <w:tab w:val="left" w:pos="3997"/>
          <w:tab w:val="left" w:pos="4431"/>
          <w:tab w:val="left" w:pos="5479"/>
          <w:tab w:val="left" w:pos="7146"/>
          <w:tab w:val="left" w:pos="8063"/>
          <w:tab w:val="left" w:pos="9730"/>
        </w:tabs>
        <w:ind w:left="566" w:right="570" w:firstLine="708"/>
        <w:rPr>
          <w:sz w:val="28"/>
        </w:rPr>
      </w:pPr>
      <w:r>
        <w:rPr>
          <w:spacing w:val="-2"/>
          <w:sz w:val="28"/>
        </w:rPr>
        <w:t>Четырехполюсник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4"/>
          <w:sz w:val="28"/>
        </w:rPr>
        <w:t>схемы</w:t>
      </w:r>
      <w:r>
        <w:rPr>
          <w:sz w:val="28"/>
        </w:rPr>
        <w:tab/>
      </w:r>
      <w:r>
        <w:rPr>
          <w:spacing w:val="-2"/>
          <w:sz w:val="28"/>
        </w:rPr>
        <w:t>замещения,</w:t>
      </w:r>
      <w:r>
        <w:rPr>
          <w:sz w:val="28"/>
        </w:rPr>
        <w:tab/>
      </w:r>
      <w:r>
        <w:rPr>
          <w:spacing w:val="-2"/>
          <w:sz w:val="28"/>
        </w:rPr>
        <w:t>связь</w:t>
      </w:r>
      <w:r>
        <w:rPr>
          <w:sz w:val="28"/>
        </w:rPr>
        <w:tab/>
      </w:r>
      <w:r>
        <w:rPr>
          <w:spacing w:val="-2"/>
          <w:sz w:val="28"/>
        </w:rPr>
        <w:t>параметров</w:t>
      </w:r>
      <w:r>
        <w:rPr>
          <w:sz w:val="28"/>
        </w:rPr>
        <w:tab/>
      </w:r>
      <w:r>
        <w:rPr>
          <w:spacing w:val="-2"/>
          <w:sz w:val="28"/>
        </w:rPr>
        <w:t xml:space="preserve">схемы </w:t>
      </w:r>
      <w:r>
        <w:rPr>
          <w:sz w:val="28"/>
        </w:rPr>
        <w:t>замещения и</w:t>
      </w:r>
      <w:r>
        <w:rPr>
          <w:sz w:val="28"/>
        </w:rPr>
        <w:tab/>
        <w:t>коэффициентов четырехполюсника</w:t>
      </w: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spacing w:line="319" w:lineRule="exact"/>
      </w:pPr>
      <w:r>
        <w:t>Тема</w:t>
      </w:r>
      <w:r>
        <w:rPr>
          <w:spacing w:val="-9"/>
        </w:rPr>
        <w:t xml:space="preserve"> </w:t>
      </w:r>
      <w:r>
        <w:t>3.6</w:t>
      </w:r>
      <w:r>
        <w:rPr>
          <w:spacing w:val="-15"/>
        </w:rPr>
        <w:t xml:space="preserve"> </w:t>
      </w:r>
      <w:r>
        <w:t>Трехфазные</w:t>
      </w:r>
      <w:r>
        <w:rPr>
          <w:spacing w:val="-7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переменного</w:t>
      </w:r>
      <w:r>
        <w:rPr>
          <w:spacing w:val="-7"/>
        </w:rPr>
        <w:t xml:space="preserve"> </w:t>
      </w:r>
      <w:r>
        <w:rPr>
          <w:spacing w:val="-2"/>
        </w:rPr>
        <w:t>тока.</w:t>
      </w:r>
    </w:p>
    <w:p w:rsidR="007008C5" w:rsidRDefault="00D34D94">
      <w:pPr>
        <w:pStyle w:val="a4"/>
        <w:numPr>
          <w:ilvl w:val="0"/>
          <w:numId w:val="35"/>
        </w:numPr>
        <w:tabs>
          <w:tab w:val="left" w:pos="1484"/>
          <w:tab w:val="left" w:pos="3174"/>
          <w:tab w:val="left" w:pos="4021"/>
          <w:tab w:val="left" w:pos="4458"/>
          <w:tab w:val="left" w:pos="5522"/>
          <w:tab w:val="left" w:pos="6858"/>
          <w:tab w:val="left" w:pos="8690"/>
        </w:tabs>
        <w:ind w:right="570" w:firstLine="708"/>
        <w:rPr>
          <w:sz w:val="28"/>
        </w:rPr>
      </w:pPr>
      <w:r>
        <w:rPr>
          <w:spacing w:val="-2"/>
          <w:sz w:val="28"/>
        </w:rPr>
        <w:t>Трехфазная</w:t>
      </w:r>
      <w:r>
        <w:rPr>
          <w:sz w:val="28"/>
        </w:rPr>
        <w:tab/>
      </w: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4"/>
          <w:sz w:val="28"/>
        </w:rPr>
        <w:t>общие</w:t>
      </w:r>
      <w:r>
        <w:rPr>
          <w:sz w:val="28"/>
        </w:rPr>
        <w:tab/>
      </w:r>
      <w:r>
        <w:rPr>
          <w:spacing w:val="-2"/>
          <w:sz w:val="28"/>
        </w:rPr>
        <w:t>понятия.</w:t>
      </w:r>
      <w:r>
        <w:rPr>
          <w:sz w:val="28"/>
        </w:rPr>
        <w:tab/>
      </w:r>
      <w:r>
        <w:rPr>
          <w:spacing w:val="-2"/>
          <w:sz w:val="28"/>
        </w:rPr>
        <w:t>Образование</w:t>
      </w:r>
      <w:r>
        <w:rPr>
          <w:sz w:val="28"/>
        </w:rPr>
        <w:tab/>
      </w:r>
      <w:r>
        <w:rPr>
          <w:spacing w:val="-2"/>
          <w:sz w:val="28"/>
        </w:rPr>
        <w:t xml:space="preserve">вращающегося </w:t>
      </w:r>
      <w:r>
        <w:rPr>
          <w:sz w:val="28"/>
        </w:rPr>
        <w:t>магнитного поля.</w:t>
      </w:r>
    </w:p>
    <w:p w:rsidR="007008C5" w:rsidRDefault="00D34D94">
      <w:pPr>
        <w:pStyle w:val="a4"/>
        <w:numPr>
          <w:ilvl w:val="0"/>
          <w:numId w:val="35"/>
        </w:numPr>
        <w:tabs>
          <w:tab w:val="left" w:pos="1484"/>
        </w:tabs>
        <w:ind w:right="572" w:firstLine="708"/>
        <w:rPr>
          <w:sz w:val="28"/>
        </w:rPr>
      </w:pPr>
      <w:r>
        <w:rPr>
          <w:sz w:val="28"/>
        </w:rPr>
        <w:t>Трехфазная</w:t>
      </w:r>
      <w:r>
        <w:rPr>
          <w:spacing w:val="80"/>
          <w:sz w:val="28"/>
        </w:rPr>
        <w:t xml:space="preserve"> </w:t>
      </w:r>
      <w:r>
        <w:rPr>
          <w:sz w:val="28"/>
        </w:rPr>
        <w:t>симметричная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при</w:t>
      </w:r>
      <w:r>
        <w:rPr>
          <w:spacing w:val="80"/>
          <w:sz w:val="28"/>
        </w:rPr>
        <w:t xml:space="preserve"> </w:t>
      </w:r>
      <w:r>
        <w:rPr>
          <w:sz w:val="28"/>
        </w:rPr>
        <w:t>соединении</w:t>
      </w:r>
      <w:r>
        <w:rPr>
          <w:spacing w:val="80"/>
          <w:sz w:val="28"/>
        </w:rPr>
        <w:t xml:space="preserve"> </w:t>
      </w:r>
      <w:r>
        <w:rPr>
          <w:sz w:val="28"/>
        </w:rPr>
        <w:t>«зведой».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Основные </w:t>
      </w:r>
      <w:r>
        <w:rPr>
          <w:spacing w:val="-2"/>
          <w:sz w:val="28"/>
        </w:rPr>
        <w:t>понятия.</w:t>
      </w:r>
    </w:p>
    <w:p w:rsidR="007008C5" w:rsidRDefault="00D34D94">
      <w:pPr>
        <w:pStyle w:val="a4"/>
        <w:numPr>
          <w:ilvl w:val="0"/>
          <w:numId w:val="35"/>
        </w:numPr>
        <w:tabs>
          <w:tab w:val="left" w:pos="1764"/>
          <w:tab w:val="left" w:pos="3436"/>
          <w:tab w:val="left" w:pos="5421"/>
          <w:tab w:val="left" w:pos="6251"/>
          <w:tab w:val="left" w:pos="6969"/>
          <w:tab w:val="left" w:pos="8648"/>
        </w:tabs>
        <w:ind w:right="571" w:firstLine="708"/>
        <w:rPr>
          <w:sz w:val="28"/>
        </w:rPr>
      </w:pPr>
      <w:r>
        <w:rPr>
          <w:spacing w:val="-2"/>
          <w:sz w:val="28"/>
        </w:rPr>
        <w:t>Трехфазная</w:t>
      </w:r>
      <w:r>
        <w:rPr>
          <w:sz w:val="28"/>
        </w:rPr>
        <w:tab/>
      </w:r>
      <w:r>
        <w:rPr>
          <w:spacing w:val="-2"/>
          <w:sz w:val="28"/>
        </w:rPr>
        <w:t>симметричная</w:t>
      </w:r>
      <w:r>
        <w:rPr>
          <w:sz w:val="28"/>
        </w:rPr>
        <w:tab/>
      </w: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4"/>
          <w:sz w:val="28"/>
        </w:rPr>
        <w:t>при</w:t>
      </w:r>
      <w:r>
        <w:rPr>
          <w:sz w:val="28"/>
        </w:rPr>
        <w:tab/>
      </w:r>
      <w:r>
        <w:rPr>
          <w:spacing w:val="-2"/>
          <w:sz w:val="28"/>
        </w:rPr>
        <w:t>соединении</w:t>
      </w:r>
      <w:r>
        <w:rPr>
          <w:sz w:val="28"/>
        </w:rPr>
        <w:tab/>
      </w:r>
      <w:r>
        <w:rPr>
          <w:spacing w:val="-2"/>
          <w:sz w:val="28"/>
        </w:rPr>
        <w:t xml:space="preserve">«треугольник». </w:t>
      </w:r>
      <w:r>
        <w:rPr>
          <w:sz w:val="28"/>
        </w:rPr>
        <w:t>Основные понятия.</w:t>
      </w: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spacing w:line="242" w:lineRule="auto"/>
        <w:ind w:left="566" w:firstLine="708"/>
      </w:pPr>
      <w:r>
        <w:t>Тема</w:t>
      </w:r>
      <w:r>
        <w:rPr>
          <w:spacing w:val="40"/>
        </w:rPr>
        <w:t xml:space="preserve"> </w:t>
      </w:r>
      <w:r>
        <w:t>3.7</w:t>
      </w:r>
      <w:r>
        <w:rPr>
          <w:spacing w:val="40"/>
        </w:rPr>
        <w:t xml:space="preserve"> </w:t>
      </w:r>
      <w:r>
        <w:t>Электрические</w:t>
      </w:r>
      <w:r>
        <w:rPr>
          <w:spacing w:val="40"/>
        </w:rPr>
        <w:t xml:space="preserve"> </w:t>
      </w:r>
      <w:r>
        <w:t>цепи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несинусоидальными</w:t>
      </w:r>
      <w:r>
        <w:rPr>
          <w:spacing w:val="40"/>
        </w:rPr>
        <w:t xml:space="preserve"> </w:t>
      </w:r>
      <w:r>
        <w:t>периодическими напряжениями и токами</w:t>
      </w:r>
    </w:p>
    <w:p w:rsidR="007008C5" w:rsidRDefault="00D34D94">
      <w:pPr>
        <w:pStyle w:val="a4"/>
        <w:numPr>
          <w:ilvl w:val="0"/>
          <w:numId w:val="36"/>
        </w:numPr>
        <w:tabs>
          <w:tab w:val="left" w:pos="1484"/>
        </w:tabs>
        <w:ind w:right="569" w:firstLine="708"/>
        <w:rPr>
          <w:sz w:val="28"/>
        </w:rPr>
      </w:pPr>
      <w:r>
        <w:rPr>
          <w:sz w:val="28"/>
        </w:rPr>
        <w:t>Несинусоидальная</w:t>
      </w:r>
      <w:r>
        <w:rPr>
          <w:spacing w:val="80"/>
          <w:sz w:val="28"/>
        </w:rPr>
        <w:t xml:space="preserve"> </w:t>
      </w:r>
      <w:r>
        <w:rPr>
          <w:sz w:val="28"/>
        </w:rPr>
        <w:t>форма</w:t>
      </w:r>
      <w:r>
        <w:rPr>
          <w:spacing w:val="80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80"/>
          <w:sz w:val="28"/>
        </w:rPr>
        <w:t xml:space="preserve"> </w:t>
      </w:r>
      <w:r>
        <w:rPr>
          <w:sz w:val="28"/>
        </w:rPr>
        <w:t>(тока)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80"/>
          <w:sz w:val="28"/>
        </w:rPr>
        <w:t xml:space="preserve"> </w:t>
      </w:r>
      <w:r>
        <w:rPr>
          <w:sz w:val="28"/>
        </w:rPr>
        <w:t>причины</w:t>
      </w:r>
      <w:r>
        <w:rPr>
          <w:spacing w:val="80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80"/>
          <w:sz w:val="28"/>
        </w:rPr>
        <w:t xml:space="preserve"> </w:t>
      </w:r>
      <w:r>
        <w:rPr>
          <w:sz w:val="28"/>
        </w:rPr>
        <w:t>и форма записи.</w:t>
      </w:r>
    </w:p>
    <w:p w:rsidR="007008C5" w:rsidRDefault="00D34D94">
      <w:pPr>
        <w:pStyle w:val="a4"/>
        <w:numPr>
          <w:ilvl w:val="0"/>
          <w:numId w:val="36"/>
        </w:numPr>
        <w:tabs>
          <w:tab w:val="left" w:pos="1484"/>
          <w:tab w:val="left" w:pos="8565"/>
        </w:tabs>
        <w:ind w:right="573" w:firstLine="708"/>
        <w:rPr>
          <w:sz w:val="28"/>
        </w:rPr>
      </w:pPr>
      <w:r>
        <w:rPr>
          <w:sz w:val="28"/>
        </w:rPr>
        <w:t>Виды несинусоидальных форм напряжения и их запись.</w:t>
      </w:r>
      <w:r>
        <w:rPr>
          <w:sz w:val="28"/>
        </w:rPr>
        <w:tab/>
      </w:r>
      <w:r>
        <w:rPr>
          <w:spacing w:val="-2"/>
          <w:sz w:val="28"/>
        </w:rPr>
        <w:t xml:space="preserve">Коэффициенты, </w:t>
      </w:r>
      <w:r>
        <w:rPr>
          <w:sz w:val="28"/>
        </w:rPr>
        <w:t>характеризующие степень несинусоидальности.</w:t>
      </w:r>
    </w:p>
    <w:p w:rsidR="007008C5" w:rsidRDefault="00D34D94">
      <w:pPr>
        <w:pStyle w:val="a4"/>
        <w:numPr>
          <w:ilvl w:val="0"/>
          <w:numId w:val="36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Расчет</w:t>
      </w:r>
      <w:r>
        <w:rPr>
          <w:spacing w:val="-10"/>
          <w:sz w:val="28"/>
        </w:rPr>
        <w:t xml:space="preserve"> </w:t>
      </w:r>
      <w:r>
        <w:rPr>
          <w:sz w:val="28"/>
        </w:rPr>
        <w:t>цепи</w:t>
      </w:r>
      <w:r>
        <w:rPr>
          <w:spacing w:val="-5"/>
          <w:sz w:val="28"/>
        </w:rPr>
        <w:t xml:space="preserve"> </w:t>
      </w:r>
      <w:r>
        <w:rPr>
          <w:sz w:val="28"/>
        </w:rPr>
        <w:t>RLC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несинусоидальном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напряжении.</w:t>
      </w:r>
    </w:p>
    <w:p w:rsidR="007008C5" w:rsidRDefault="00D34D94">
      <w:pPr>
        <w:pStyle w:val="2"/>
        <w:spacing w:before="318"/>
        <w:ind w:left="1265"/>
      </w:pPr>
      <w:r>
        <w:t>Тема</w:t>
      </w:r>
      <w:r>
        <w:rPr>
          <w:spacing w:val="-5"/>
        </w:rPr>
        <w:t xml:space="preserve"> </w:t>
      </w:r>
      <w:r>
        <w:t>3.8</w:t>
      </w:r>
      <w:r>
        <w:rPr>
          <w:spacing w:val="-14"/>
        </w:rPr>
        <w:t xml:space="preserve"> </w:t>
      </w:r>
      <w:r>
        <w:t>Нелинейные</w:t>
      </w:r>
      <w:r>
        <w:rPr>
          <w:spacing w:val="-6"/>
        </w:rPr>
        <w:t xml:space="preserve"> </w:t>
      </w:r>
      <w:r>
        <w:t>электрические</w:t>
      </w:r>
      <w:r>
        <w:rPr>
          <w:spacing w:val="-5"/>
        </w:rPr>
        <w:t xml:space="preserve"> </w:t>
      </w:r>
      <w:r>
        <w:rPr>
          <w:spacing w:val="-4"/>
        </w:rPr>
        <w:t>цепи</w:t>
      </w:r>
    </w:p>
    <w:p w:rsidR="007008C5" w:rsidRDefault="00D34D94">
      <w:pPr>
        <w:pStyle w:val="a4"/>
        <w:numPr>
          <w:ilvl w:val="0"/>
          <w:numId w:val="37"/>
        </w:numPr>
        <w:tabs>
          <w:tab w:val="left" w:pos="1683"/>
          <w:tab w:val="left" w:pos="5989"/>
        </w:tabs>
        <w:spacing w:before="316"/>
        <w:ind w:right="566" w:firstLine="708"/>
        <w:rPr>
          <w:sz w:val="28"/>
        </w:rPr>
      </w:pPr>
      <w:r>
        <w:rPr>
          <w:sz w:val="28"/>
        </w:rPr>
        <w:t>Нелинейная</w:t>
      </w:r>
      <w:r>
        <w:rPr>
          <w:spacing w:val="80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z w:val="28"/>
        </w:rPr>
        <w:tab/>
        <w:t>–</w:t>
      </w:r>
      <w:r>
        <w:rPr>
          <w:spacing w:val="80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80"/>
          <w:sz w:val="28"/>
        </w:rPr>
        <w:t xml:space="preserve"> </w:t>
      </w:r>
      <w:r>
        <w:rPr>
          <w:sz w:val="28"/>
        </w:rPr>
        <w:t>при</w:t>
      </w:r>
      <w:r>
        <w:rPr>
          <w:spacing w:val="80"/>
          <w:sz w:val="28"/>
        </w:rPr>
        <w:t xml:space="preserve"> </w:t>
      </w:r>
      <w:r>
        <w:rPr>
          <w:sz w:val="28"/>
        </w:rPr>
        <w:t>последовательном</w:t>
      </w:r>
      <w:r>
        <w:rPr>
          <w:spacing w:val="80"/>
          <w:sz w:val="28"/>
        </w:rPr>
        <w:t xml:space="preserve"> </w:t>
      </w:r>
      <w:r>
        <w:rPr>
          <w:sz w:val="28"/>
        </w:rPr>
        <w:t>и параллельном соединении элементов.</w:t>
      </w:r>
    </w:p>
    <w:p w:rsidR="007008C5" w:rsidRDefault="00D34D94">
      <w:pPr>
        <w:pStyle w:val="a4"/>
        <w:numPr>
          <w:ilvl w:val="0"/>
          <w:numId w:val="37"/>
        </w:numPr>
        <w:tabs>
          <w:tab w:val="left" w:pos="1485"/>
          <w:tab w:val="left" w:pos="2810"/>
          <w:tab w:val="left" w:pos="4896"/>
          <w:tab w:val="left" w:pos="5447"/>
          <w:tab w:val="left" w:pos="7751"/>
          <w:tab w:val="left" w:pos="9382"/>
          <w:tab w:val="left" w:pos="9790"/>
        </w:tabs>
        <w:ind w:right="573" w:firstLine="708"/>
        <w:rPr>
          <w:sz w:val="28"/>
        </w:rPr>
      </w:pPr>
      <w:r>
        <w:rPr>
          <w:spacing w:val="-2"/>
          <w:sz w:val="28"/>
        </w:rPr>
        <w:t>Катушка</w:t>
      </w:r>
      <w:r>
        <w:rPr>
          <w:sz w:val="28"/>
        </w:rPr>
        <w:tab/>
      </w:r>
      <w:r>
        <w:rPr>
          <w:spacing w:val="-2"/>
          <w:sz w:val="28"/>
        </w:rPr>
        <w:t>индуктивности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ферромагнитном</w:t>
      </w:r>
      <w:r>
        <w:rPr>
          <w:sz w:val="28"/>
        </w:rPr>
        <w:tab/>
      </w:r>
      <w:r>
        <w:rPr>
          <w:spacing w:val="-2"/>
          <w:sz w:val="28"/>
        </w:rPr>
        <w:t>сердечнике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 xml:space="preserve">цепях </w:t>
      </w:r>
      <w:r>
        <w:rPr>
          <w:sz w:val="28"/>
        </w:rPr>
        <w:t>переменного тока.</w:t>
      </w:r>
    </w:p>
    <w:p w:rsidR="007008C5" w:rsidRDefault="00D34D94">
      <w:pPr>
        <w:pStyle w:val="2"/>
        <w:spacing w:before="7"/>
      </w:pPr>
      <w:r>
        <w:t>Раздел</w:t>
      </w:r>
      <w:r>
        <w:rPr>
          <w:spacing w:val="-10"/>
        </w:rPr>
        <w:t xml:space="preserve"> </w:t>
      </w:r>
      <w:r>
        <w:t>4.</w:t>
      </w:r>
      <w:r>
        <w:rPr>
          <w:spacing w:val="-6"/>
        </w:rPr>
        <w:t xml:space="preserve"> </w:t>
      </w:r>
      <w:r>
        <w:t>Переходные</w:t>
      </w:r>
      <w:r>
        <w:rPr>
          <w:spacing w:val="-5"/>
        </w:rPr>
        <w:t xml:space="preserve"> </w:t>
      </w:r>
      <w:r>
        <w:t>процессы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линейных</w:t>
      </w:r>
      <w:r>
        <w:rPr>
          <w:spacing w:val="-4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rPr>
          <w:spacing w:val="-2"/>
        </w:rPr>
        <w:t>цепях.</w:t>
      </w:r>
    </w:p>
    <w:p w:rsidR="007008C5" w:rsidRDefault="00D34D94">
      <w:pPr>
        <w:spacing w:before="316" w:line="322" w:lineRule="exact"/>
        <w:ind w:left="1275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4.1.</w:t>
      </w:r>
      <w:r>
        <w:rPr>
          <w:b/>
          <w:spacing w:val="72"/>
          <w:sz w:val="28"/>
        </w:rPr>
        <w:t xml:space="preserve"> </w:t>
      </w:r>
      <w:r>
        <w:rPr>
          <w:b/>
          <w:sz w:val="28"/>
        </w:rPr>
        <w:t>Переходные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процессы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линейных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76"/>
          <w:sz w:val="28"/>
        </w:rPr>
        <w:t xml:space="preserve"> </w:t>
      </w:r>
      <w:r>
        <w:rPr>
          <w:b/>
          <w:spacing w:val="-2"/>
          <w:sz w:val="28"/>
        </w:rPr>
        <w:t>цепях.</w:t>
      </w:r>
      <w:r>
        <w:rPr>
          <w:spacing w:val="-2"/>
          <w:sz w:val="28"/>
        </w:rPr>
        <w:t>1.</w:t>
      </w:r>
    </w:p>
    <w:p w:rsidR="007008C5" w:rsidRDefault="00D34D94">
      <w:pPr>
        <w:pStyle w:val="a3"/>
        <w:ind w:left="566"/>
      </w:pPr>
      <w:r>
        <w:t>Переходные</w:t>
      </w:r>
      <w:r>
        <w:rPr>
          <w:spacing w:val="-8"/>
        </w:rPr>
        <w:t xml:space="preserve"> </w:t>
      </w:r>
      <w:r>
        <w:t>процессы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законы</w:t>
      </w:r>
      <w:r>
        <w:rPr>
          <w:spacing w:val="-7"/>
        </w:rPr>
        <w:t xml:space="preserve"> </w:t>
      </w:r>
      <w:r>
        <w:rPr>
          <w:spacing w:val="-2"/>
        </w:rPr>
        <w:t>коммутации.</w:t>
      </w:r>
    </w:p>
    <w:p w:rsidR="007008C5" w:rsidRDefault="007008C5">
      <w:pPr>
        <w:pStyle w:val="a3"/>
        <w:sectPr w:rsidR="007008C5">
          <w:pgSz w:w="11910" w:h="16840"/>
          <w:pgMar w:top="132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38"/>
        </w:numPr>
        <w:tabs>
          <w:tab w:val="left" w:pos="1484"/>
          <w:tab w:val="left" w:pos="2750"/>
          <w:tab w:val="left" w:pos="3779"/>
          <w:tab w:val="left" w:pos="5660"/>
          <w:tab w:val="left" w:pos="6061"/>
          <w:tab w:val="left" w:pos="7558"/>
          <w:tab w:val="left" w:pos="7968"/>
          <w:tab w:val="left" w:pos="9224"/>
        </w:tabs>
        <w:spacing w:before="67" w:line="242" w:lineRule="auto"/>
        <w:ind w:right="567" w:firstLine="708"/>
        <w:rPr>
          <w:sz w:val="28"/>
        </w:rPr>
      </w:pPr>
      <w:r>
        <w:rPr>
          <w:spacing w:val="-2"/>
          <w:sz w:val="28"/>
        </w:rPr>
        <w:lastRenderedPageBreak/>
        <w:t>Процесс</w:t>
      </w:r>
      <w:r>
        <w:rPr>
          <w:sz w:val="28"/>
        </w:rPr>
        <w:tab/>
      </w:r>
      <w:r>
        <w:rPr>
          <w:spacing w:val="-2"/>
          <w:sz w:val="28"/>
        </w:rPr>
        <w:t>заряда</w:t>
      </w:r>
      <w:r>
        <w:rPr>
          <w:sz w:val="28"/>
        </w:rPr>
        <w:tab/>
      </w:r>
      <w:r>
        <w:rPr>
          <w:spacing w:val="-2"/>
          <w:sz w:val="28"/>
        </w:rPr>
        <w:t>конденсатора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2"/>
          <w:sz w:val="28"/>
        </w:rPr>
        <w:t>уравнения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графики</w:t>
      </w:r>
      <w:r>
        <w:rPr>
          <w:sz w:val="28"/>
        </w:rPr>
        <w:tab/>
      </w:r>
      <w:r>
        <w:rPr>
          <w:spacing w:val="-2"/>
          <w:sz w:val="28"/>
        </w:rPr>
        <w:t xml:space="preserve">изменения </w:t>
      </w:r>
      <w:r>
        <w:rPr>
          <w:sz w:val="28"/>
        </w:rPr>
        <w:t>напряжения и тока в цепи</w:t>
      </w:r>
    </w:p>
    <w:p w:rsidR="007008C5" w:rsidRDefault="00D34D94">
      <w:pPr>
        <w:pStyle w:val="a4"/>
        <w:numPr>
          <w:ilvl w:val="0"/>
          <w:numId w:val="38"/>
        </w:numPr>
        <w:tabs>
          <w:tab w:val="left" w:pos="1694"/>
          <w:tab w:val="left" w:pos="3119"/>
          <w:tab w:val="left" w:pos="4239"/>
          <w:tab w:val="left" w:pos="6210"/>
          <w:tab w:val="left" w:pos="7659"/>
          <w:tab w:val="left" w:pos="8019"/>
          <w:tab w:val="left" w:pos="9222"/>
        </w:tabs>
        <w:ind w:right="567" w:firstLine="708"/>
        <w:rPr>
          <w:sz w:val="28"/>
        </w:rPr>
      </w:pPr>
      <w:r>
        <w:rPr>
          <w:spacing w:val="-2"/>
          <w:sz w:val="28"/>
        </w:rPr>
        <w:t>Процесс</w:t>
      </w:r>
      <w:r>
        <w:rPr>
          <w:sz w:val="28"/>
        </w:rPr>
        <w:tab/>
      </w:r>
      <w:r>
        <w:rPr>
          <w:spacing w:val="-2"/>
          <w:sz w:val="28"/>
        </w:rPr>
        <w:t>разряда</w:t>
      </w:r>
      <w:r>
        <w:rPr>
          <w:sz w:val="28"/>
        </w:rPr>
        <w:tab/>
      </w:r>
      <w:r>
        <w:rPr>
          <w:spacing w:val="-2"/>
          <w:sz w:val="28"/>
        </w:rPr>
        <w:t>конденсатора–</w:t>
      </w:r>
      <w:r>
        <w:rPr>
          <w:sz w:val="28"/>
        </w:rPr>
        <w:tab/>
      </w:r>
      <w:r>
        <w:rPr>
          <w:spacing w:val="-2"/>
          <w:sz w:val="28"/>
        </w:rPr>
        <w:t>уравнения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графики</w:t>
      </w:r>
      <w:r>
        <w:rPr>
          <w:sz w:val="28"/>
        </w:rPr>
        <w:tab/>
      </w:r>
      <w:r>
        <w:rPr>
          <w:spacing w:val="-2"/>
          <w:sz w:val="28"/>
        </w:rPr>
        <w:t xml:space="preserve">изменения </w:t>
      </w:r>
      <w:r>
        <w:rPr>
          <w:sz w:val="28"/>
        </w:rPr>
        <w:t>напряжения и тока в цепи.</w:t>
      </w:r>
    </w:p>
    <w:p w:rsidR="007008C5" w:rsidRDefault="00D34D94">
      <w:pPr>
        <w:pStyle w:val="a4"/>
        <w:numPr>
          <w:ilvl w:val="0"/>
          <w:numId w:val="38"/>
        </w:numPr>
        <w:tabs>
          <w:tab w:val="left" w:pos="1485"/>
        </w:tabs>
        <w:spacing w:line="321" w:lineRule="exact"/>
        <w:ind w:left="1485" w:hanging="210"/>
        <w:rPr>
          <w:sz w:val="28"/>
        </w:rPr>
      </w:pPr>
      <w:r>
        <w:rPr>
          <w:sz w:val="28"/>
        </w:rPr>
        <w:t>Включение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отключение</w:t>
      </w:r>
      <w:r>
        <w:rPr>
          <w:spacing w:val="-5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-8"/>
          <w:sz w:val="28"/>
        </w:rPr>
        <w:t xml:space="preserve"> </w:t>
      </w:r>
      <w:r>
        <w:rPr>
          <w:sz w:val="28"/>
        </w:rPr>
        <w:t>постоянного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напряжения.</w:t>
      </w:r>
    </w:p>
    <w:p w:rsidR="007008C5" w:rsidRDefault="007008C5">
      <w:pPr>
        <w:pStyle w:val="a3"/>
      </w:pPr>
    </w:p>
    <w:p w:rsidR="007008C5" w:rsidRDefault="00D34D94">
      <w:pPr>
        <w:pStyle w:val="a4"/>
        <w:numPr>
          <w:ilvl w:val="2"/>
          <w:numId w:val="39"/>
        </w:numPr>
        <w:tabs>
          <w:tab w:val="left" w:pos="1983"/>
        </w:tabs>
        <w:ind w:right="1338" w:firstLine="418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практических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заданий,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направленных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оценку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 xml:space="preserve">и определение сформированности умений, профессиональных и общих </w:t>
      </w:r>
      <w:r>
        <w:rPr>
          <w:b/>
          <w:spacing w:val="-2"/>
          <w:sz w:val="28"/>
        </w:rPr>
        <w:t>компетенций</w:t>
      </w:r>
    </w:p>
    <w:p w:rsidR="007008C5" w:rsidRDefault="00D34D94">
      <w:pPr>
        <w:spacing w:before="1" w:line="322" w:lineRule="exact"/>
        <w:ind w:left="1755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>1.</w:t>
      </w:r>
    </w:p>
    <w:p w:rsidR="007008C5" w:rsidRDefault="00D34D94">
      <w:pPr>
        <w:spacing w:line="319" w:lineRule="exact"/>
        <w:ind w:left="1275"/>
        <w:jc w:val="both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1.2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Расчет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простых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цепей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постоянного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тока.</w:t>
      </w:r>
    </w:p>
    <w:p w:rsidR="007008C5" w:rsidRDefault="00D34D94">
      <w:pPr>
        <w:pStyle w:val="a4"/>
        <w:numPr>
          <w:ilvl w:val="3"/>
          <w:numId w:val="39"/>
        </w:numPr>
        <w:tabs>
          <w:tab w:val="left" w:pos="1484"/>
        </w:tabs>
        <w:ind w:right="566" w:firstLine="708"/>
        <w:jc w:val="both"/>
        <w:rPr>
          <w:sz w:val="28"/>
        </w:rPr>
      </w:pPr>
      <w:r>
        <w:rPr>
          <w:sz w:val="28"/>
        </w:rPr>
        <w:t>В заданной цепи определить напряжение UАБ; UБВ и токи во всех ветвях, если R1 = 15 Ом; R2 = 25 Ом; R3 = 40 Ом; R4 = 20 Ом; R5 = 24,8 Ом; rо = 0,2 Ом,</w:t>
      </w:r>
      <w:r>
        <w:rPr>
          <w:spacing w:val="40"/>
          <w:sz w:val="28"/>
        </w:rPr>
        <w:t xml:space="preserve"> </w:t>
      </w:r>
      <w:r>
        <w:rPr>
          <w:sz w:val="28"/>
        </w:rPr>
        <w:t>Е = 42 В.</w:t>
      </w:r>
    </w:p>
    <w:p w:rsidR="007008C5" w:rsidRDefault="00D34D94">
      <w:pPr>
        <w:pStyle w:val="a3"/>
        <w:spacing w:before="68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06368" behindDoc="1" locked="0" layoutInCell="1" allowOverlap="1">
            <wp:simplePos x="0" y="0"/>
            <wp:positionH relativeFrom="page">
              <wp:posOffset>857885</wp:posOffset>
            </wp:positionH>
            <wp:positionV relativeFrom="paragraph">
              <wp:posOffset>204470</wp:posOffset>
            </wp:positionV>
            <wp:extent cx="952500" cy="1645920"/>
            <wp:effectExtent l="0" t="0" r="0" b="0"/>
            <wp:wrapTopAndBottom/>
            <wp:docPr id="370" name="Image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 37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238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D34D94">
      <w:pPr>
        <w:pStyle w:val="a4"/>
        <w:numPr>
          <w:ilvl w:val="3"/>
          <w:numId w:val="39"/>
        </w:numPr>
        <w:tabs>
          <w:tab w:val="left" w:pos="846"/>
        </w:tabs>
        <w:spacing w:before="109"/>
        <w:ind w:right="2480" w:firstLine="0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ток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потенциалы</w:t>
      </w:r>
      <w:r>
        <w:rPr>
          <w:spacing w:val="-7"/>
          <w:sz w:val="28"/>
        </w:rPr>
        <w:t xml:space="preserve"> </w:t>
      </w:r>
      <w:r>
        <w:rPr>
          <w:sz w:val="28"/>
        </w:rPr>
        <w:t>точек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4"/>
          <w:sz w:val="28"/>
        </w:rPr>
        <w:t xml:space="preserve"> </w:t>
      </w:r>
      <w:r>
        <w:rPr>
          <w:sz w:val="28"/>
        </w:rPr>
        <w:t>цепи. Построить потенциальную диаграмму, если:</w:t>
      </w:r>
    </w:p>
    <w:p w:rsidR="007008C5" w:rsidRDefault="00D34D94">
      <w:pPr>
        <w:pStyle w:val="a3"/>
        <w:tabs>
          <w:tab w:val="left" w:pos="1942"/>
          <w:tab w:val="left" w:pos="6613"/>
        </w:tabs>
        <w:spacing w:after="4" w:line="322" w:lineRule="exact"/>
        <w:ind w:left="566"/>
      </w:pPr>
      <w:r>
        <w:t>Е</w:t>
      </w:r>
      <w:r>
        <w:rPr>
          <w:vertAlign w:val="subscript"/>
        </w:rPr>
        <w:t>1</w:t>
      </w:r>
      <w:r>
        <w:rPr>
          <w:spacing w:val="-1"/>
        </w:rPr>
        <w:t xml:space="preserve"> </w:t>
      </w:r>
      <w:r>
        <w:t xml:space="preserve">= </w:t>
      </w:r>
      <w:r>
        <w:rPr>
          <w:spacing w:val="-5"/>
        </w:rPr>
        <w:t>12В</w:t>
      </w:r>
      <w:r>
        <w:tab/>
        <w:t>Е</w:t>
      </w:r>
      <w:r>
        <w:rPr>
          <w:vertAlign w:val="subscript"/>
        </w:rPr>
        <w:t>2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7В</w:t>
      </w:r>
      <w:r>
        <w:rPr>
          <w:spacing w:val="68"/>
        </w:rPr>
        <w:t xml:space="preserve"> </w:t>
      </w:r>
      <w:r>
        <w:t>R</w:t>
      </w:r>
      <w:r>
        <w:rPr>
          <w:vertAlign w:val="subscript"/>
        </w:rPr>
        <w:t>01</w:t>
      </w:r>
      <w:r>
        <w:t xml:space="preserve"> =</w:t>
      </w:r>
      <w:r>
        <w:rPr>
          <w:spacing w:val="-1"/>
        </w:rPr>
        <w:t xml:space="preserve"> </w:t>
      </w:r>
      <w:r>
        <w:t>R</w:t>
      </w:r>
      <w:r>
        <w:rPr>
          <w:vertAlign w:val="subscript"/>
        </w:rPr>
        <w:t>02</w:t>
      </w:r>
      <w:r>
        <w:rPr>
          <w:spacing w:val="-1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Ом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1</w:t>
      </w:r>
      <w:r>
        <w:t xml:space="preserve"> =</w:t>
      </w:r>
      <w:r>
        <w:rPr>
          <w:spacing w:val="-1"/>
        </w:rPr>
        <w:t xml:space="preserve"> </w:t>
      </w:r>
      <w:r>
        <w:t xml:space="preserve">2 </w:t>
      </w:r>
      <w:r>
        <w:rPr>
          <w:spacing w:val="-5"/>
        </w:rPr>
        <w:t>Ом</w:t>
      </w:r>
      <w:r>
        <w:tab/>
        <w:t>R</w:t>
      </w:r>
      <w:r>
        <w:rPr>
          <w:vertAlign w:val="subscript"/>
        </w:rPr>
        <w:t>2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3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rPr>
          <w:spacing w:val="-5"/>
        </w:rPr>
        <w:t>Ом</w:t>
      </w:r>
    </w:p>
    <w:p w:rsidR="007008C5" w:rsidRDefault="00D34D94">
      <w:pPr>
        <w:pStyle w:val="a3"/>
        <w:ind w:left="5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669415" cy="1829435"/>
            <wp:effectExtent l="0" t="0" r="0" b="0"/>
            <wp:docPr id="371" name="Image 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 371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9562" cy="1829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4"/>
        <w:numPr>
          <w:ilvl w:val="3"/>
          <w:numId w:val="39"/>
        </w:numPr>
        <w:tabs>
          <w:tab w:val="left" w:pos="846"/>
        </w:tabs>
        <w:ind w:right="742" w:firstLine="0"/>
        <w:jc w:val="left"/>
        <w:rPr>
          <w:sz w:val="28"/>
        </w:rPr>
      </w:pPr>
      <w:r>
        <w:rPr>
          <w:sz w:val="28"/>
        </w:rPr>
        <w:t>Определить ток в цепи, режимы работы источников и найти напряжение на участках</w:t>
      </w:r>
      <w:r>
        <w:rPr>
          <w:spacing w:val="-2"/>
          <w:sz w:val="28"/>
        </w:rPr>
        <w:t xml:space="preserve"> </w:t>
      </w:r>
      <w:r>
        <w:rPr>
          <w:sz w:val="28"/>
        </w:rPr>
        <w:t>12,23,34.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E1=</w:t>
      </w:r>
      <w:r>
        <w:rPr>
          <w:spacing w:val="-3"/>
          <w:sz w:val="28"/>
        </w:rPr>
        <w:t xml:space="preserve"> </w:t>
      </w:r>
      <w:r>
        <w:rPr>
          <w:sz w:val="28"/>
        </w:rPr>
        <w:t>E2</w:t>
      </w:r>
      <w:r>
        <w:rPr>
          <w:spacing w:val="-2"/>
          <w:sz w:val="28"/>
        </w:rPr>
        <w:t xml:space="preserve"> </w:t>
      </w:r>
      <w:r>
        <w:rPr>
          <w:sz w:val="28"/>
        </w:rPr>
        <w:t>=40В,</w:t>
      </w:r>
      <w:r>
        <w:rPr>
          <w:spacing w:val="-4"/>
          <w:sz w:val="28"/>
        </w:rPr>
        <w:t xml:space="preserve"> </w:t>
      </w:r>
      <w:r>
        <w:rPr>
          <w:sz w:val="28"/>
        </w:rPr>
        <w:t>E3=120В,</w:t>
      </w:r>
      <w:r>
        <w:rPr>
          <w:spacing w:val="-3"/>
          <w:sz w:val="28"/>
        </w:rPr>
        <w:t xml:space="preserve"> </w:t>
      </w:r>
      <w:r>
        <w:rPr>
          <w:sz w:val="28"/>
        </w:rPr>
        <w:t>R1=20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-4"/>
          <w:sz w:val="28"/>
        </w:rPr>
        <w:t xml:space="preserve"> </w:t>
      </w:r>
      <w:r>
        <w:rPr>
          <w:sz w:val="28"/>
        </w:rPr>
        <w:t>R2=30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-3"/>
          <w:sz w:val="28"/>
        </w:rPr>
        <w:t xml:space="preserve"> </w:t>
      </w:r>
      <w:r>
        <w:rPr>
          <w:sz w:val="28"/>
        </w:rPr>
        <w:t>R3=44</w:t>
      </w:r>
      <w:r>
        <w:rPr>
          <w:spacing w:val="-2"/>
          <w:sz w:val="28"/>
        </w:rPr>
        <w:t xml:space="preserve"> </w:t>
      </w:r>
      <w:r>
        <w:rPr>
          <w:sz w:val="28"/>
        </w:rPr>
        <w:t>Ом, r</w:t>
      </w:r>
      <w:r>
        <w:rPr>
          <w:sz w:val="28"/>
          <w:vertAlign w:val="subscript"/>
        </w:rPr>
        <w:t>01</w:t>
      </w:r>
      <w:r>
        <w:rPr>
          <w:sz w:val="28"/>
        </w:rPr>
        <w:t>=r</w:t>
      </w:r>
      <w:r>
        <w:rPr>
          <w:sz w:val="28"/>
          <w:vertAlign w:val="subscript"/>
        </w:rPr>
        <w:t>02</w:t>
      </w:r>
      <w:r>
        <w:rPr>
          <w:sz w:val="28"/>
        </w:rPr>
        <w:t>=r</w:t>
      </w:r>
      <w:r>
        <w:rPr>
          <w:sz w:val="28"/>
          <w:vertAlign w:val="subscript"/>
        </w:rPr>
        <w:t>03</w:t>
      </w:r>
      <w:r>
        <w:rPr>
          <w:sz w:val="28"/>
        </w:rPr>
        <w:t>=2 Ом</w:t>
      </w:r>
    </w:p>
    <w:p w:rsidR="007008C5" w:rsidRDefault="007008C5">
      <w:pPr>
        <w:pStyle w:val="a4"/>
        <w:rPr>
          <w:sz w:val="28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216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202815" cy="1362710"/>
            <wp:effectExtent l="0" t="0" r="0" b="0"/>
            <wp:docPr id="372" name="Image 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880" cy="136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104"/>
      </w:pPr>
    </w:p>
    <w:p w:rsidR="007008C5" w:rsidRDefault="00D34D94">
      <w:pPr>
        <w:pStyle w:val="a3"/>
        <w:spacing w:line="322" w:lineRule="exact"/>
        <w:ind w:left="850"/>
      </w:pPr>
      <w:r>
        <w:t>1.</w:t>
      </w:r>
      <w:r>
        <w:rPr>
          <w:spacing w:val="68"/>
        </w:rPr>
        <w:t xml:space="preserve"> </w:t>
      </w:r>
      <w:r>
        <w:t>Определить</w:t>
      </w:r>
      <w:r>
        <w:rPr>
          <w:spacing w:val="-7"/>
        </w:rPr>
        <w:t xml:space="preserve"> </w:t>
      </w:r>
      <w:r>
        <w:t>общее</w:t>
      </w:r>
      <w:r>
        <w:rPr>
          <w:spacing w:val="-4"/>
        </w:rPr>
        <w:t xml:space="preserve"> </w:t>
      </w:r>
      <w:r>
        <w:t>сопротивление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найти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токи</w:t>
      </w:r>
      <w:r>
        <w:rPr>
          <w:spacing w:val="-2"/>
        </w:rPr>
        <w:t xml:space="preserve"> </w:t>
      </w:r>
      <w:r>
        <w:rPr>
          <w:spacing w:val="-10"/>
        </w:rPr>
        <w:t>.</w:t>
      </w:r>
    </w:p>
    <w:p w:rsidR="007008C5" w:rsidRDefault="00D34D94">
      <w:pPr>
        <w:pStyle w:val="a3"/>
        <w:spacing w:after="4"/>
        <w:ind w:left="850" w:right="835" w:firstLine="69"/>
      </w:pPr>
      <w:r>
        <w:t>Если</w:t>
      </w:r>
      <w:r>
        <w:rPr>
          <w:spacing w:val="-2"/>
        </w:rPr>
        <w:t xml:space="preserve"> </w:t>
      </w:r>
      <w:r>
        <w:t>Е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26 В,</w:t>
      </w:r>
      <w:r>
        <w:rPr>
          <w:spacing w:val="-3"/>
        </w:rPr>
        <w:t xml:space="preserve"> </w:t>
      </w:r>
      <w:r>
        <w:t>r</w:t>
      </w:r>
      <w:r>
        <w:rPr>
          <w:vertAlign w:val="subscript"/>
        </w:rPr>
        <w:t>0</w:t>
      </w:r>
      <w:r>
        <w:rPr>
          <w:spacing w:val="-1"/>
        </w:rPr>
        <w:t xml:space="preserve"> </w:t>
      </w:r>
      <w:r>
        <w:t>=1Ом.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1</w:t>
      </w:r>
      <w:r>
        <w:rPr>
          <w:spacing w:val="-1"/>
        </w:rPr>
        <w:t xml:space="preserve"> </w:t>
      </w:r>
      <w:r>
        <w:t>=30Ом.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2</w:t>
      </w:r>
      <w:r>
        <w:rPr>
          <w:spacing w:val="-1"/>
        </w:rPr>
        <w:t xml:space="preserve"> </w:t>
      </w:r>
      <w:r>
        <w:t>=10Ом.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3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Ом.</w:t>
      </w:r>
      <w:r>
        <w:rPr>
          <w:spacing w:val="-3"/>
        </w:rPr>
        <w:t xml:space="preserve"> </w:t>
      </w:r>
      <w:r>
        <w:t>R</w:t>
      </w:r>
      <w:r>
        <w:rPr>
          <w:vertAlign w:val="subscript"/>
        </w:rPr>
        <w:t>4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25 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5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30 Ом. R</w:t>
      </w:r>
      <w:r>
        <w:rPr>
          <w:vertAlign w:val="subscript"/>
        </w:rPr>
        <w:t>6</w:t>
      </w:r>
      <w:r>
        <w:t xml:space="preserve"> = 10 Ом. R</w:t>
      </w:r>
      <w:r>
        <w:rPr>
          <w:vertAlign w:val="subscript"/>
        </w:rPr>
        <w:t>7</w:t>
      </w:r>
      <w:r>
        <w:rPr>
          <w:spacing w:val="-9"/>
        </w:rPr>
        <w:t xml:space="preserve"> </w:t>
      </w:r>
      <w:r>
        <w:t>= 15Ом.</w:t>
      </w:r>
    </w:p>
    <w:p w:rsidR="007008C5" w:rsidRDefault="00D34D94">
      <w:pPr>
        <w:pStyle w:val="a3"/>
        <w:ind w:left="471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090930" cy="1760220"/>
            <wp:effectExtent l="0" t="0" r="0" b="0"/>
            <wp:docPr id="373" name="Image 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0947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19"/>
      </w:pPr>
    </w:p>
    <w:p w:rsidR="007008C5" w:rsidRDefault="00D34D94">
      <w:pPr>
        <w:pStyle w:val="a4"/>
        <w:numPr>
          <w:ilvl w:val="0"/>
          <w:numId w:val="40"/>
        </w:numPr>
        <w:tabs>
          <w:tab w:val="left" w:pos="776"/>
        </w:tabs>
        <w:spacing w:before="1" w:after="4"/>
        <w:ind w:right="2428" w:firstLine="0"/>
        <w:rPr>
          <w:sz w:val="28"/>
        </w:rPr>
      </w:pP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величину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3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тока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резисторе R</w:t>
      </w:r>
      <w:r>
        <w:rPr>
          <w:sz w:val="28"/>
          <w:vertAlign w:val="subscript"/>
        </w:rPr>
        <w:t>2</w:t>
      </w:r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если R</w:t>
      </w:r>
      <w:r>
        <w:rPr>
          <w:sz w:val="28"/>
          <w:vertAlign w:val="subscript"/>
        </w:rPr>
        <w:t>вн</w:t>
      </w:r>
      <w:r>
        <w:rPr>
          <w:spacing w:val="-1"/>
          <w:sz w:val="28"/>
        </w:rPr>
        <w:t xml:space="preserve"> </w:t>
      </w:r>
      <w:r>
        <w:rPr>
          <w:sz w:val="28"/>
        </w:rPr>
        <w:t>= 0,5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= 4</w:t>
      </w:r>
      <w:r>
        <w:rPr>
          <w:spacing w:val="-3"/>
          <w:sz w:val="28"/>
        </w:rPr>
        <w:t xml:space="preserve"> </w:t>
      </w:r>
      <w:r>
        <w:rPr>
          <w:sz w:val="28"/>
        </w:rPr>
        <w:t>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= 3,5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 2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6 Ом</w:t>
      </w:r>
      <w:r>
        <w:rPr>
          <w:spacing w:val="67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= 7B.</w:t>
      </w:r>
    </w:p>
    <w:p w:rsidR="007008C5" w:rsidRDefault="00D34D94">
      <w:pPr>
        <w:pStyle w:val="a3"/>
        <w:ind w:left="5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202180" cy="1525270"/>
            <wp:effectExtent l="0" t="0" r="0" b="0"/>
            <wp:docPr id="374" name="Image 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 374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546" cy="152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2"/>
        <w:spacing w:before="320"/>
        <w:ind w:left="566" w:right="572" w:firstLine="708"/>
        <w:jc w:val="both"/>
      </w:pPr>
      <w:r>
        <w:t>Тема 1.3 Некоторые методы анализа сложных электрических цепей постоянного тока</w:t>
      </w:r>
    </w:p>
    <w:p w:rsidR="007008C5" w:rsidRDefault="00D34D94">
      <w:pPr>
        <w:pStyle w:val="a4"/>
        <w:numPr>
          <w:ilvl w:val="1"/>
          <w:numId w:val="40"/>
        </w:numPr>
        <w:tabs>
          <w:tab w:val="left" w:pos="1484"/>
        </w:tabs>
        <w:ind w:right="565" w:firstLine="708"/>
        <w:jc w:val="both"/>
        <w:rPr>
          <w:sz w:val="28"/>
        </w:rPr>
      </w:pPr>
      <w:r>
        <w:rPr>
          <w:sz w:val="28"/>
        </w:rPr>
        <w:t>К двум узлам электрической цепи присоединены три ветви. В средней ветви последовательно соединены источник энергии с ЭДС E=60 и внутренним сопротивлением RО=0,1 Ом и два сопротивления R1=0,4 Ом и R6=0,5 Ом. Одна крайняя ветвь имеет три последовательно соединенных сопротивления: R3=2 Ом; R4=10 Ом; R5=8 Ом. Другая крайняя ветвь состоит из одного сопротивления</w:t>
      </w:r>
      <w:r>
        <w:rPr>
          <w:spacing w:val="80"/>
          <w:sz w:val="28"/>
        </w:rPr>
        <w:t xml:space="preserve"> </w:t>
      </w:r>
      <w:r>
        <w:rPr>
          <w:sz w:val="28"/>
        </w:rPr>
        <w:t>R2=5 Ом. Составить схему. Определить все токи, а также напряжения на выводах источника и между узловыми точками.</w:t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318"/>
      </w:pPr>
    </w:p>
    <w:p w:rsidR="007008C5" w:rsidRDefault="00D34D94">
      <w:pPr>
        <w:pStyle w:val="a3"/>
        <w:tabs>
          <w:tab w:val="left" w:pos="2220"/>
          <w:tab w:val="left" w:pos="3663"/>
          <w:tab w:val="left" w:pos="5473"/>
        </w:tabs>
        <w:ind w:left="706" w:right="942" w:hanging="140"/>
      </w:pPr>
      <w:r>
        <w:t>2</w:t>
      </w:r>
      <w:r>
        <w:rPr>
          <w:spacing w:val="-2"/>
        </w:rPr>
        <w:t xml:space="preserve"> </w:t>
      </w:r>
      <w:r>
        <w:t>Определить</w:t>
      </w:r>
      <w:r>
        <w:rPr>
          <w:spacing w:val="-5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R</w:t>
      </w:r>
      <w:r>
        <w:rPr>
          <w:vertAlign w:val="subscript"/>
        </w:rPr>
        <w:t>5</w:t>
      </w:r>
      <w:r>
        <w:t>,</w:t>
      </w:r>
      <w:r>
        <w:rPr>
          <w:spacing w:val="-5"/>
        </w:rPr>
        <w:t xml:space="preserve"> </w:t>
      </w:r>
      <w:r>
        <w:t>используя</w:t>
      </w:r>
      <w:r>
        <w:rPr>
          <w:spacing w:val="-3"/>
        </w:rPr>
        <w:t xml:space="preserve"> </w:t>
      </w:r>
      <w:r>
        <w:t>метод</w:t>
      </w:r>
      <w:r>
        <w:rPr>
          <w:spacing w:val="-2"/>
        </w:rPr>
        <w:t xml:space="preserve"> </w:t>
      </w:r>
      <w:r>
        <w:t>эквивалентного</w:t>
      </w:r>
      <w:r>
        <w:rPr>
          <w:spacing w:val="-2"/>
        </w:rPr>
        <w:t xml:space="preserve"> </w:t>
      </w:r>
      <w:r>
        <w:t>генератора,</w:t>
      </w:r>
      <w:r>
        <w:rPr>
          <w:spacing w:val="-4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Е</w:t>
      </w:r>
      <w:r>
        <w:rPr>
          <w:spacing w:val="-5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45В, R</w:t>
      </w:r>
      <w:r>
        <w:rPr>
          <w:vertAlign w:val="subscript"/>
        </w:rPr>
        <w:t>1</w:t>
      </w:r>
      <w:r>
        <w:t xml:space="preserve"> = 1Ом ,</w:t>
      </w:r>
      <w:r>
        <w:tab/>
        <w:t>R</w:t>
      </w:r>
      <w:r>
        <w:rPr>
          <w:vertAlign w:val="subscript"/>
        </w:rPr>
        <w:t>2</w:t>
      </w:r>
      <w:r>
        <w:t xml:space="preserve"> = 3 Ом,</w:t>
      </w:r>
      <w:r>
        <w:tab/>
        <w:t>R</w:t>
      </w:r>
      <w:r>
        <w:rPr>
          <w:vertAlign w:val="subscript"/>
        </w:rPr>
        <w:t>3</w:t>
      </w:r>
      <w:r>
        <w:t>=R</w:t>
      </w:r>
      <w:r>
        <w:rPr>
          <w:vertAlign w:val="subscript"/>
        </w:rPr>
        <w:t>4</w:t>
      </w:r>
      <w:r>
        <w:t>=2 Ом,</w:t>
      </w:r>
      <w:r>
        <w:tab/>
        <w:t>R</w:t>
      </w:r>
      <w:r>
        <w:rPr>
          <w:vertAlign w:val="subscript"/>
        </w:rPr>
        <w:t>5</w:t>
      </w:r>
      <w:r>
        <w:t xml:space="preserve"> = 5 Ом.</w:t>
      </w:r>
    </w:p>
    <w:p w:rsidR="007008C5" w:rsidRDefault="007008C5">
      <w:pPr>
        <w:pStyle w:val="a3"/>
        <w:sectPr w:rsidR="007008C5">
          <w:pgSz w:w="11910" w:h="16840"/>
          <w:pgMar w:top="1120" w:right="283" w:bottom="980" w:left="566" w:header="0" w:footer="782" w:gutter="0"/>
          <w:cols w:space="720"/>
        </w:sectPr>
      </w:pPr>
    </w:p>
    <w:p w:rsidR="007008C5" w:rsidRDefault="00D34D94">
      <w:pPr>
        <w:pStyle w:val="a3"/>
        <w:ind w:left="88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72185" cy="1476375"/>
            <wp:effectExtent l="0" t="0" r="0" b="0"/>
            <wp:docPr id="375" name="Image 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Image 375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804" cy="14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4"/>
        <w:numPr>
          <w:ilvl w:val="0"/>
          <w:numId w:val="41"/>
        </w:numPr>
        <w:tabs>
          <w:tab w:val="left" w:pos="776"/>
        </w:tabs>
        <w:spacing w:before="104"/>
        <w:ind w:right="854" w:firstLine="0"/>
        <w:jc w:val="left"/>
        <w:rPr>
          <w:sz w:val="28"/>
        </w:rPr>
      </w:pPr>
      <w:r>
        <w:rPr>
          <w:sz w:val="28"/>
        </w:rPr>
        <w:t>Применив</w:t>
      </w:r>
      <w:r>
        <w:rPr>
          <w:spacing w:val="-4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-6"/>
          <w:sz w:val="28"/>
        </w:rPr>
        <w:t xml:space="preserve"> </w:t>
      </w:r>
      <w:r>
        <w:rPr>
          <w:sz w:val="28"/>
        </w:rPr>
        <w:t>Кирхгофа,</w:t>
      </w:r>
      <w:r>
        <w:rPr>
          <w:spacing w:val="-6"/>
          <w:sz w:val="28"/>
        </w:rPr>
        <w:t xml:space="preserve"> </w:t>
      </w:r>
      <w:r>
        <w:rPr>
          <w:sz w:val="28"/>
        </w:rPr>
        <w:t>рассчитать</w:t>
      </w:r>
      <w:r>
        <w:rPr>
          <w:spacing w:val="-4"/>
          <w:sz w:val="28"/>
        </w:rPr>
        <w:t xml:space="preserve"> </w:t>
      </w:r>
      <w:r>
        <w:rPr>
          <w:sz w:val="28"/>
        </w:rPr>
        <w:t>сложную</w:t>
      </w:r>
      <w:r>
        <w:rPr>
          <w:spacing w:val="-4"/>
          <w:sz w:val="28"/>
        </w:rPr>
        <w:t xml:space="preserve"> </w:t>
      </w:r>
      <w:r>
        <w:rPr>
          <w:sz w:val="28"/>
        </w:rPr>
        <w:t>цепь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данным,</w:t>
      </w:r>
      <w:r>
        <w:rPr>
          <w:spacing w:val="-5"/>
          <w:sz w:val="28"/>
        </w:rPr>
        <w:t xml:space="preserve"> </w:t>
      </w:r>
      <w:r>
        <w:rPr>
          <w:sz w:val="28"/>
        </w:rPr>
        <w:t>указанным на схеме.</w:t>
      </w:r>
    </w:p>
    <w:p w:rsidR="007008C5" w:rsidRDefault="00D34D94">
      <w:pPr>
        <w:pStyle w:val="a3"/>
        <w:spacing w:before="8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07392" behindDoc="1" locked="0" layoutInCell="1" allowOverlap="1">
            <wp:simplePos x="0" y="0"/>
            <wp:positionH relativeFrom="page">
              <wp:posOffset>810260</wp:posOffset>
            </wp:positionH>
            <wp:positionV relativeFrom="paragraph">
              <wp:posOffset>216535</wp:posOffset>
            </wp:positionV>
            <wp:extent cx="2499360" cy="1432560"/>
            <wp:effectExtent l="0" t="0" r="0" b="0"/>
            <wp:wrapTopAndBottom/>
            <wp:docPr id="376" name="Image 3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 376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44"/>
      </w:pPr>
    </w:p>
    <w:p w:rsidR="007008C5" w:rsidRDefault="00D34D94">
      <w:pPr>
        <w:pStyle w:val="a4"/>
        <w:numPr>
          <w:ilvl w:val="0"/>
          <w:numId w:val="41"/>
        </w:numPr>
        <w:tabs>
          <w:tab w:val="left" w:pos="1295"/>
        </w:tabs>
        <w:spacing w:line="322" w:lineRule="exact"/>
        <w:ind w:left="1295" w:hanging="296"/>
        <w:jc w:val="left"/>
        <w:rPr>
          <w:sz w:val="28"/>
        </w:rPr>
      </w:pPr>
      <w:r>
        <w:rPr>
          <w:sz w:val="28"/>
        </w:rPr>
        <w:t>Применив</w:t>
      </w:r>
      <w:r>
        <w:rPr>
          <w:spacing w:val="11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12"/>
          <w:sz w:val="28"/>
        </w:rPr>
        <w:t xml:space="preserve"> </w:t>
      </w:r>
      <w:r>
        <w:rPr>
          <w:sz w:val="28"/>
        </w:rPr>
        <w:t>Кирхгофа,</w:t>
      </w:r>
      <w:r>
        <w:rPr>
          <w:spacing w:val="13"/>
          <w:sz w:val="28"/>
        </w:rPr>
        <w:t xml:space="preserve"> </w:t>
      </w:r>
      <w:r>
        <w:rPr>
          <w:sz w:val="28"/>
        </w:rPr>
        <w:t>найти</w:t>
      </w:r>
      <w:r>
        <w:rPr>
          <w:spacing w:val="10"/>
          <w:sz w:val="28"/>
        </w:rPr>
        <w:t xml:space="preserve"> </w:t>
      </w:r>
      <w:r>
        <w:rPr>
          <w:sz w:val="28"/>
        </w:rPr>
        <w:t>токи</w:t>
      </w:r>
      <w:r>
        <w:rPr>
          <w:spacing w:val="12"/>
          <w:sz w:val="28"/>
        </w:rPr>
        <w:t xml:space="preserve"> </w:t>
      </w:r>
      <w:r>
        <w:rPr>
          <w:sz w:val="28"/>
        </w:rPr>
        <w:t>в</w:t>
      </w:r>
      <w:r>
        <w:rPr>
          <w:spacing w:val="12"/>
          <w:sz w:val="28"/>
        </w:rPr>
        <w:t xml:space="preserve"> </w:t>
      </w:r>
      <w:r>
        <w:rPr>
          <w:sz w:val="28"/>
        </w:rPr>
        <w:t>сложной</w:t>
      </w:r>
      <w:r>
        <w:rPr>
          <w:spacing w:val="12"/>
          <w:sz w:val="28"/>
        </w:rPr>
        <w:t xml:space="preserve"> </w:t>
      </w:r>
      <w:r>
        <w:rPr>
          <w:sz w:val="28"/>
        </w:rPr>
        <w:t>цепи,</w:t>
      </w:r>
      <w:r>
        <w:rPr>
          <w:spacing w:val="12"/>
          <w:sz w:val="28"/>
        </w:rPr>
        <w:t xml:space="preserve"> </w:t>
      </w:r>
      <w:r>
        <w:rPr>
          <w:sz w:val="28"/>
        </w:rPr>
        <w:t>если</w:t>
      </w:r>
      <w:r>
        <w:rPr>
          <w:spacing w:val="12"/>
          <w:sz w:val="28"/>
        </w:rPr>
        <w:t xml:space="preserve"> </w:t>
      </w:r>
      <w:r>
        <w:rPr>
          <w:sz w:val="28"/>
        </w:rPr>
        <w:t>Е1</w:t>
      </w:r>
      <w:r>
        <w:rPr>
          <w:spacing w:val="13"/>
          <w:sz w:val="28"/>
        </w:rPr>
        <w:t xml:space="preserve"> </w:t>
      </w:r>
      <w:r>
        <w:rPr>
          <w:sz w:val="28"/>
        </w:rPr>
        <w:t>=20</w:t>
      </w:r>
      <w:r>
        <w:rPr>
          <w:spacing w:val="14"/>
          <w:sz w:val="28"/>
        </w:rPr>
        <w:t xml:space="preserve"> </w:t>
      </w:r>
      <w:r>
        <w:rPr>
          <w:spacing w:val="-4"/>
          <w:sz w:val="28"/>
        </w:rPr>
        <w:t>В,Е2</w:t>
      </w:r>
    </w:p>
    <w:p w:rsidR="007008C5" w:rsidRDefault="00D34D94">
      <w:pPr>
        <w:pStyle w:val="a3"/>
        <w:tabs>
          <w:tab w:val="left" w:pos="5072"/>
          <w:tab w:val="left" w:pos="6796"/>
          <w:tab w:val="left" w:pos="10159"/>
        </w:tabs>
        <w:ind w:left="999"/>
      </w:pPr>
      <w:r>
        <w:t>=80</w:t>
      </w:r>
      <w:r>
        <w:rPr>
          <w:spacing w:val="11"/>
        </w:rPr>
        <w:t xml:space="preserve"> </w:t>
      </w:r>
      <w:r>
        <w:t>В,</w:t>
      </w:r>
      <w:r>
        <w:rPr>
          <w:spacing w:val="59"/>
          <w:w w:val="150"/>
        </w:rPr>
        <w:t xml:space="preserve"> </w:t>
      </w:r>
      <w:r>
        <w:t>Е3</w:t>
      </w:r>
      <w:r>
        <w:rPr>
          <w:spacing w:val="13"/>
        </w:rPr>
        <w:t xml:space="preserve"> </w:t>
      </w:r>
      <w:r>
        <w:t>=120</w:t>
      </w:r>
      <w:r>
        <w:rPr>
          <w:spacing w:val="14"/>
        </w:rPr>
        <w:t xml:space="preserve"> </w:t>
      </w:r>
      <w:r>
        <w:t>В,</w:t>
      </w:r>
      <w:r>
        <w:rPr>
          <w:spacing w:val="64"/>
          <w:w w:val="150"/>
        </w:rPr>
        <w:t xml:space="preserve"> </w:t>
      </w:r>
      <w:r>
        <w:t>R1</w:t>
      </w:r>
      <w:r>
        <w:rPr>
          <w:spacing w:val="13"/>
        </w:rPr>
        <w:t xml:space="preserve"> </w:t>
      </w:r>
      <w:r>
        <w:t>=30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  <w:t>R2</w:t>
      </w:r>
      <w:r>
        <w:rPr>
          <w:spacing w:val="60"/>
          <w:w w:val="150"/>
        </w:rPr>
        <w:t xml:space="preserve"> </w:t>
      </w:r>
      <w:r>
        <w:t>=50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  <w:t>R3</w:t>
      </w:r>
      <w:r>
        <w:rPr>
          <w:spacing w:val="11"/>
        </w:rPr>
        <w:t xml:space="preserve"> </w:t>
      </w:r>
      <w:r>
        <w:t>=80</w:t>
      </w:r>
      <w:r>
        <w:rPr>
          <w:spacing w:val="14"/>
        </w:rPr>
        <w:t xml:space="preserve"> </w:t>
      </w:r>
      <w:r>
        <w:t>Ом</w:t>
      </w:r>
      <w:r>
        <w:rPr>
          <w:spacing w:val="12"/>
        </w:rPr>
        <w:t xml:space="preserve"> </w:t>
      </w:r>
      <w:r>
        <w:t>,</w:t>
      </w:r>
      <w:r>
        <w:rPr>
          <w:spacing w:val="63"/>
          <w:w w:val="150"/>
        </w:rPr>
        <w:t xml:space="preserve"> </w:t>
      </w:r>
      <w:r>
        <w:t>R4</w:t>
      </w:r>
      <w:r>
        <w:rPr>
          <w:spacing w:val="62"/>
          <w:w w:val="150"/>
        </w:rPr>
        <w:t xml:space="preserve"> </w:t>
      </w:r>
      <w:r>
        <w:t>=40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</w:r>
      <w:r>
        <w:rPr>
          <w:spacing w:val="-5"/>
        </w:rPr>
        <w:t>R5</w:t>
      </w:r>
    </w:p>
    <w:p w:rsidR="007008C5" w:rsidRDefault="00D34D94">
      <w:pPr>
        <w:pStyle w:val="a3"/>
        <w:spacing w:before="2"/>
        <w:ind w:left="999"/>
      </w:pPr>
      <w:r>
        <w:rPr>
          <w:noProof/>
          <w:lang w:eastAsia="ru-RU"/>
        </w:rPr>
        <w:drawing>
          <wp:anchor distT="0" distB="0" distL="0" distR="0" simplePos="0" relativeHeight="251708416" behindDoc="1" locked="0" layoutInCell="1" allowOverlap="1">
            <wp:simplePos x="0" y="0"/>
            <wp:positionH relativeFrom="page">
              <wp:posOffset>757555</wp:posOffset>
            </wp:positionH>
            <wp:positionV relativeFrom="paragraph">
              <wp:posOffset>218440</wp:posOffset>
            </wp:positionV>
            <wp:extent cx="2992755" cy="3000375"/>
            <wp:effectExtent l="0" t="0" r="0" b="0"/>
            <wp:wrapTopAndBottom/>
            <wp:docPr id="377" name="Image 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Image 377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2674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=20</w:t>
      </w:r>
      <w:r>
        <w:rPr>
          <w:spacing w:val="-1"/>
        </w:rPr>
        <w:t xml:space="preserve"> </w:t>
      </w:r>
      <w:r>
        <w:rPr>
          <w:spacing w:val="-5"/>
        </w:rPr>
        <w:t>Ом.</w:t>
      </w: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147"/>
      </w:pPr>
    </w:p>
    <w:p w:rsidR="007008C5" w:rsidRDefault="00D34D94">
      <w:pPr>
        <w:pStyle w:val="2"/>
      </w:pPr>
      <w:r>
        <w:t>Тема</w:t>
      </w:r>
      <w:r>
        <w:rPr>
          <w:spacing w:val="-3"/>
        </w:rPr>
        <w:t xml:space="preserve"> </w:t>
      </w:r>
      <w:r>
        <w:t>2.1.</w:t>
      </w:r>
      <w:r>
        <w:rPr>
          <w:spacing w:val="-3"/>
        </w:rPr>
        <w:t xml:space="preserve"> </w:t>
      </w:r>
      <w:r>
        <w:t>Электрическое</w:t>
      </w:r>
      <w:r>
        <w:rPr>
          <w:spacing w:val="-3"/>
        </w:rPr>
        <w:t xml:space="preserve"> </w:t>
      </w:r>
      <w:r>
        <w:rPr>
          <w:spacing w:val="-4"/>
        </w:rPr>
        <w:t>поле</w:t>
      </w:r>
    </w:p>
    <w:p w:rsidR="007008C5" w:rsidRDefault="007008C5">
      <w:pPr>
        <w:pStyle w:val="2"/>
        <w:sectPr w:rsidR="007008C5">
          <w:pgSz w:w="11910" w:h="16840"/>
          <w:pgMar w:top="14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42"/>
        </w:numPr>
        <w:tabs>
          <w:tab w:val="left" w:pos="776"/>
        </w:tabs>
        <w:spacing w:before="67"/>
        <w:ind w:right="565" w:firstLine="0"/>
        <w:jc w:val="left"/>
        <w:rPr>
          <w:sz w:val="28"/>
        </w:rPr>
      </w:pPr>
      <w:r>
        <w:rPr>
          <w:sz w:val="28"/>
        </w:rPr>
        <w:lastRenderedPageBreak/>
        <w:t>Определить общую емкость и напряжение на каждом конденсаторе для соединения,</w:t>
      </w:r>
      <w:r>
        <w:rPr>
          <w:spacing w:val="-2"/>
          <w:sz w:val="28"/>
        </w:rPr>
        <w:t xml:space="preserve"> </w:t>
      </w:r>
      <w:r>
        <w:rPr>
          <w:sz w:val="28"/>
        </w:rPr>
        <w:t>приведенного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рисунке,</w:t>
      </w:r>
      <w:r>
        <w:rPr>
          <w:spacing w:val="-2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5"/>
          <w:sz w:val="28"/>
        </w:rPr>
        <w:t xml:space="preserve"> </w:t>
      </w:r>
      <w:r>
        <w:rPr>
          <w:sz w:val="28"/>
        </w:rPr>
        <w:t>45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20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5</w:t>
      </w:r>
      <w:r>
        <w:rPr>
          <w:spacing w:val="-2"/>
          <w:sz w:val="28"/>
        </w:rPr>
        <w:t xml:space="preserve"> </w:t>
      </w:r>
      <w:r>
        <w:rPr>
          <w:sz w:val="28"/>
        </w:rPr>
        <w:t>мкФ; С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30 мкФ;</w:t>
      </w:r>
    </w:p>
    <w:p w:rsidR="007008C5" w:rsidRDefault="00D34D94">
      <w:pPr>
        <w:pStyle w:val="a3"/>
        <w:spacing w:before="2" w:line="322" w:lineRule="exact"/>
        <w:ind w:left="566"/>
      </w:pPr>
      <w:r>
        <w:t>С</w:t>
      </w:r>
      <w:r>
        <w:rPr>
          <w:vertAlign w:val="subscript"/>
        </w:rPr>
        <w:t>5</w:t>
      </w:r>
      <w:r>
        <w:rPr>
          <w:spacing w:val="-24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40</w:t>
      </w:r>
      <w:r>
        <w:rPr>
          <w:spacing w:val="1"/>
        </w:rPr>
        <w:t xml:space="preserve"> </w:t>
      </w:r>
      <w:r>
        <w:rPr>
          <w:spacing w:val="-4"/>
        </w:rPr>
        <w:t>мкФ.</w:t>
      </w:r>
    </w:p>
    <w:p w:rsidR="007008C5" w:rsidRDefault="00D34D94">
      <w:pPr>
        <w:pStyle w:val="a3"/>
        <w:ind w:left="566"/>
      </w:pPr>
      <w:r>
        <w:t>Напряжение,</w:t>
      </w:r>
      <w:r>
        <w:rPr>
          <w:spacing w:val="-11"/>
        </w:rPr>
        <w:t xml:space="preserve"> </w:t>
      </w:r>
      <w:r>
        <w:t>приложенное</w:t>
      </w:r>
      <w:r>
        <w:rPr>
          <w:spacing w:val="-5"/>
        </w:rPr>
        <w:t xml:space="preserve"> </w:t>
      </w:r>
      <w:r>
        <w:t>ко</w:t>
      </w:r>
      <w:r>
        <w:rPr>
          <w:spacing w:val="-4"/>
        </w:rPr>
        <w:t xml:space="preserve"> </w:t>
      </w:r>
      <w:r>
        <w:t>всей</w:t>
      </w:r>
      <w:r>
        <w:rPr>
          <w:spacing w:val="-8"/>
        </w:rPr>
        <w:t xml:space="preserve"> </w:t>
      </w:r>
      <w:r>
        <w:t>батарее</w:t>
      </w:r>
      <w:r>
        <w:rPr>
          <w:spacing w:val="-5"/>
        </w:rPr>
        <w:t xml:space="preserve"> </w:t>
      </w:r>
      <w:r>
        <w:t>конденсаторов</w:t>
      </w:r>
      <w:r>
        <w:rPr>
          <w:spacing w:val="-3"/>
        </w:rPr>
        <w:t xml:space="preserve"> </w:t>
      </w:r>
      <w:r>
        <w:t>U</w:t>
      </w:r>
      <w:r>
        <w:rPr>
          <w:spacing w:val="-7"/>
        </w:rPr>
        <w:t xml:space="preserve"> </w:t>
      </w:r>
      <w:r>
        <w:t>=</w:t>
      </w:r>
      <w:r>
        <w:rPr>
          <w:spacing w:val="-4"/>
        </w:rPr>
        <w:t xml:space="preserve"> </w:t>
      </w:r>
      <w:r>
        <w:rPr>
          <w:spacing w:val="-2"/>
        </w:rPr>
        <w:t>300В.</w:t>
      </w:r>
    </w:p>
    <w:p w:rsidR="007008C5" w:rsidRDefault="007008C5">
      <w:pPr>
        <w:pStyle w:val="a3"/>
        <w:spacing w:before="186"/>
        <w:rPr>
          <w:sz w:val="19"/>
        </w:rPr>
      </w:pPr>
    </w:p>
    <w:p w:rsidR="007008C5" w:rsidRDefault="00D34D94">
      <w:pPr>
        <w:pStyle w:val="1"/>
        <w:ind w:left="2638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947420</wp:posOffset>
                </wp:positionH>
                <wp:positionV relativeFrom="paragraph">
                  <wp:posOffset>386080</wp:posOffset>
                </wp:positionV>
                <wp:extent cx="2158365" cy="1094740"/>
                <wp:effectExtent l="0" t="0" r="0" b="0"/>
                <wp:wrapNone/>
                <wp:docPr id="378" name="Group 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8365" cy="1094740"/>
                          <a:chOff x="0" y="0"/>
                          <a:chExt cx="2158365" cy="1094740"/>
                        </a:xfrm>
                      </wpg:grpSpPr>
                      <wps:wsp>
                        <wps:cNvPr id="379" name="Graphic 379"/>
                        <wps:cNvSpPr/>
                        <wps:spPr>
                          <a:xfrm>
                            <a:off x="1711007" y="538480"/>
                            <a:ext cx="3371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185">
                                <a:moveTo>
                                  <a:pt x="33718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8779" y="494982"/>
                            <a:ext cx="67945" cy="692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1" name="Graphic 381"/>
                        <wps:cNvSpPr/>
                        <wps:spPr>
                          <a:xfrm>
                            <a:off x="210502" y="555625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949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7225" y="512762"/>
                            <a:ext cx="67945" cy="692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Graphic 383"/>
                        <wps:cNvSpPr/>
                        <wps:spPr>
                          <a:xfrm>
                            <a:off x="109537" y="139064"/>
                            <a:ext cx="1601470" cy="816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1470" h="816610">
                                <a:moveTo>
                                  <a:pt x="944244" y="0"/>
                                </a:moveTo>
                                <a:lnTo>
                                  <a:pt x="589914" y="0"/>
                                </a:lnTo>
                              </a:path>
                              <a:path w="1601470" h="816610">
                                <a:moveTo>
                                  <a:pt x="589914" y="0"/>
                                </a:moveTo>
                                <a:lnTo>
                                  <a:pt x="589914" y="816610"/>
                                </a:lnTo>
                              </a:path>
                              <a:path w="1601470" h="816610">
                                <a:moveTo>
                                  <a:pt x="589914" y="816610"/>
                                </a:moveTo>
                                <a:lnTo>
                                  <a:pt x="944244" y="816610"/>
                                </a:lnTo>
                              </a:path>
                              <a:path w="1601470" h="816610">
                                <a:moveTo>
                                  <a:pt x="1247775" y="0"/>
                                </a:moveTo>
                                <a:lnTo>
                                  <a:pt x="1601470" y="0"/>
                                </a:lnTo>
                              </a:path>
                              <a:path w="1601470" h="816610">
                                <a:moveTo>
                                  <a:pt x="1601470" y="0"/>
                                </a:moveTo>
                                <a:lnTo>
                                  <a:pt x="1601470" y="816610"/>
                                </a:lnTo>
                              </a:path>
                              <a:path w="1601470" h="816610">
                                <a:moveTo>
                                  <a:pt x="1601470" y="816610"/>
                                </a:moveTo>
                                <a:lnTo>
                                  <a:pt x="1247775" y="816610"/>
                                </a:lnTo>
                              </a:path>
                              <a:path w="1601470" h="816610">
                                <a:moveTo>
                                  <a:pt x="0" y="416560"/>
                                </a:moveTo>
                                <a:lnTo>
                                  <a:pt x="100965" y="41656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4" name="Graphic 384"/>
                        <wps:cNvSpPr/>
                        <wps:spPr>
                          <a:xfrm>
                            <a:off x="8572" y="503555"/>
                            <a:ext cx="8382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86995">
                                <a:moveTo>
                                  <a:pt x="41909" y="0"/>
                                </a:moveTo>
                                <a:lnTo>
                                  <a:pt x="25594" y="3413"/>
                                </a:lnTo>
                                <a:lnTo>
                                  <a:pt x="12272" y="12731"/>
                                </a:lnTo>
                                <a:lnTo>
                                  <a:pt x="3292" y="26574"/>
                                </a:lnTo>
                                <a:lnTo>
                                  <a:pt x="0" y="43560"/>
                                </a:lnTo>
                                <a:lnTo>
                                  <a:pt x="3292" y="60473"/>
                                </a:lnTo>
                                <a:lnTo>
                                  <a:pt x="12272" y="74279"/>
                                </a:lnTo>
                                <a:lnTo>
                                  <a:pt x="25594" y="83583"/>
                                </a:lnTo>
                                <a:lnTo>
                                  <a:pt x="41909" y="86995"/>
                                </a:lnTo>
                                <a:lnTo>
                                  <a:pt x="58225" y="83583"/>
                                </a:lnTo>
                                <a:lnTo>
                                  <a:pt x="71547" y="74279"/>
                                </a:lnTo>
                                <a:lnTo>
                                  <a:pt x="80527" y="60473"/>
                                </a:lnTo>
                                <a:lnTo>
                                  <a:pt x="83820" y="43560"/>
                                </a:lnTo>
                                <a:lnTo>
                                  <a:pt x="80527" y="26574"/>
                                </a:lnTo>
                                <a:lnTo>
                                  <a:pt x="71547" y="12731"/>
                                </a:lnTo>
                                <a:lnTo>
                                  <a:pt x="58225" y="3413"/>
                                </a:lnTo>
                                <a:lnTo>
                                  <a:pt x="41909" y="0"/>
                                </a:lnTo>
                                <a:close/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5" name="Graphic 385"/>
                        <wps:cNvSpPr/>
                        <wps:spPr>
                          <a:xfrm>
                            <a:off x="1053782" y="0"/>
                            <a:ext cx="1096010" cy="1094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6010" h="1094740">
                                <a:moveTo>
                                  <a:pt x="100965" y="0"/>
                                </a:moveTo>
                                <a:lnTo>
                                  <a:pt x="100965" y="278129"/>
                                </a:lnTo>
                              </a:path>
                              <a:path w="1096010" h="1094740">
                                <a:moveTo>
                                  <a:pt x="201930" y="0"/>
                                </a:moveTo>
                                <a:lnTo>
                                  <a:pt x="201930" y="278129"/>
                                </a:lnTo>
                              </a:path>
                              <a:path w="1096010" h="1094740">
                                <a:moveTo>
                                  <a:pt x="100965" y="139064"/>
                                </a:moveTo>
                                <a:lnTo>
                                  <a:pt x="0" y="139064"/>
                                </a:lnTo>
                              </a:path>
                              <a:path w="1096010" h="1094740">
                                <a:moveTo>
                                  <a:pt x="201930" y="139064"/>
                                </a:moveTo>
                                <a:lnTo>
                                  <a:pt x="303530" y="139064"/>
                                </a:lnTo>
                              </a:path>
                              <a:path w="1096010" h="1094740">
                                <a:moveTo>
                                  <a:pt x="100965" y="816609"/>
                                </a:moveTo>
                                <a:lnTo>
                                  <a:pt x="100965" y="1094739"/>
                                </a:lnTo>
                              </a:path>
                              <a:path w="1096010" h="1094740">
                                <a:moveTo>
                                  <a:pt x="201930" y="816609"/>
                                </a:moveTo>
                                <a:lnTo>
                                  <a:pt x="201930" y="1094739"/>
                                </a:lnTo>
                              </a:path>
                              <a:path w="1096010" h="1094740">
                                <a:moveTo>
                                  <a:pt x="100965" y="955675"/>
                                </a:moveTo>
                                <a:lnTo>
                                  <a:pt x="0" y="955675"/>
                                </a:lnTo>
                              </a:path>
                              <a:path w="1096010" h="1094740">
                                <a:moveTo>
                                  <a:pt x="201930" y="955675"/>
                                </a:moveTo>
                                <a:lnTo>
                                  <a:pt x="303530" y="955675"/>
                                </a:lnTo>
                              </a:path>
                              <a:path w="1096010" h="1094740">
                                <a:moveTo>
                                  <a:pt x="1096010" y="399414"/>
                                </a:moveTo>
                                <a:lnTo>
                                  <a:pt x="1096010" y="677544"/>
                                </a:lnTo>
                              </a:path>
                              <a:path w="1096010" h="1094740">
                                <a:moveTo>
                                  <a:pt x="1096010" y="538479"/>
                                </a:moveTo>
                                <a:lnTo>
                                  <a:pt x="994410" y="538479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6" name="Textbox 386"/>
                        <wps:cNvSpPr txBox="1"/>
                        <wps:spPr>
                          <a:xfrm>
                            <a:off x="1087056" y="427637"/>
                            <a:ext cx="199390" cy="2209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rPr>
                                  <w:rFonts w:ascii="Courier New"/>
                                  <w:sz w:val="30"/>
                                </w:rPr>
                              </w:pPr>
                              <w:r>
                                <w:rPr>
                                  <w:rFonts w:ascii="Courier New"/>
                                  <w:spacing w:val="-5"/>
                                  <w:sz w:val="30"/>
                                </w:rPr>
                                <w:t>C</w:t>
                              </w:r>
                              <w:r>
                                <w:rPr>
                                  <w:rFonts w:ascii="Courier New"/>
                                  <w:spacing w:val="-5"/>
                                  <w:sz w:val="30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8" o:spid="_x0000_s1184" style="position:absolute;left:0;text-align:left;margin-left:74.6pt;margin-top:30.4pt;width:169.95pt;height:86.2pt;z-index:-251637760;mso-wrap-distance-left:0;mso-wrap-distance-right:0;mso-position-horizontal-relative:page;mso-position-vertical-relative:text" coordsize="21583,10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">
                <v:shape id="Graphic 379" o:spid="_x0000_s1185" style="position:absolute;left:17110;top:5384;width:3371;height:13;visibility:visible;mso-wrap-style:square;v-text-anchor:top" coordsize="3371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fKxcYA&#10;AADcAAAADwAAAGRycy9kb3ducmV2LnhtbESPQWvCQBSE7wX/w/IK3symFdRGV7HaQhVEtAGvr9nX&#10;JCT7NmZXTf99tyD0OMzMN8xs0ZlaXKl1pWUFT1EMgjizuuRcQfr5PpiAcB5ZY22ZFPyQg8W89zDD&#10;RNsbH+h69LkIEHYJKii8bxIpXVaQQRfZhjh437Y16INsc6lbvAW4qeVzHI+kwZLDQoENrQrKquPF&#10;KDhtRzRJz7s1ry7p5mtcxdX+9U2p/mO3nILw1Pn/8L39oRUMxy/wdyYc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fKxcYAAADcAAAADwAAAAAAAAAAAAAAAACYAgAAZHJz&#10;L2Rvd25yZXYueG1sUEsFBgAAAAAEAAQA9QAAAIsDAAAAAA==&#10;" path="m337185,l,e" filled="f" strokeweight="1.35pt">
                  <v:path arrowok="t"/>
                </v:shape>
                <v:shape id="Image 380" o:spid="_x0000_s1186" type="#_x0000_t75" style="position:absolute;left:16687;top:4949;width:680;height: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htlbCAAAA3AAAAA8AAABkcnMvZG93bnJldi54bWxET01rwkAQvQv+h2UKvYhuNFBCdA2NIEhP&#10;attDb0N2TILZ2Zhdk/jv3YPQ4+N9b7LRNKKnztWWFSwXEQjiwuqaSwU/3/t5AsJ5ZI2NZVLwIAfZ&#10;djrZYKrtwCfqz74UIYRdigoq79tUSldUZNAtbEscuIvtDPoAu1LqDocQbhq5iqIPabDm0FBhS7uK&#10;iuv5bhQc7zUux4tN8mvsf2d/xy/O+5tS72/j5xqEp9H/i1/ug1YQJ2F+OBOOgN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YbZWwgAAANwAAAAPAAAAAAAAAAAAAAAAAJ8C&#10;AABkcnMvZG93bnJldi54bWxQSwUGAAAAAAQABAD3AAAAjgMAAAAA&#10;">
                  <v:imagedata r:id="rId208" o:title=""/>
                </v:shape>
                <v:shape id="Graphic 381" o:spid="_x0000_s1187" style="position:absolute;left:2105;top:5556;width:4889;height:12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4iHsMA&#10;AADcAAAADwAAAGRycy9kb3ducmV2LnhtbESP32rCMBTG7we+QziCN0PTKqh0RhGH4NWK1Qc4NGdt&#10;tuakNFnt9vSLIHj58f358W12g21ET503jhWkswQEcem04UrB9XKcrkH4gKyxcUwKfsnDbjt62WCm&#10;3Y3P1BehEnGEfYYK6hDaTEpf1mTRz1xLHL1P11kMUXaV1B3e4rht5DxJltKi4UiosaVDTeV38WMj&#10;F83XqXcr81Gmf+9V/iov8zxXajIe9m8gAg3hGX60T1rBYp3C/Uw8AnL7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4iHsMAAADcAAAADwAAAAAAAAAAAAAAAACYAgAAZHJzL2Rv&#10;d25yZXYueG1sUEsFBgAAAAAEAAQA9QAAAIgDAAAAAA==&#10;" path="m,l488949,e" filled="f" strokeweight="1.35pt">
                  <v:path arrowok="t"/>
                </v:shape>
                <v:shape id="Image 382" o:spid="_x0000_s1188" type="#_x0000_t75" style="position:absolute;left:6572;top:5127;width:679;height: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rRvbFAAAA3AAAAA8AAABkcnMvZG93bnJldi54bWxEj0FrwkAUhO8F/8PyCr3VjZaKpq4iguCh&#10;UEw8eHzNPpPY7Nuwu8bYX+8KgsdhZr5h5sveNKIj52vLCkbDBARxYXXNpYJ9vnmfgvABWWNjmRRc&#10;ycNyMXiZY6rthXfUZaEUEcI+RQVVCG0qpS8qMuiHtiWO3tE6gyFKV0rt8BLhppHjJJlIgzXHhQpb&#10;WldU/GVno2AmT1n3+z87feefo9zT4WdydUel3l771ReIQH14hh/trVbwMR3D/Uw8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q0b2xQAAANwAAAAPAAAAAAAAAAAAAAAA&#10;AJ8CAABkcnMvZG93bnJldi54bWxQSwUGAAAAAAQABAD3AAAAkQMAAAAA&#10;">
                  <v:imagedata r:id="rId209" o:title=""/>
                </v:shape>
                <v:shape id="Graphic 383" o:spid="_x0000_s1189" style="position:absolute;left:1095;top:1390;width:16015;height:8166;visibility:visible;mso-wrap-style:square;v-text-anchor:top" coordsize="1601470,816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J9C8YA&#10;AADcAAAADwAAAGRycy9kb3ducmV2LnhtbESP0WrCQBRE3wv+w3IF3+rGppQQXUWFYgulavQDLtlr&#10;Es3eDdltkvbru4WCj8PMnGEWq8HUoqPWVZYVzKYRCOLc6ooLBefT62MCwnlkjbVlUvBNDlbL0cMC&#10;U217PlKX+UIECLsUFZTeN6mULi/JoJvahjh4F9sa9EG2hdQt9gFuavkURS/SYMVhocSGtiXlt+zL&#10;KMguH5s+cQe/u8Y/e7k9vj93n41Sk/GwnoPwNPh7+L/9phXESQx/Z8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J9C8YAAADcAAAADwAAAAAAAAAAAAAAAACYAgAAZHJz&#10;L2Rvd25yZXYueG1sUEsFBgAAAAAEAAQA9QAAAIsDAAAAAA==&#10;" path="m944244,l589914,em589914,r,816610em589914,816610r354330,em1247775,r353695,em1601470,r,816610em1601470,816610r-353695,em,416560r100965,e" filled="f" strokeweight="1.35pt">
                  <v:path arrowok="t"/>
                </v:shape>
                <v:shape id="Graphic 384" o:spid="_x0000_s1190" style="position:absolute;left:85;top:5035;width:838;height:870;visibility:visible;mso-wrap-style:square;v-text-anchor:top" coordsize="83820,86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BFcsMA&#10;AADcAAAADwAAAGRycy9kb3ducmV2LnhtbESPQYvCMBSE78L+h/CEvWnirrhajSKCIgiLdcXzo3m2&#10;xealNFHrvzfCgsdhZr5hZovWVuJGjS8daxj0FQjizJmScw3Hv3VvDMIHZIOVY9LwIA+L+Udnholx&#10;d07pdgi5iBD2CWooQqgTKX1WkEXfdzVx9M6usRiibHJpGrxHuK3kl1IjabHkuFBgTauCssvhajVM&#10;6t1E/WyWu/3wjOnjpC6/az5q/dltl1MQgdrwDv+3t0bD93gIrzPxCM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BFcsMAAADcAAAADwAAAAAAAAAAAAAAAACYAgAAZHJzL2Rv&#10;d25yZXYueG1sUEsFBgAAAAAEAAQA9QAAAIgDAAAAAA==&#10;" path="m41909,l25594,3413,12272,12731,3292,26574,,43560,3292,60473r8980,13806l25594,83583r16315,3412l58225,83583,71547,74279,80527,60473,83820,43560,80527,26574,71547,12731,58225,3413,41909,xe" filled="f" strokeweight="1.35pt">
                  <v:path arrowok="t"/>
                </v:shape>
                <v:shape id="Graphic 385" o:spid="_x0000_s1191" style="position:absolute;left:10537;width:10960;height:10947;visibility:visible;mso-wrap-style:square;v-text-anchor:top" coordsize="1096010,1094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d5NMUA&#10;AADcAAAADwAAAGRycy9kb3ducmV2LnhtbESPQWuDQBSE74H+h+UVcpG6psEixk0ogZQUCkFbyPXh&#10;vqrEfSvuJpp/3y0Uehxm5hum2M2mFzcaXWdZwSpOQBDXVnfcKPj6PDxlIJxH1thbJgV3crDbPiwK&#10;zLWduKRb5RsRIOxyVNB6P+RSurolgy62A3Hwvu1o0Ac5NlKPOAW46eVzkrxIgx2HhRYH2rdUX6qr&#10;UeAr+RZN9PGeyjJbX8rI2vPpqNTycX7dgPA0+//wX/uoFayzFH7PhCM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3k0xQAAANwAAAAPAAAAAAAAAAAAAAAAAJgCAABkcnMv&#10;ZG93bnJldi54bWxQSwUGAAAAAAQABAD1AAAAigMAAAAA&#10;" path="m100965,r,278129em201930,r,278129em100965,139064l,139064em201930,139064r101600,em100965,816609r,278130em201930,816609r,278130em100965,955675l,955675em201930,955675r101600,em1096010,399414r,278130em1096010,538479r-101600,e" filled="f" strokeweight="1.35pt">
                  <v:path arrowok="t"/>
                </v:shape>
                <v:shape id="Textbox 386" o:spid="_x0000_s1192" type="#_x0000_t202" style="position:absolute;left:10870;top:4276;width:1994;height:2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Bu8UA&#10;AADcAAAADwAAAGRycy9kb3ducmV2LnhtbESPQWvCQBSE7wX/w/KE3urGCkGjq4hUEAqlMR48PrPP&#10;ZDH7NmZXTf99t1DwOMzMN8xi1dtG3KnzxrGC8SgBQVw6bbhScCi2b1MQPiBrbByTgh/ysFoOXhaY&#10;affgnO77UIkIYZ+hgjqENpPSlzVZ9CPXEkfv7DqLIcqukrrDR4TbRr4nSSotGo4LNba0qam87G9W&#10;wfrI+Ye5fp2+83NuimKW8Gd6Uep12K/nIAL14Rn+b++0gsk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bAG7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rPr>
                            <w:rFonts w:ascii="Courier New"/>
                            <w:sz w:val="30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sz w:val="30"/>
                          </w:rPr>
                          <w:t>C</w:t>
                        </w:r>
                        <w:r>
                          <w:rPr>
                            <w:rFonts w:ascii="Courier New"/>
                            <w:spacing w:val="-5"/>
                            <w:sz w:val="30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C</w:t>
      </w:r>
      <w:r>
        <w:rPr>
          <w:spacing w:val="-5"/>
          <w:vertAlign w:val="subscript"/>
        </w:rPr>
        <w:t>1</w:t>
      </w:r>
    </w:p>
    <w:p w:rsidR="007008C5" w:rsidRDefault="00D34D94">
      <w:pPr>
        <w:pStyle w:val="a3"/>
        <w:spacing w:before="36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9440" behindDoc="1" locked="0" layoutInCell="1" allowOverlap="1">
                <wp:simplePos x="0" y="0"/>
                <wp:positionH relativeFrom="page">
                  <wp:posOffset>3030220</wp:posOffset>
                </wp:positionH>
                <wp:positionV relativeFrom="paragraph">
                  <wp:posOffset>181610</wp:posOffset>
                </wp:positionV>
                <wp:extent cx="199390" cy="220980"/>
                <wp:effectExtent l="0" t="0" r="0" b="0"/>
                <wp:wrapTopAndBottom/>
                <wp:docPr id="387" name="Textbox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390" cy="2209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rPr>
                                <w:rFonts w:ascii="Courier New"/>
                                <w:sz w:val="30"/>
                              </w:rPr>
                            </w:pPr>
                            <w:r>
                              <w:rPr>
                                <w:rFonts w:ascii="Courier New"/>
                                <w:spacing w:val="-5"/>
                                <w:sz w:val="30"/>
                              </w:rPr>
                              <w:t>C</w:t>
                            </w:r>
                            <w:r>
                              <w:rPr>
                                <w:rFonts w:ascii="Courier New"/>
                                <w:spacing w:val="-5"/>
                                <w:sz w:val="30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7" o:spid="_x0000_s1193" type="#_x0000_t202" style="position:absolute;margin-left:238.6pt;margin-top:14.3pt;width:15.7pt;height:17.4pt;z-index:-25160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" filled="f" stroked="f">
                <v:textbox inset="0,0,0,0">
                  <w:txbxContent>
                    <w:p w:rsidR="007008C5" w:rsidRDefault="00D34D94">
                      <w:pPr>
                        <w:rPr>
                          <w:rFonts w:ascii="Courier New"/>
                          <w:sz w:val="30"/>
                        </w:rPr>
                      </w:pPr>
                      <w:r>
                        <w:rPr>
                          <w:rFonts w:ascii="Courier New"/>
                          <w:spacing w:val="-5"/>
                          <w:sz w:val="30"/>
                        </w:rPr>
                        <w:t>C</w:t>
                      </w:r>
                      <w:r>
                        <w:rPr>
                          <w:rFonts w:ascii="Courier New"/>
                          <w:spacing w:val="-5"/>
                          <w:sz w:val="30"/>
                          <w:vertAlign w:val="subscript"/>
                        </w:rPr>
                        <w:t>3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Courier New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10464" behindDoc="1" locked="0" layoutInCell="1" allowOverlap="1">
                <wp:simplePos x="0" y="0"/>
                <wp:positionH relativeFrom="page">
                  <wp:posOffset>3189605</wp:posOffset>
                </wp:positionH>
                <wp:positionV relativeFrom="paragraph">
                  <wp:posOffset>569595</wp:posOffset>
                </wp:positionV>
                <wp:extent cx="522605" cy="278130"/>
                <wp:effectExtent l="0" t="0" r="0" b="0"/>
                <wp:wrapTopAndBottom/>
                <wp:docPr id="388" name="Group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605" cy="278130"/>
                          <a:chOff x="0" y="0"/>
                          <a:chExt cx="522605" cy="278130"/>
                        </a:xfrm>
                      </wpg:grpSpPr>
                      <wps:wsp>
                        <wps:cNvPr id="389" name="Graphic 389"/>
                        <wps:cNvSpPr/>
                        <wps:spPr>
                          <a:xfrm>
                            <a:off x="109537" y="139064"/>
                            <a:ext cx="3206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675">
                                <a:moveTo>
                                  <a:pt x="219075" y="0"/>
                                </a:moveTo>
                                <a:lnTo>
                                  <a:pt x="0" y="0"/>
                                </a:lnTo>
                              </a:path>
                              <a:path w="320675">
                                <a:moveTo>
                                  <a:pt x="320675" y="0"/>
                                </a:moveTo>
                                <a:lnTo>
                                  <a:pt x="219075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0" name="Graphic 390"/>
                        <wps:cNvSpPr/>
                        <wps:spPr>
                          <a:xfrm>
                            <a:off x="430212" y="86994"/>
                            <a:ext cx="8382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86995">
                                <a:moveTo>
                                  <a:pt x="41910" y="0"/>
                                </a:moveTo>
                                <a:lnTo>
                                  <a:pt x="25610" y="3411"/>
                                </a:lnTo>
                                <a:lnTo>
                                  <a:pt x="12287" y="12715"/>
                                </a:lnTo>
                                <a:lnTo>
                                  <a:pt x="3298" y="26521"/>
                                </a:lnTo>
                                <a:lnTo>
                                  <a:pt x="0" y="43433"/>
                                </a:lnTo>
                                <a:lnTo>
                                  <a:pt x="3298" y="60420"/>
                                </a:lnTo>
                                <a:lnTo>
                                  <a:pt x="12287" y="74263"/>
                                </a:lnTo>
                                <a:lnTo>
                                  <a:pt x="25610" y="83581"/>
                                </a:lnTo>
                                <a:lnTo>
                                  <a:pt x="41910" y="86995"/>
                                </a:lnTo>
                                <a:lnTo>
                                  <a:pt x="58209" y="83581"/>
                                </a:lnTo>
                                <a:lnTo>
                                  <a:pt x="71532" y="74263"/>
                                </a:lnTo>
                                <a:lnTo>
                                  <a:pt x="80521" y="60420"/>
                                </a:lnTo>
                                <a:lnTo>
                                  <a:pt x="83819" y="43433"/>
                                </a:lnTo>
                                <a:lnTo>
                                  <a:pt x="80521" y="26521"/>
                                </a:lnTo>
                                <a:lnTo>
                                  <a:pt x="71532" y="12715"/>
                                </a:lnTo>
                                <a:lnTo>
                                  <a:pt x="58209" y="3411"/>
                                </a:lnTo>
                                <a:lnTo>
                                  <a:pt x="41910" y="0"/>
                                </a:lnTo>
                                <a:close/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1" name="Graphic 391"/>
                        <wps:cNvSpPr/>
                        <wps:spPr>
                          <a:xfrm>
                            <a:off x="8572" y="0"/>
                            <a:ext cx="100965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278130">
                                <a:moveTo>
                                  <a:pt x="0" y="0"/>
                                </a:moveTo>
                                <a:lnTo>
                                  <a:pt x="0" y="278129"/>
                                </a:lnTo>
                              </a:path>
                              <a:path w="100965" h="278130">
                                <a:moveTo>
                                  <a:pt x="0" y="139065"/>
                                </a:moveTo>
                                <a:lnTo>
                                  <a:pt x="100965" y="139065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301C4F" id="Group 388" o:spid="_x0000_s1026" style="position:absolute;margin-left:251.15pt;margin-top:44.85pt;width:41.15pt;height:21.9pt;z-index:-251606016;mso-wrap-distance-left:0;mso-wrap-distance-right:0;mso-position-horizontal-relative:page" coordsize="52260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">
                <v:shape id="Graphic 389" o:spid="_x0000_s1027" style="position:absolute;left:109537;top:139064;width:320675;height:1270;visibility:visible;mso-wrap-style:square;v-text-anchor:top" coordsize="32067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inIsYA&#10;AADcAAAADwAAAGRycy9kb3ducmV2LnhtbESPQWvCQBSE7wX/w/KE3upGLWKim9BqCy14MOpBb4/s&#10;Mwlm34bs1qT/vlso9DjMzDfMOhtMI+7UudqygukkAkFcWF1zqeB0fH9agnAeWWNjmRR8k4MsHT2s&#10;MdG255zuB1+KAGGXoILK+zaR0hUVGXQT2xIH72o7gz7IrpS6wz7ATSNnUbSQBmsOCxW2tKmouB2+&#10;jIK9XDybYx83Zpef8+3u7dPFrxelHsfDywqEp8H/h//aH1rBfBnD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inIsYAAADcAAAADwAAAAAAAAAAAAAAAACYAgAAZHJz&#10;L2Rvd25yZXYueG1sUEsFBgAAAAAEAAQA9QAAAIsDAAAAAA==&#10;" path="m219075,l,em320675,l219075,e" filled="f" strokeweight="1.35pt">
                  <v:path arrowok="t"/>
                </v:shape>
                <v:shape id="Graphic 390" o:spid="_x0000_s1028" style="position:absolute;left:430212;top:86994;width:83820;height:86995;visibility:visible;mso-wrap-style:square;v-text-anchor:top" coordsize="83820,86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VrMIA&#10;AADcAAAADwAAAGRycy9kb3ducmV2LnhtbERPXWvCMBR9H/gfwh34tibTsa3VKCIogjBmJz5fmmtb&#10;bG5KE9v675eHwR4P53u5Hm0jeup87VjDa6JAEBfO1FxqOP/sXj5B+IBssHFMGh7kYb2aPC0xM27g&#10;E/V5KEUMYZ+hhiqENpPSFxVZ9IlriSN3dZ3FEGFXStPhEMNtI2dKvUuLNceGClvaVlTc8rvVkLbH&#10;VH3sN8fvtyueHhd1+9rxWevp87hZgAg0hn/xn/tgNMzTOD+ei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ctWswgAAANwAAAAPAAAAAAAAAAAAAAAAAJgCAABkcnMvZG93&#10;bnJldi54bWxQSwUGAAAAAAQABAD1AAAAhwMAAAAA&#10;" path="m41910,l25610,3411,12287,12715,3298,26521,,43433,3298,60420r8989,13843l25610,83581r16300,3414l58209,83581,71532,74263,80521,60420,83819,43433,80521,26521,71532,12715,58209,3411,41910,xe" filled="f" strokeweight="1.35pt">
                  <v:path arrowok="t"/>
                </v:shape>
                <v:shape id="Graphic 391" o:spid="_x0000_s1029" style="position:absolute;left:8572;width:100965;height:278130;visibility:visible;mso-wrap-style:square;v-text-anchor:top" coordsize="100965,278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orS8UA&#10;AADcAAAADwAAAGRycy9kb3ducmV2LnhtbESP0WrCQBRE34X+w3ILvukmlbYmuoagFPtSsNoPuGRv&#10;k9js3Zhdk/j33ULBx2FmzjDrbDSN6KlztWUF8TwCQVxYXXOp4Ov0NluCcB5ZY2OZFNzIQbZ5mKwx&#10;1XbgT+qPvhQBwi5FBZX3bSqlKyoy6Oa2JQ7et+0M+iC7UuoOhwA3jXyKohdpsOawUGFL24qKn+PV&#10;KMB4f9jfLOfJQV9ez8/JKVp+7JSaPo75CoSn0d/D/+13rWCRxPB3Jhw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qitLxQAAANwAAAAPAAAAAAAAAAAAAAAAAJgCAABkcnMv&#10;ZG93bnJldi54bWxQSwUGAAAAAAQABAD1AAAAigMAAAAA&#10;" path="m,l,278129em,139065r100965,e" filled="f" strokeweight="1.35pt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7008C5" w:rsidRDefault="007008C5">
      <w:pPr>
        <w:pStyle w:val="a3"/>
        <w:spacing w:before="10"/>
        <w:rPr>
          <w:rFonts w:ascii="Courier New"/>
          <w:sz w:val="19"/>
        </w:rPr>
      </w:pPr>
    </w:p>
    <w:p w:rsidR="007008C5" w:rsidRDefault="007008C5">
      <w:pPr>
        <w:pStyle w:val="a3"/>
        <w:rPr>
          <w:rFonts w:ascii="Courier New"/>
        </w:rPr>
      </w:pPr>
    </w:p>
    <w:p w:rsidR="007008C5" w:rsidRDefault="007008C5">
      <w:pPr>
        <w:pStyle w:val="a3"/>
        <w:rPr>
          <w:rFonts w:ascii="Courier New"/>
        </w:rPr>
      </w:pPr>
    </w:p>
    <w:p w:rsidR="007008C5" w:rsidRDefault="007008C5">
      <w:pPr>
        <w:pStyle w:val="a3"/>
        <w:rPr>
          <w:rFonts w:ascii="Courier New"/>
        </w:rPr>
      </w:pPr>
    </w:p>
    <w:p w:rsidR="007008C5" w:rsidRDefault="007008C5">
      <w:pPr>
        <w:pStyle w:val="a3"/>
        <w:rPr>
          <w:rFonts w:ascii="Courier New"/>
        </w:rPr>
      </w:pPr>
    </w:p>
    <w:p w:rsidR="007008C5" w:rsidRDefault="007008C5">
      <w:pPr>
        <w:pStyle w:val="a3"/>
        <w:spacing w:before="75"/>
        <w:rPr>
          <w:rFonts w:ascii="Courier New"/>
        </w:rPr>
      </w:pPr>
    </w:p>
    <w:p w:rsidR="007008C5" w:rsidRDefault="00D34D94">
      <w:pPr>
        <w:pStyle w:val="a4"/>
        <w:numPr>
          <w:ilvl w:val="0"/>
          <w:numId w:val="42"/>
        </w:numPr>
        <w:tabs>
          <w:tab w:val="left" w:pos="776"/>
        </w:tabs>
        <w:spacing w:before="1"/>
        <w:ind w:right="565" w:firstLine="0"/>
        <w:jc w:val="left"/>
        <w:rPr>
          <w:sz w:val="28"/>
        </w:rPr>
      </w:pPr>
      <w:r>
        <w:rPr>
          <w:sz w:val="28"/>
        </w:rPr>
        <w:t>Определить общую емкость и напряжение на каждом конденсаторе для соединения,</w:t>
      </w:r>
      <w:r>
        <w:rPr>
          <w:spacing w:val="-2"/>
          <w:sz w:val="28"/>
        </w:rPr>
        <w:t xml:space="preserve"> </w:t>
      </w:r>
      <w:r>
        <w:rPr>
          <w:sz w:val="28"/>
        </w:rPr>
        <w:t>приведенного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рисунке,</w:t>
      </w:r>
      <w:r>
        <w:rPr>
          <w:spacing w:val="-2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5"/>
          <w:sz w:val="28"/>
        </w:rPr>
        <w:t xml:space="preserve"> </w:t>
      </w:r>
      <w:r>
        <w:rPr>
          <w:sz w:val="28"/>
        </w:rPr>
        <w:t>45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20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5</w:t>
      </w:r>
      <w:r>
        <w:rPr>
          <w:spacing w:val="-2"/>
          <w:sz w:val="28"/>
        </w:rPr>
        <w:t xml:space="preserve"> </w:t>
      </w:r>
      <w:r>
        <w:rPr>
          <w:sz w:val="28"/>
        </w:rPr>
        <w:t>мкФ; С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30 мкФ;</w:t>
      </w:r>
    </w:p>
    <w:p w:rsidR="007008C5" w:rsidRDefault="00D34D94">
      <w:pPr>
        <w:pStyle w:val="a3"/>
        <w:spacing w:before="1" w:line="322" w:lineRule="exact"/>
        <w:ind w:left="566"/>
      </w:pPr>
      <w:r>
        <w:t>С</w:t>
      </w:r>
      <w:r>
        <w:rPr>
          <w:vertAlign w:val="subscript"/>
        </w:rPr>
        <w:t>5</w:t>
      </w:r>
      <w:r>
        <w:rPr>
          <w:spacing w:val="-24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40</w:t>
      </w:r>
      <w:r>
        <w:rPr>
          <w:spacing w:val="1"/>
        </w:rPr>
        <w:t xml:space="preserve"> </w:t>
      </w:r>
      <w:r>
        <w:rPr>
          <w:spacing w:val="-4"/>
        </w:rPr>
        <w:t>мкФ.</w:t>
      </w:r>
    </w:p>
    <w:p w:rsidR="007008C5" w:rsidRDefault="00D34D94">
      <w:pPr>
        <w:pStyle w:val="a3"/>
        <w:ind w:left="566"/>
      </w:pPr>
      <w:r>
        <w:t>Напряжение,</w:t>
      </w:r>
      <w:r>
        <w:rPr>
          <w:spacing w:val="-11"/>
        </w:rPr>
        <w:t xml:space="preserve"> </w:t>
      </w:r>
      <w:r>
        <w:t>приложенное</w:t>
      </w:r>
      <w:r>
        <w:rPr>
          <w:spacing w:val="-5"/>
        </w:rPr>
        <w:t xml:space="preserve"> </w:t>
      </w:r>
      <w:r>
        <w:t>ко</w:t>
      </w:r>
      <w:r>
        <w:rPr>
          <w:spacing w:val="-4"/>
        </w:rPr>
        <w:t xml:space="preserve"> </w:t>
      </w:r>
      <w:r>
        <w:t>всей</w:t>
      </w:r>
      <w:r>
        <w:rPr>
          <w:spacing w:val="-8"/>
        </w:rPr>
        <w:t xml:space="preserve"> </w:t>
      </w:r>
      <w:r>
        <w:t>батарее</w:t>
      </w:r>
      <w:r>
        <w:rPr>
          <w:spacing w:val="-5"/>
        </w:rPr>
        <w:t xml:space="preserve"> </w:t>
      </w:r>
      <w:r>
        <w:t>конденсаторов</w:t>
      </w:r>
      <w:r>
        <w:rPr>
          <w:spacing w:val="-3"/>
        </w:rPr>
        <w:t xml:space="preserve"> </w:t>
      </w:r>
      <w:r>
        <w:t>U</w:t>
      </w:r>
      <w:r>
        <w:rPr>
          <w:spacing w:val="-7"/>
        </w:rPr>
        <w:t xml:space="preserve"> </w:t>
      </w:r>
      <w:r>
        <w:t>=</w:t>
      </w:r>
      <w:r>
        <w:rPr>
          <w:spacing w:val="-4"/>
        </w:rPr>
        <w:t xml:space="preserve"> </w:t>
      </w:r>
      <w:r>
        <w:rPr>
          <w:spacing w:val="-2"/>
        </w:rPr>
        <w:t>300В.</w:t>
      </w:r>
    </w:p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14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1488" behindDoc="1" locked="0" layoutInCell="1" allowOverlap="1">
            <wp:simplePos x="0" y="0"/>
            <wp:positionH relativeFrom="page">
              <wp:posOffset>935990</wp:posOffset>
            </wp:positionH>
            <wp:positionV relativeFrom="paragraph">
              <wp:posOffset>255905</wp:posOffset>
            </wp:positionV>
            <wp:extent cx="1554480" cy="1377315"/>
            <wp:effectExtent l="0" t="0" r="0" b="0"/>
            <wp:wrapTopAndBottom/>
            <wp:docPr id="392" name="Image 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 392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4527" cy="1377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216"/>
      </w:pPr>
    </w:p>
    <w:p w:rsidR="007008C5" w:rsidRDefault="00D34D94">
      <w:pPr>
        <w:pStyle w:val="2"/>
        <w:spacing w:line="319" w:lineRule="exact"/>
      </w:pPr>
      <w:r>
        <w:t>Тема</w:t>
      </w:r>
      <w:r>
        <w:rPr>
          <w:spacing w:val="-5"/>
        </w:rPr>
        <w:t xml:space="preserve"> </w:t>
      </w:r>
      <w:r>
        <w:t>3.1</w:t>
      </w:r>
      <w:r>
        <w:rPr>
          <w:spacing w:val="-13"/>
        </w:rPr>
        <w:t xml:space="preserve"> </w:t>
      </w:r>
      <w:r>
        <w:t>Начальные</w:t>
      </w:r>
      <w:r>
        <w:rPr>
          <w:spacing w:val="-5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переменном</w:t>
      </w:r>
      <w:r>
        <w:rPr>
          <w:spacing w:val="-7"/>
        </w:rPr>
        <w:t xml:space="preserve"> </w:t>
      </w:r>
      <w:r>
        <w:rPr>
          <w:spacing w:val="-4"/>
        </w:rPr>
        <w:t>токе</w:t>
      </w:r>
    </w:p>
    <w:p w:rsidR="007008C5" w:rsidRDefault="00D34D94">
      <w:pPr>
        <w:pStyle w:val="a3"/>
        <w:ind w:left="566" w:right="565" w:firstLine="708"/>
        <w:jc w:val="both"/>
      </w:pPr>
      <w:r>
        <w:t>1.Заданы мгновенные</w:t>
      </w:r>
      <w:r>
        <w:rPr>
          <w:spacing w:val="-1"/>
        </w:rPr>
        <w:t xml:space="preserve"> </w:t>
      </w:r>
      <w:r>
        <w:t>значения трех токов: i</w:t>
      </w:r>
      <w:r>
        <w:rPr>
          <w:vertAlign w:val="subscript"/>
        </w:rPr>
        <w:t>1</w:t>
      </w:r>
      <w:r>
        <w:t>=12 sin(ωt -</w:t>
      </w:r>
      <w:r>
        <w:rPr>
          <w:spacing w:val="-3"/>
        </w:rPr>
        <w:t xml:space="preserve"> </w:t>
      </w:r>
      <w:r>
        <w:t>60°)A; i</w:t>
      </w:r>
      <w:r>
        <w:rPr>
          <w:vertAlign w:val="subscript"/>
        </w:rPr>
        <w:t>2</w:t>
      </w:r>
      <w:r>
        <w:t>=</w:t>
      </w:r>
      <w:r>
        <w:rPr>
          <w:spacing w:val="-1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sin (ωt - 150°)A; i3=10 sin (ωt + 30°) A</w:t>
      </w:r>
      <w:r>
        <w:rPr>
          <w:color w:val="EC7C30"/>
        </w:rPr>
        <w:t xml:space="preserve">. </w:t>
      </w:r>
      <w:r>
        <w:t>Построить векторную диаграмму.</w:t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1"/>
      </w:pPr>
    </w:p>
    <w:p w:rsidR="007008C5" w:rsidRDefault="00D34D94">
      <w:pPr>
        <w:pStyle w:val="2"/>
        <w:spacing w:before="1"/>
        <w:ind w:left="566" w:right="567" w:firstLine="708"/>
        <w:jc w:val="both"/>
      </w:pPr>
      <w:r>
        <w:t>Тема 3.2 Элементы и параметры электрических цепей переменного тока. Расчет цепей.</w:t>
      </w:r>
    </w:p>
    <w:p w:rsidR="007008C5" w:rsidRDefault="00D34D94">
      <w:pPr>
        <w:pStyle w:val="a4"/>
        <w:numPr>
          <w:ilvl w:val="1"/>
          <w:numId w:val="42"/>
        </w:numPr>
        <w:tabs>
          <w:tab w:val="left" w:pos="1274"/>
          <w:tab w:val="left" w:pos="1287"/>
        </w:tabs>
        <w:ind w:right="604" w:hanging="360"/>
        <w:jc w:val="both"/>
        <w:rPr>
          <w:sz w:val="28"/>
        </w:rPr>
      </w:pPr>
      <w:r>
        <w:rPr>
          <w:sz w:val="28"/>
        </w:rPr>
        <w:t>Конденсатор</w:t>
      </w:r>
      <w:r>
        <w:rPr>
          <w:spacing w:val="-2"/>
          <w:sz w:val="28"/>
        </w:rPr>
        <w:t xml:space="preserve"> </w:t>
      </w:r>
      <w:r>
        <w:rPr>
          <w:sz w:val="28"/>
        </w:rPr>
        <w:t>подключен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источнику</w:t>
      </w:r>
      <w:r>
        <w:rPr>
          <w:spacing w:val="-7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тока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частотой</w:t>
      </w:r>
      <w:r>
        <w:rPr>
          <w:spacing w:val="-1"/>
          <w:sz w:val="28"/>
        </w:rPr>
        <w:t xml:space="preserve"> </w:t>
      </w:r>
      <w:r>
        <w:rPr>
          <w:rFonts w:ascii="Symbol" w:hAnsi="Symbol"/>
          <w:sz w:val="28"/>
        </w:rPr>
        <w:t></w:t>
      </w:r>
      <w:r>
        <w:rPr>
          <w:spacing w:val="-3"/>
          <w:sz w:val="28"/>
        </w:rPr>
        <w:t xml:space="preserve"> </w:t>
      </w:r>
      <w:r>
        <w:rPr>
          <w:sz w:val="28"/>
        </w:rPr>
        <w:t>=</w:t>
      </w:r>
      <w:r>
        <w:rPr>
          <w:spacing w:val="-3"/>
          <w:sz w:val="28"/>
        </w:rPr>
        <w:t xml:space="preserve"> </w:t>
      </w:r>
      <w:r>
        <w:rPr>
          <w:sz w:val="28"/>
        </w:rPr>
        <w:t>50</w:t>
      </w:r>
      <w:r>
        <w:rPr>
          <w:spacing w:val="-2"/>
          <w:sz w:val="28"/>
        </w:rPr>
        <w:t xml:space="preserve"> </w:t>
      </w:r>
      <w:r>
        <w:rPr>
          <w:sz w:val="28"/>
        </w:rPr>
        <w:t>Гц и амплитудным значением напряжения Um</w:t>
      </w:r>
      <w:r>
        <w:rPr>
          <w:spacing w:val="-5"/>
          <w:sz w:val="28"/>
        </w:rPr>
        <w:t xml:space="preserve"> </w:t>
      </w:r>
      <w:r>
        <w:rPr>
          <w:sz w:val="28"/>
        </w:rPr>
        <w:t>= 150 В. Действующее значение тока в конденсаторе I = 2,5 А. Определить емкость конденсатора.</w:t>
      </w:r>
    </w:p>
    <w:p w:rsidR="007008C5" w:rsidRDefault="00D34D94">
      <w:pPr>
        <w:pStyle w:val="a3"/>
        <w:tabs>
          <w:tab w:val="left" w:pos="10077"/>
        </w:tabs>
        <w:ind w:left="566" w:right="977"/>
        <w:jc w:val="both"/>
      </w:pPr>
      <w:r>
        <w:rPr>
          <w:noProof/>
          <w:lang w:eastAsia="ru-RU"/>
        </w:rPr>
        <w:drawing>
          <wp:anchor distT="0" distB="0" distL="0" distR="0" simplePos="0" relativeHeight="251677696" behindDoc="1" locked="0" layoutInCell="1" allowOverlap="1">
            <wp:simplePos x="0" y="0"/>
            <wp:positionH relativeFrom="page">
              <wp:posOffset>4050030</wp:posOffset>
            </wp:positionH>
            <wp:positionV relativeFrom="paragraph">
              <wp:posOffset>4445</wp:posOffset>
            </wp:positionV>
            <wp:extent cx="2830195" cy="198120"/>
            <wp:effectExtent l="0" t="0" r="0" b="0"/>
            <wp:wrapNone/>
            <wp:docPr id="393" name="Image 3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 393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067" cy="19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80"/>
          <w:u w:val="single"/>
        </w:rPr>
        <w:t xml:space="preserve">   </w:t>
      </w:r>
      <w:r>
        <w:rPr>
          <w:u w:val="single"/>
        </w:rPr>
        <w:t>2.К цепи RC подано U = 141 sin (314t -</w:t>
      </w:r>
      <w:r>
        <w:rPr>
          <w:u w:val="single"/>
        </w:rPr>
        <w:tab/>
      </w:r>
      <w:r>
        <w:t xml:space="preserve"> </w:t>
      </w:r>
      <w:r>
        <w:rPr>
          <w:u w:val="single"/>
        </w:rPr>
        <w:t>уравнение, если R = 50 Ом, C = 31,8 мкФ.</w:t>
      </w:r>
      <w:r>
        <w:rPr>
          <w:spacing w:val="40"/>
          <w:u w:val="single"/>
        </w:rPr>
        <w:t xml:space="preserve"> </w:t>
      </w:r>
      <w:r>
        <w:rPr>
          <w:u w:val="single"/>
        </w:rPr>
        <w:t>Построить векторную диаграмму.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42"/>
        </w:numPr>
        <w:tabs>
          <w:tab w:val="left" w:pos="1055"/>
        </w:tabs>
        <w:spacing w:before="67"/>
        <w:ind w:right="570" w:firstLine="278"/>
        <w:jc w:val="both"/>
        <w:rPr>
          <w:sz w:val="28"/>
        </w:rPr>
      </w:pPr>
      <w:r>
        <w:rPr>
          <w:sz w:val="28"/>
        </w:rPr>
        <w:lastRenderedPageBreak/>
        <w:t>К цепи переменного тока приложено напряжение U = 220 В, ток в цепи 10 А. Определить полное, активное и реактивное сопротивления. Написать уравнение для мгновенных знаний напряжений и тока i, если известно, что ток отстает от напряжения на угол 45° и начальная Ψi =0</w:t>
      </w:r>
    </w:p>
    <w:p w:rsidR="007008C5" w:rsidRDefault="00D34D94">
      <w:pPr>
        <w:pStyle w:val="a4"/>
        <w:numPr>
          <w:ilvl w:val="0"/>
          <w:numId w:val="42"/>
        </w:numPr>
        <w:tabs>
          <w:tab w:val="left" w:pos="1055"/>
        </w:tabs>
        <w:spacing w:before="1"/>
        <w:ind w:right="1063" w:firstLine="278"/>
        <w:jc w:val="left"/>
        <w:rPr>
          <w:sz w:val="28"/>
        </w:rPr>
      </w:pPr>
      <w:r>
        <w:rPr>
          <w:sz w:val="28"/>
        </w:rPr>
        <w:t>В неразветвленной цепи RL дано:R = 4,8 Ом, L = 35 мГн. подводится напряжение U = 60 sin (314t +30°). Определить ток в цепи – I и записать уравнение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мгновенного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тока.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векторную</w:t>
      </w:r>
      <w:r>
        <w:rPr>
          <w:spacing w:val="-5"/>
          <w:sz w:val="28"/>
        </w:rPr>
        <w:t xml:space="preserve"> </w:t>
      </w:r>
      <w:r>
        <w:rPr>
          <w:sz w:val="28"/>
        </w:rPr>
        <w:t>диаграмму</w:t>
      </w:r>
      <w:r>
        <w:rPr>
          <w:spacing w:val="-8"/>
          <w:sz w:val="28"/>
        </w:rPr>
        <w:t xml:space="preserve"> </w:t>
      </w:r>
      <w:r>
        <w:rPr>
          <w:sz w:val="28"/>
        </w:rPr>
        <w:t>цепи.</w:t>
      </w:r>
    </w:p>
    <w:p w:rsidR="007008C5" w:rsidRDefault="00D34D94">
      <w:pPr>
        <w:spacing w:before="30" w:line="108" w:lineRule="exact"/>
        <w:ind w:left="4015"/>
        <w:rPr>
          <w:rFonts w:ascii="Symbol" w:hAnsi="Symbol"/>
          <w:sz w:val="14"/>
        </w:rPr>
      </w:pPr>
      <w:r>
        <w:rPr>
          <w:rFonts w:ascii="Symbol" w:hAnsi="Symbol"/>
          <w:sz w:val="14"/>
        </w:rPr>
        <w:t></w:t>
      </w:r>
      <w:r>
        <w:rPr>
          <w:spacing w:val="50"/>
          <w:sz w:val="14"/>
        </w:rPr>
        <w:t xml:space="preserve">  </w:t>
      </w:r>
      <w:r>
        <w:rPr>
          <w:rFonts w:ascii="Symbol" w:hAnsi="Symbol"/>
          <w:spacing w:val="-10"/>
          <w:sz w:val="14"/>
        </w:rPr>
        <w:t></w:t>
      </w:r>
    </w:p>
    <w:p w:rsidR="007008C5" w:rsidRDefault="00D34D94">
      <w:pPr>
        <w:spacing w:line="313" w:lineRule="exact"/>
        <w:ind w:left="566"/>
        <w:rPr>
          <w:i/>
          <w:sz w:val="24"/>
        </w:rPr>
      </w:pPr>
      <w:r>
        <w:rPr>
          <w:sz w:val="28"/>
        </w:rPr>
        <w:t>Записать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цепи</w:t>
      </w:r>
      <w:r>
        <w:rPr>
          <w:spacing w:val="47"/>
          <w:sz w:val="28"/>
        </w:rPr>
        <w:t xml:space="preserve"> </w:t>
      </w:r>
      <w:r>
        <w:rPr>
          <w:i/>
          <w:sz w:val="24"/>
          <w:u w:val="single"/>
        </w:rPr>
        <w:t>z</w:t>
      </w:r>
      <w:r>
        <w:rPr>
          <w:sz w:val="24"/>
        </w:rPr>
        <w:t>,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I</w:t>
      </w:r>
      <w:r>
        <w:rPr>
          <w:i/>
          <w:spacing w:val="-36"/>
          <w:sz w:val="24"/>
        </w:rPr>
        <w:t xml:space="preserve"> </w:t>
      </w:r>
      <w:r>
        <w:rPr>
          <w:spacing w:val="-5"/>
          <w:sz w:val="24"/>
        </w:rPr>
        <w:t>,</w:t>
      </w:r>
      <w:r>
        <w:rPr>
          <w:i/>
          <w:spacing w:val="-5"/>
          <w:sz w:val="24"/>
        </w:rPr>
        <w:t>U</w:t>
      </w:r>
    </w:p>
    <w:p w:rsidR="007008C5" w:rsidRDefault="00D34D94">
      <w:pPr>
        <w:pStyle w:val="a4"/>
        <w:numPr>
          <w:ilvl w:val="0"/>
          <w:numId w:val="42"/>
        </w:numPr>
        <w:tabs>
          <w:tab w:val="left" w:pos="986"/>
          <w:tab w:val="left" w:pos="8299"/>
          <w:tab w:val="left" w:pos="9753"/>
        </w:tabs>
        <w:spacing w:before="31"/>
        <w:ind w:right="676" w:firstLine="209"/>
        <w:jc w:val="left"/>
        <w:rPr>
          <w:sz w:val="28"/>
        </w:rPr>
      </w:pPr>
      <w:r>
        <w:rPr>
          <w:sz w:val="28"/>
        </w:rPr>
        <w:t>В заданной цепи показать и определить все токи. Е = 220В</w:t>
      </w:r>
      <w:r>
        <w:rPr>
          <w:sz w:val="28"/>
        </w:rPr>
        <w:tab/>
        <w:t>ƒ = 50 Гц</w:t>
      </w:r>
      <w:r>
        <w:rPr>
          <w:sz w:val="28"/>
        </w:rPr>
        <w:tab/>
        <w:t>R</w:t>
      </w:r>
      <w:r>
        <w:rPr>
          <w:spacing w:val="-17"/>
          <w:sz w:val="28"/>
        </w:rPr>
        <w:t xml:space="preserve"> </w:t>
      </w:r>
      <w:r>
        <w:rPr>
          <w:sz w:val="28"/>
        </w:rPr>
        <w:t>=</w:t>
      </w:r>
      <w:r>
        <w:rPr>
          <w:spacing w:val="-17"/>
          <w:sz w:val="28"/>
        </w:rPr>
        <w:t xml:space="preserve"> </w:t>
      </w:r>
      <w:r>
        <w:rPr>
          <w:sz w:val="28"/>
        </w:rPr>
        <w:t>8 Ом,</w:t>
      </w:r>
      <w:r>
        <w:rPr>
          <w:spacing w:val="40"/>
          <w:sz w:val="28"/>
        </w:rPr>
        <w:t xml:space="preserve"> </w:t>
      </w:r>
      <w:r>
        <w:rPr>
          <w:sz w:val="28"/>
        </w:rPr>
        <w:t>С = 1600 мкФ,</w:t>
      </w:r>
      <w:r>
        <w:rPr>
          <w:spacing w:val="40"/>
          <w:sz w:val="28"/>
        </w:rPr>
        <w:t xml:space="preserve"> </w:t>
      </w:r>
      <w:r>
        <w:rPr>
          <w:sz w:val="28"/>
        </w:rPr>
        <w:t>L = 95 мГн. Построить векторную диаграмму.</w:t>
      </w:r>
    </w:p>
    <w:p w:rsidR="007008C5" w:rsidRDefault="00D34D94">
      <w:pPr>
        <w:pStyle w:val="a3"/>
        <w:spacing w:before="2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2512" behindDoc="1" locked="0" layoutInCell="1" allowOverlap="1">
            <wp:simplePos x="0" y="0"/>
            <wp:positionH relativeFrom="page">
              <wp:posOffset>809625</wp:posOffset>
            </wp:positionH>
            <wp:positionV relativeFrom="paragraph">
              <wp:posOffset>179705</wp:posOffset>
            </wp:positionV>
            <wp:extent cx="1835785" cy="853440"/>
            <wp:effectExtent l="0" t="0" r="0" b="0"/>
            <wp:wrapTopAndBottom/>
            <wp:docPr id="394" name="Image 3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 394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5707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117"/>
      </w:pPr>
    </w:p>
    <w:p w:rsidR="007008C5" w:rsidRDefault="00D34D94">
      <w:pPr>
        <w:pStyle w:val="a4"/>
        <w:numPr>
          <w:ilvl w:val="0"/>
          <w:numId w:val="42"/>
        </w:numPr>
        <w:tabs>
          <w:tab w:val="left" w:pos="636"/>
          <w:tab w:val="left" w:pos="776"/>
        </w:tabs>
        <w:ind w:left="636" w:right="927" w:hanging="70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показания</w:t>
      </w:r>
      <w:r>
        <w:rPr>
          <w:spacing w:val="-3"/>
          <w:sz w:val="28"/>
        </w:rPr>
        <w:t xml:space="preserve"> </w:t>
      </w:r>
      <w:r>
        <w:rPr>
          <w:sz w:val="28"/>
        </w:rPr>
        <w:t>амперметра,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подведено u</w:t>
      </w:r>
      <w:r>
        <w:rPr>
          <w:spacing w:val="-3"/>
          <w:sz w:val="28"/>
        </w:rPr>
        <w:t xml:space="preserve"> </w:t>
      </w:r>
      <w:r>
        <w:rPr>
          <w:sz w:val="28"/>
        </w:rPr>
        <w:t>=</w:t>
      </w:r>
      <w:r>
        <w:rPr>
          <w:spacing w:val="-3"/>
          <w:sz w:val="28"/>
        </w:rPr>
        <w:t xml:space="preserve"> </w:t>
      </w:r>
      <w:r>
        <w:rPr>
          <w:sz w:val="28"/>
        </w:rPr>
        <w:t>24</w:t>
      </w:r>
      <w:r>
        <w:rPr>
          <w:spacing w:val="-2"/>
          <w:sz w:val="28"/>
        </w:rPr>
        <w:t xml:space="preserve"> </w:t>
      </w:r>
      <w:r>
        <w:rPr>
          <w:sz w:val="28"/>
        </w:rPr>
        <w:t>sin</w:t>
      </w:r>
      <w:r>
        <w:rPr>
          <w:spacing w:val="-3"/>
          <w:sz w:val="28"/>
        </w:rPr>
        <w:t xml:space="preserve"> </w:t>
      </w:r>
      <w:r>
        <w:rPr>
          <w:sz w:val="28"/>
        </w:rPr>
        <w:t>(ωt+90°), R = 12 Ом, L = 127 мГн, С = 31,8 мкФ, ƒ = 50 Гц.</w:t>
      </w:r>
    </w:p>
    <w:p w:rsidR="007008C5" w:rsidRDefault="00D34D94">
      <w:pPr>
        <w:pStyle w:val="a3"/>
        <w:spacing w:before="2"/>
        <w:rPr>
          <w:sz w:val="17"/>
        </w:rPr>
      </w:pPr>
      <w:r>
        <w:rPr>
          <w:noProof/>
          <w:sz w:val="17"/>
          <w:lang w:eastAsia="ru-RU"/>
        </w:rPr>
        <w:drawing>
          <wp:anchor distT="0" distB="0" distL="0" distR="0" simplePos="0" relativeHeight="251713536" behindDoc="1" locked="0" layoutInCell="1" allowOverlap="1">
            <wp:simplePos x="0" y="0"/>
            <wp:positionH relativeFrom="page">
              <wp:posOffset>977900</wp:posOffset>
            </wp:positionH>
            <wp:positionV relativeFrom="paragraph">
              <wp:posOffset>140335</wp:posOffset>
            </wp:positionV>
            <wp:extent cx="1426845" cy="951230"/>
            <wp:effectExtent l="0" t="0" r="0" b="0"/>
            <wp:wrapTopAndBottom/>
            <wp:docPr id="395" name="Image 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Image 395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6869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D34D94">
      <w:pPr>
        <w:pStyle w:val="a4"/>
        <w:numPr>
          <w:ilvl w:val="0"/>
          <w:numId w:val="42"/>
        </w:numPr>
        <w:tabs>
          <w:tab w:val="left" w:pos="776"/>
        </w:tabs>
        <w:spacing w:before="260"/>
        <w:ind w:right="635" w:firstLine="0"/>
        <w:jc w:val="left"/>
        <w:rPr>
          <w:sz w:val="28"/>
        </w:rPr>
      </w:pPr>
      <w:r>
        <w:rPr>
          <w:sz w:val="28"/>
        </w:rPr>
        <w:t>Напряжение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входе</w:t>
      </w:r>
      <w:r>
        <w:rPr>
          <w:spacing w:val="-3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3"/>
          <w:sz w:val="28"/>
        </w:rPr>
        <w:t xml:space="preserve"> </w:t>
      </w:r>
      <w:r>
        <w:rPr>
          <w:sz w:val="28"/>
        </w:rPr>
        <w:t>активную</w:t>
      </w:r>
      <w:r>
        <w:rPr>
          <w:spacing w:val="-4"/>
          <w:sz w:val="28"/>
        </w:rPr>
        <w:t xml:space="preserve"> </w:t>
      </w:r>
      <w:r>
        <w:rPr>
          <w:sz w:val="28"/>
        </w:rPr>
        <w:t>составляющую</w:t>
      </w:r>
      <w:r>
        <w:rPr>
          <w:spacing w:val="-4"/>
          <w:sz w:val="28"/>
        </w:rPr>
        <w:t xml:space="preserve"> </w:t>
      </w:r>
      <w:r>
        <w:rPr>
          <w:sz w:val="28"/>
        </w:rPr>
        <w:t>63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реактивную – 110 В. Записать комплекс заданного напряжения и составить выражение для комплекса тока, если он отстает по фазе от напряжения на 40 гр.</w:t>
      </w:r>
      <w:r>
        <w:rPr>
          <w:spacing w:val="80"/>
          <w:sz w:val="28"/>
        </w:rPr>
        <w:t xml:space="preserve"> </w:t>
      </w:r>
      <w:r>
        <w:rPr>
          <w:sz w:val="28"/>
        </w:rPr>
        <w:t>а I</w:t>
      </w:r>
      <w:r>
        <w:rPr>
          <w:sz w:val="28"/>
          <w:vertAlign w:val="subscript"/>
        </w:rPr>
        <w:t>м</w:t>
      </w:r>
      <w:r>
        <w:rPr>
          <w:sz w:val="28"/>
        </w:rPr>
        <w:t xml:space="preserve"> = 10 А.</w:t>
      </w:r>
    </w:p>
    <w:p w:rsidR="007008C5" w:rsidRDefault="007008C5">
      <w:pPr>
        <w:pStyle w:val="a3"/>
        <w:spacing w:before="1"/>
      </w:pPr>
    </w:p>
    <w:p w:rsidR="007008C5" w:rsidRDefault="00D34D94">
      <w:pPr>
        <w:pStyle w:val="a4"/>
        <w:numPr>
          <w:ilvl w:val="0"/>
          <w:numId w:val="42"/>
        </w:numPr>
        <w:tabs>
          <w:tab w:val="left" w:pos="777"/>
          <w:tab w:val="left" w:pos="6336"/>
        </w:tabs>
        <w:ind w:right="3523" w:firstLine="0"/>
        <w:jc w:val="left"/>
        <w:rPr>
          <w:sz w:val="28"/>
        </w:rPr>
      </w:pPr>
      <w:r>
        <w:rPr>
          <w:sz w:val="28"/>
        </w:rPr>
        <w:t>Составте схему цепи, если ее сопротивление</w:t>
      </w:r>
      <w:r>
        <w:rPr>
          <w:sz w:val="28"/>
        </w:rPr>
        <w:tab/>
        <w:t>=</w:t>
      </w:r>
      <w:r>
        <w:rPr>
          <w:spacing w:val="-18"/>
          <w:sz w:val="28"/>
        </w:rPr>
        <w:t xml:space="preserve"> </w:t>
      </w:r>
      <w:r>
        <w:rPr>
          <w:sz w:val="28"/>
        </w:rPr>
        <w:t>5·еj60°</w:t>
      </w:r>
      <w:r>
        <w:rPr>
          <w:spacing w:val="-16"/>
          <w:sz w:val="28"/>
        </w:rPr>
        <w:t xml:space="preserve"> </w:t>
      </w:r>
      <w:r>
        <w:rPr>
          <w:sz w:val="28"/>
        </w:rPr>
        <w:t>. Определите величину</w:t>
      </w:r>
      <w:r>
        <w:rPr>
          <w:spacing w:val="40"/>
          <w:sz w:val="28"/>
        </w:rPr>
        <w:t xml:space="preserve"> </w:t>
      </w:r>
      <w:r>
        <w:rPr>
          <w:sz w:val="28"/>
        </w:rPr>
        <w:t>включенных сопротивлений.</w:t>
      </w:r>
    </w:p>
    <w:p w:rsidR="007008C5" w:rsidRDefault="00D34D94">
      <w:pPr>
        <w:pStyle w:val="a3"/>
        <w:spacing w:line="321" w:lineRule="exact"/>
        <w:ind w:left="566"/>
      </w:pPr>
      <w:r>
        <w:t>Приняв</w:t>
      </w:r>
      <w:r>
        <w:rPr>
          <w:spacing w:val="-4"/>
        </w:rPr>
        <w:t xml:space="preserve"> </w:t>
      </w:r>
      <w:r>
        <w:t>начальную</w:t>
      </w:r>
      <w:r>
        <w:rPr>
          <w:spacing w:val="-4"/>
        </w:rPr>
        <w:t xml:space="preserve"> </w:t>
      </w:r>
      <w:r>
        <w:t>фазу</w:t>
      </w:r>
      <w:r>
        <w:rPr>
          <w:spacing w:val="-7"/>
        </w:rPr>
        <w:t xml:space="preserve"> </w:t>
      </w:r>
      <w:r>
        <w:t>тока</w:t>
      </w:r>
      <w:r>
        <w:rPr>
          <w:spacing w:val="-4"/>
        </w:rPr>
        <w:t xml:space="preserve"> </w:t>
      </w:r>
      <w:r>
        <w:t>Ψi</w:t>
      </w:r>
      <w:r>
        <w:rPr>
          <w:spacing w:val="-3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20°</w:t>
      </w:r>
      <w:r>
        <w:rPr>
          <w:spacing w:val="-4"/>
        </w:rPr>
        <w:t xml:space="preserve"> </w:t>
      </w:r>
      <w:r>
        <w:t>нарисуйте</w:t>
      </w:r>
      <w:r>
        <w:rPr>
          <w:spacing w:val="-3"/>
        </w:rPr>
        <w:t xml:space="preserve"> </w:t>
      </w:r>
      <w:r>
        <w:t>векторную</w:t>
      </w:r>
      <w:r>
        <w:rPr>
          <w:spacing w:val="-5"/>
        </w:rPr>
        <w:t xml:space="preserve"> </w:t>
      </w:r>
      <w:r>
        <w:t>диаграмму</w:t>
      </w:r>
      <w:r>
        <w:rPr>
          <w:spacing w:val="-7"/>
        </w:rPr>
        <w:t xml:space="preserve"> </w:t>
      </w:r>
      <w:r>
        <w:rPr>
          <w:spacing w:val="-2"/>
        </w:rPr>
        <w:t>цепи.</w:t>
      </w:r>
    </w:p>
    <w:p w:rsidR="007008C5" w:rsidRDefault="00D34D94">
      <w:pPr>
        <w:pStyle w:val="a4"/>
        <w:numPr>
          <w:ilvl w:val="0"/>
          <w:numId w:val="42"/>
        </w:numPr>
        <w:tabs>
          <w:tab w:val="left" w:pos="885"/>
        </w:tabs>
        <w:spacing w:before="321"/>
        <w:ind w:left="885" w:hanging="319"/>
        <w:jc w:val="lef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714560" behindDoc="1" locked="0" layoutInCell="1" allowOverlap="1">
            <wp:simplePos x="0" y="0"/>
            <wp:positionH relativeFrom="page">
              <wp:posOffset>718820</wp:posOffset>
            </wp:positionH>
            <wp:positionV relativeFrom="paragraph">
              <wp:posOffset>417195</wp:posOffset>
            </wp:positionV>
            <wp:extent cx="6434455" cy="198120"/>
            <wp:effectExtent l="0" t="0" r="0" b="0"/>
            <wp:wrapTopAndBottom/>
            <wp:docPr id="396" name="Image 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4709" cy="19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К</w:t>
      </w:r>
      <w:r>
        <w:rPr>
          <w:spacing w:val="37"/>
          <w:sz w:val="28"/>
        </w:rPr>
        <w:t xml:space="preserve"> </w:t>
      </w:r>
      <w:r>
        <w:rPr>
          <w:sz w:val="28"/>
        </w:rPr>
        <w:t>катушке,</w:t>
      </w:r>
      <w:r>
        <w:rPr>
          <w:spacing w:val="36"/>
          <w:sz w:val="28"/>
        </w:rPr>
        <w:t xml:space="preserve"> </w:t>
      </w:r>
      <w:r>
        <w:rPr>
          <w:sz w:val="28"/>
        </w:rPr>
        <w:t>индуктивность</w:t>
      </w:r>
      <w:r>
        <w:rPr>
          <w:spacing w:val="36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35"/>
          <w:sz w:val="28"/>
        </w:rPr>
        <w:t xml:space="preserve"> </w:t>
      </w:r>
      <w:r>
        <w:rPr>
          <w:sz w:val="28"/>
        </w:rPr>
        <w:t>L</w:t>
      </w:r>
      <w:r>
        <w:rPr>
          <w:spacing w:val="37"/>
          <w:sz w:val="28"/>
        </w:rPr>
        <w:t xml:space="preserve"> </w:t>
      </w:r>
      <w:r>
        <w:rPr>
          <w:sz w:val="28"/>
        </w:rPr>
        <w:t>=</w:t>
      </w:r>
      <w:r>
        <w:rPr>
          <w:spacing w:val="37"/>
          <w:sz w:val="28"/>
        </w:rPr>
        <w:t xml:space="preserve"> </w:t>
      </w:r>
      <w:r>
        <w:rPr>
          <w:sz w:val="28"/>
        </w:rPr>
        <w:t>0,01</w:t>
      </w:r>
      <w:r>
        <w:rPr>
          <w:spacing w:val="39"/>
          <w:sz w:val="28"/>
        </w:rPr>
        <w:t xml:space="preserve"> </w:t>
      </w:r>
      <w:r>
        <w:rPr>
          <w:sz w:val="28"/>
        </w:rPr>
        <w:t>Гн</w:t>
      </w:r>
      <w:r>
        <w:rPr>
          <w:spacing w:val="37"/>
          <w:sz w:val="28"/>
        </w:rPr>
        <w:t xml:space="preserve"> </w:t>
      </w:r>
      <w:r>
        <w:rPr>
          <w:sz w:val="28"/>
        </w:rPr>
        <w:t>и</w:t>
      </w:r>
      <w:r>
        <w:rPr>
          <w:spacing w:val="38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37"/>
          <w:sz w:val="28"/>
        </w:rPr>
        <w:t xml:space="preserve"> </w:t>
      </w:r>
      <w:r>
        <w:rPr>
          <w:sz w:val="28"/>
        </w:rPr>
        <w:t>R</w:t>
      </w:r>
      <w:r>
        <w:rPr>
          <w:spacing w:val="38"/>
          <w:sz w:val="28"/>
        </w:rPr>
        <w:t xml:space="preserve"> </w:t>
      </w:r>
      <w:r>
        <w:rPr>
          <w:sz w:val="28"/>
        </w:rPr>
        <w:t>=</w:t>
      </w:r>
      <w:r>
        <w:rPr>
          <w:spacing w:val="37"/>
          <w:sz w:val="28"/>
        </w:rPr>
        <w:t xml:space="preserve"> </w:t>
      </w:r>
      <w:r>
        <w:rPr>
          <w:sz w:val="28"/>
        </w:rPr>
        <w:t>15</w:t>
      </w:r>
      <w:r>
        <w:rPr>
          <w:spacing w:val="38"/>
          <w:sz w:val="28"/>
        </w:rPr>
        <w:t xml:space="preserve"> </w:t>
      </w:r>
      <w:r>
        <w:rPr>
          <w:spacing w:val="-5"/>
          <w:sz w:val="28"/>
        </w:rPr>
        <w:t>Ом,</w:t>
      </w:r>
    </w:p>
    <w:p w:rsidR="007008C5" w:rsidRDefault="00D34D94">
      <w:pPr>
        <w:pStyle w:val="a3"/>
        <w:ind w:left="566" w:right="566"/>
      </w:pPr>
      <w:r>
        <w:t>значением</w:t>
      </w:r>
      <w:r>
        <w:rPr>
          <w:spacing w:val="30"/>
        </w:rPr>
        <w:t xml:space="preserve"> </w:t>
      </w:r>
      <w:r>
        <w:t>U =</w:t>
      </w:r>
      <w:r>
        <w:rPr>
          <w:spacing w:val="28"/>
        </w:rPr>
        <w:t xml:space="preserve"> </w:t>
      </w:r>
      <w:r>
        <w:t>82 В.</w:t>
      </w:r>
      <w:r>
        <w:rPr>
          <w:spacing w:val="30"/>
        </w:rPr>
        <w:t xml:space="preserve"> </w:t>
      </w:r>
      <w:r>
        <w:t>Определить действующие</w:t>
      </w:r>
      <w:r>
        <w:rPr>
          <w:spacing w:val="31"/>
        </w:rPr>
        <w:t xml:space="preserve"> </w:t>
      </w:r>
      <w:r>
        <w:t>значения тока</w:t>
      </w:r>
      <w:r>
        <w:rPr>
          <w:spacing w:val="29"/>
        </w:rPr>
        <w:t xml:space="preserve"> </w:t>
      </w:r>
      <w:r>
        <w:t>в цепи</w:t>
      </w:r>
      <w:r>
        <w:rPr>
          <w:spacing w:val="29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записать закон его изменения во времени, если начальная фаза напряжения Ψu = 0.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tabs>
          <w:tab w:val="left" w:pos="1617"/>
          <w:tab w:val="left" w:pos="2367"/>
          <w:tab w:val="left" w:pos="4715"/>
          <w:tab w:val="left" w:pos="5730"/>
          <w:tab w:val="left" w:pos="7747"/>
          <w:tab w:val="left" w:pos="8734"/>
          <w:tab w:val="left" w:pos="9267"/>
        </w:tabs>
        <w:ind w:left="566" w:right="570"/>
      </w:pPr>
      <w:r>
        <w:rPr>
          <w:spacing w:val="-4"/>
        </w:rPr>
        <w:t>Тема</w:t>
      </w:r>
      <w:r>
        <w:tab/>
      </w:r>
      <w:r>
        <w:rPr>
          <w:spacing w:val="-4"/>
        </w:rPr>
        <w:t>3.3</w:t>
      </w:r>
      <w:r>
        <w:tab/>
      </w:r>
      <w:r>
        <w:rPr>
          <w:spacing w:val="-2"/>
        </w:rPr>
        <w:t>Электрические</w:t>
      </w:r>
      <w:r>
        <w:tab/>
      </w:r>
      <w:r>
        <w:rPr>
          <w:spacing w:val="-4"/>
        </w:rPr>
        <w:t>цепи</w:t>
      </w:r>
      <w:r>
        <w:tab/>
      </w:r>
      <w:r>
        <w:rPr>
          <w:spacing w:val="-2"/>
        </w:rPr>
        <w:t>переменного</w:t>
      </w:r>
      <w:r>
        <w:tab/>
      </w:r>
      <w:r>
        <w:rPr>
          <w:spacing w:val="-4"/>
        </w:rPr>
        <w:t>тока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взаимной индуктивностью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777"/>
        </w:tabs>
        <w:spacing w:line="319" w:lineRule="exact"/>
        <w:ind w:left="777" w:hanging="211"/>
        <w:rPr>
          <w:sz w:val="26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2"/>
          <w:sz w:val="28"/>
        </w:rPr>
        <w:t xml:space="preserve"> </w:t>
      </w:r>
      <w:r>
        <w:rPr>
          <w:sz w:val="28"/>
        </w:rPr>
        <w:t>RL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4"/>
          <w:sz w:val="28"/>
        </w:rPr>
        <w:t xml:space="preserve"> </w:t>
      </w:r>
      <w:r>
        <w:rPr>
          <w:sz w:val="28"/>
        </w:rPr>
        <w:t>индуктивной</w:t>
      </w:r>
      <w:r>
        <w:rPr>
          <w:spacing w:val="-3"/>
          <w:sz w:val="28"/>
        </w:rPr>
        <w:t xml:space="preserve"> </w:t>
      </w:r>
      <w:r>
        <w:rPr>
          <w:sz w:val="28"/>
        </w:rPr>
        <w:t>связи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катушками</w:t>
      </w:r>
      <w:r>
        <w:rPr>
          <w:spacing w:val="-2"/>
          <w:sz w:val="28"/>
        </w:rPr>
        <w:t xml:space="preserve"> </w:t>
      </w:r>
      <w:r>
        <w:rPr>
          <w:sz w:val="28"/>
        </w:rPr>
        <w:t>надо</w:t>
      </w:r>
      <w:r>
        <w:rPr>
          <w:spacing w:val="-4"/>
          <w:sz w:val="28"/>
        </w:rPr>
        <w:t xml:space="preserve"> </w:t>
      </w:r>
      <w:r>
        <w:rPr>
          <w:sz w:val="28"/>
        </w:rPr>
        <w:t>найти</w:t>
      </w:r>
      <w:r>
        <w:rPr>
          <w:spacing w:val="1"/>
          <w:sz w:val="28"/>
        </w:rPr>
        <w:t xml:space="preserve"> </w:t>
      </w:r>
      <w:r>
        <w:rPr>
          <w:sz w:val="28"/>
        </w:rPr>
        <w:t>U</w:t>
      </w:r>
      <w:r>
        <w:rPr>
          <w:spacing w:val="-5"/>
          <w:sz w:val="28"/>
        </w:rPr>
        <w:t xml:space="preserve"> вх,</w:t>
      </w:r>
    </w:p>
    <w:p w:rsidR="007008C5" w:rsidRDefault="00D34D94">
      <w:pPr>
        <w:pStyle w:val="a3"/>
        <w:tabs>
          <w:tab w:val="left" w:pos="3005"/>
        </w:tabs>
        <w:ind w:left="566" w:right="942"/>
      </w:pPr>
      <w:r>
        <w:t>если i = 3 sin 628t,</w:t>
      </w:r>
      <w:r>
        <w:tab/>
        <w:t>P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20 Bm,</w:t>
      </w:r>
      <w:r>
        <w:rPr>
          <w:spacing w:val="40"/>
        </w:rPr>
        <w:t xml:space="preserve"> </w:t>
      </w:r>
      <w:r>
        <w:t>L1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мГн,</w:t>
      </w:r>
      <w:r>
        <w:rPr>
          <w:spacing w:val="40"/>
        </w:rPr>
        <w:t xml:space="preserve"> </w:t>
      </w:r>
      <w:r>
        <w:t>L2</w:t>
      </w:r>
      <w:r>
        <w:rPr>
          <w:spacing w:val="-1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мГн,</w:t>
      </w:r>
      <w:r>
        <w:rPr>
          <w:spacing w:val="40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0,8.</w:t>
      </w:r>
      <w:r>
        <w:rPr>
          <w:spacing w:val="-2"/>
        </w:rPr>
        <w:t xml:space="preserve"> </w:t>
      </w:r>
      <w:r>
        <w:t>Соединение катушек встречное.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775"/>
        </w:tabs>
        <w:spacing w:before="320"/>
        <w:ind w:left="775" w:hanging="209"/>
        <w:rPr>
          <w:sz w:val="26"/>
        </w:rPr>
      </w:pPr>
      <w:r>
        <w:rPr>
          <w:sz w:val="28"/>
        </w:rPr>
        <w:t>Определить</w:t>
      </w:r>
      <w:r>
        <w:rPr>
          <w:spacing w:val="-6"/>
          <w:sz w:val="28"/>
        </w:rPr>
        <w:t xml:space="preserve"> </w:t>
      </w:r>
      <w:r>
        <w:rPr>
          <w:sz w:val="28"/>
        </w:rPr>
        <w:t>ток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согласном</w:t>
      </w:r>
      <w:r>
        <w:rPr>
          <w:spacing w:val="-8"/>
          <w:sz w:val="28"/>
        </w:rPr>
        <w:t xml:space="preserve"> </w:t>
      </w:r>
      <w:r>
        <w:rPr>
          <w:sz w:val="28"/>
        </w:rPr>
        <w:t>соединении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катушек.</w:t>
      </w:r>
    </w:p>
    <w:p w:rsidR="007008C5" w:rsidRDefault="007008C5">
      <w:pPr>
        <w:pStyle w:val="a4"/>
        <w:rPr>
          <w:sz w:val="26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86"/>
        <w:ind w:left="566"/>
      </w:pPr>
      <w:r>
        <w:rPr>
          <w:noProof/>
          <w:lang w:eastAsia="ru-RU"/>
        </w:rPr>
        <w:lastRenderedPageBreak/>
        <w:drawing>
          <wp:anchor distT="0" distB="0" distL="0" distR="0" simplePos="0" relativeHeight="251715584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277495</wp:posOffset>
            </wp:positionV>
            <wp:extent cx="1908810" cy="1292860"/>
            <wp:effectExtent l="0" t="0" r="0" b="0"/>
            <wp:wrapTopAndBottom/>
            <wp:docPr id="397" name="Image 3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 397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652" cy="1292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R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30 Ом.</w:t>
      </w:r>
      <w:r>
        <w:rPr>
          <w:spacing w:val="-3"/>
        </w:rPr>
        <w:t xml:space="preserve"> </w:t>
      </w:r>
      <w:r>
        <w:t>L</w:t>
      </w:r>
      <w:r>
        <w:rPr>
          <w:vertAlign w:val="subscript"/>
        </w:rPr>
        <w:t>1</w:t>
      </w:r>
      <w:r>
        <w:rPr>
          <w:spacing w:val="-24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0,1</w:t>
      </w:r>
      <w:r>
        <w:rPr>
          <w:spacing w:val="-4"/>
        </w:rPr>
        <w:t xml:space="preserve"> </w:t>
      </w:r>
      <w:r>
        <w:t>Гн,</w:t>
      </w:r>
      <w:r>
        <w:rPr>
          <w:spacing w:val="-1"/>
        </w:rPr>
        <w:t xml:space="preserve"> </w:t>
      </w:r>
      <w:r>
        <w:t>L</w:t>
      </w:r>
      <w:r>
        <w:rPr>
          <w:vertAlign w:val="subscript"/>
        </w:rPr>
        <w:t>2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0,03 Гн,</w:t>
      </w:r>
      <w:r>
        <w:rPr>
          <w:spacing w:val="-1"/>
        </w:rPr>
        <w:t xml:space="preserve"> </w:t>
      </w:r>
      <w:r>
        <w:t>M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0,053 Гн,</w:t>
      </w:r>
      <w:r>
        <w:rPr>
          <w:spacing w:val="-2"/>
        </w:rPr>
        <w:t xml:space="preserve"> </w:t>
      </w:r>
      <w:r>
        <w:t>U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220В,</w:t>
      </w:r>
      <w:r>
        <w:rPr>
          <w:spacing w:val="-3"/>
        </w:rPr>
        <w:t xml:space="preserve"> </w:t>
      </w:r>
      <w:r>
        <w:rPr>
          <w:rFonts w:ascii="Symbol" w:hAnsi="Symbol"/>
        </w:rPr>
        <w:t>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 xml:space="preserve">50 </w:t>
      </w:r>
      <w:r>
        <w:rPr>
          <w:spacing w:val="-5"/>
        </w:rPr>
        <w:t>Гц.</w:t>
      </w:r>
    </w:p>
    <w:p w:rsidR="007008C5" w:rsidRDefault="00D34D94">
      <w:pPr>
        <w:pStyle w:val="2"/>
        <w:spacing w:before="321" w:line="319" w:lineRule="exact"/>
        <w:jc w:val="both"/>
      </w:pPr>
      <w:r>
        <w:t>Тема</w:t>
      </w:r>
      <w:r>
        <w:rPr>
          <w:spacing w:val="-8"/>
        </w:rPr>
        <w:t xml:space="preserve"> </w:t>
      </w:r>
      <w:r>
        <w:t>3.4</w:t>
      </w:r>
      <w:r>
        <w:rPr>
          <w:spacing w:val="-14"/>
        </w:rPr>
        <w:t xml:space="preserve"> </w:t>
      </w:r>
      <w:r>
        <w:t>Резонансные</w:t>
      </w:r>
      <w:r>
        <w:rPr>
          <w:spacing w:val="-7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rPr>
          <w:spacing w:val="-2"/>
        </w:rPr>
        <w:t>цепях</w:t>
      </w:r>
    </w:p>
    <w:p w:rsidR="007008C5" w:rsidRDefault="00D34D94">
      <w:pPr>
        <w:pStyle w:val="a4"/>
        <w:numPr>
          <w:ilvl w:val="1"/>
          <w:numId w:val="43"/>
        </w:numPr>
        <w:tabs>
          <w:tab w:val="left" w:pos="1666"/>
        </w:tabs>
        <w:ind w:left="566" w:right="573" w:firstLine="708"/>
        <w:jc w:val="both"/>
        <w:rPr>
          <w:sz w:val="28"/>
        </w:rPr>
      </w:pPr>
      <w:r>
        <w:rPr>
          <w:sz w:val="28"/>
        </w:rPr>
        <w:t>В последовательной цепи RLC определить индуктивность катушки, которую надо включить с конденсатором С = 24 мкФ, чтобы в цепи с частотой f=50 Гц получить резонанс</w:t>
      </w:r>
    </w:p>
    <w:p w:rsidR="007008C5" w:rsidRDefault="00D34D94">
      <w:pPr>
        <w:pStyle w:val="a4"/>
        <w:numPr>
          <w:ilvl w:val="1"/>
          <w:numId w:val="43"/>
        </w:numPr>
        <w:tabs>
          <w:tab w:val="left" w:pos="1412"/>
        </w:tabs>
        <w:spacing w:before="321"/>
        <w:ind w:left="1133" w:right="1055" w:firstLine="0"/>
        <w:rPr>
          <w:sz w:val="28"/>
        </w:rPr>
      </w:pPr>
      <w:r>
        <w:rPr>
          <w:sz w:val="28"/>
        </w:rPr>
        <w:t>В последовательной цепи RLC меняется ёмкость конденсатора. При максимальном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токе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1"/>
          <w:sz w:val="28"/>
        </w:rPr>
        <w:t xml:space="preserve"> </w:t>
      </w:r>
      <w:r>
        <w:rPr>
          <w:sz w:val="28"/>
        </w:rPr>
        <w:t>I=1A,</w:t>
      </w:r>
      <w:r>
        <w:rPr>
          <w:spacing w:val="40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вх</w:t>
      </w:r>
      <w:r>
        <w:rPr>
          <w:sz w:val="28"/>
        </w:rPr>
        <w:t>=10</w:t>
      </w:r>
      <w:r>
        <w:rPr>
          <w:spacing w:val="-2"/>
          <w:sz w:val="28"/>
        </w:rPr>
        <w:t xml:space="preserve"> </w:t>
      </w:r>
      <w:r>
        <w:rPr>
          <w:sz w:val="28"/>
        </w:rPr>
        <w:t>В,</w:t>
      </w:r>
      <w:r>
        <w:rPr>
          <w:spacing w:val="-4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с</w:t>
      </w:r>
      <w:r>
        <w:rPr>
          <w:sz w:val="28"/>
        </w:rPr>
        <w:t>=30</w:t>
      </w:r>
      <w:r>
        <w:rPr>
          <w:spacing w:val="-2"/>
          <w:sz w:val="28"/>
        </w:rPr>
        <w:t xml:space="preserve"> </w:t>
      </w:r>
      <w:r>
        <w:rPr>
          <w:sz w:val="28"/>
        </w:rPr>
        <w:t>В,</w:t>
      </w:r>
      <w:r>
        <w:rPr>
          <w:spacing w:val="-4"/>
          <w:sz w:val="28"/>
        </w:rPr>
        <w:t xml:space="preserve"> </w:t>
      </w:r>
      <w:r>
        <w:rPr>
          <w:sz w:val="28"/>
        </w:rPr>
        <w:t>f=50</w:t>
      </w:r>
      <w:r>
        <w:rPr>
          <w:spacing w:val="-2"/>
          <w:sz w:val="28"/>
        </w:rPr>
        <w:t xml:space="preserve"> </w:t>
      </w:r>
      <w:r>
        <w:rPr>
          <w:sz w:val="28"/>
        </w:rPr>
        <w:t>Гц.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Определить параметры цепи - C, R, L, U</w:t>
      </w:r>
      <w:r>
        <w:rPr>
          <w:sz w:val="28"/>
          <w:vertAlign w:val="subscript"/>
        </w:rPr>
        <w:t>кат.</w:t>
      </w:r>
    </w:p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11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16608" behindDoc="1" locked="0" layoutInCell="1" allowOverlap="1">
                <wp:simplePos x="0" y="0"/>
                <wp:positionH relativeFrom="page">
                  <wp:posOffset>906145</wp:posOffset>
                </wp:positionH>
                <wp:positionV relativeFrom="paragraph">
                  <wp:posOffset>231140</wp:posOffset>
                </wp:positionV>
                <wp:extent cx="1473200" cy="1336040"/>
                <wp:effectExtent l="0" t="0" r="0" b="0"/>
                <wp:wrapTopAndBottom/>
                <wp:docPr id="398" name="Group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3200" cy="1336040"/>
                          <a:chOff x="0" y="0"/>
                          <a:chExt cx="1473200" cy="1336040"/>
                        </a:xfrm>
                      </wpg:grpSpPr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336" y="0"/>
                            <a:ext cx="1357266" cy="13237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Graphic 400"/>
                        <wps:cNvSpPr/>
                        <wps:spPr>
                          <a:xfrm>
                            <a:off x="251061" y="28204"/>
                            <a:ext cx="243840" cy="1299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1299210">
                                <a:moveTo>
                                  <a:pt x="38160" y="159293"/>
                                </a:moveTo>
                                <a:lnTo>
                                  <a:pt x="243513" y="0"/>
                                </a:lnTo>
                              </a:path>
                              <a:path w="243840" h="1299210">
                                <a:moveTo>
                                  <a:pt x="243513" y="0"/>
                                </a:moveTo>
                                <a:lnTo>
                                  <a:pt x="182761" y="6620"/>
                                </a:lnTo>
                              </a:path>
                              <a:path w="243840" h="1299210">
                                <a:moveTo>
                                  <a:pt x="243513" y="0"/>
                                </a:moveTo>
                                <a:lnTo>
                                  <a:pt x="220675" y="57511"/>
                                </a:lnTo>
                              </a:path>
                              <a:path w="243840" h="1299210">
                                <a:moveTo>
                                  <a:pt x="0" y="1261090"/>
                                </a:moveTo>
                                <a:lnTo>
                                  <a:pt x="235986" y="1261090"/>
                                </a:lnTo>
                              </a:path>
                              <a:path w="243840" h="1299210">
                                <a:moveTo>
                                  <a:pt x="235986" y="1261090"/>
                                </a:moveTo>
                                <a:lnTo>
                                  <a:pt x="186524" y="1229232"/>
                                </a:lnTo>
                              </a:path>
                              <a:path w="243840" h="1299210">
                                <a:moveTo>
                                  <a:pt x="235986" y="1261090"/>
                                </a:moveTo>
                                <a:lnTo>
                                  <a:pt x="186524" y="1299155"/>
                                </a:lnTo>
                              </a:path>
                            </a:pathLst>
                          </a:custGeom>
                          <a:ln w="149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1" name="Textbox 401"/>
                        <wps:cNvSpPr txBox="1"/>
                        <wps:spPr>
                          <a:xfrm>
                            <a:off x="292985" y="206643"/>
                            <a:ext cx="85090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2" name="Textbox 402"/>
                        <wps:cNvSpPr txBox="1"/>
                        <wps:spPr>
                          <a:xfrm>
                            <a:off x="821700" y="295592"/>
                            <a:ext cx="85090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3" name="Textbox 403"/>
                        <wps:cNvSpPr txBox="1"/>
                        <wps:spPr>
                          <a:xfrm>
                            <a:off x="0" y="561910"/>
                            <a:ext cx="205740" cy="184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289" w:lineRule="exact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pacing w:val="20"/>
                                  <w:w w:val="70"/>
                                  <w:sz w:val="26"/>
                                </w:rPr>
                                <w:t xml:space="preserve">~U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4" name="Textbox 404"/>
                        <wps:cNvSpPr txBox="1"/>
                        <wps:spPr>
                          <a:xfrm>
                            <a:off x="1217362" y="563288"/>
                            <a:ext cx="172085" cy="2095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w w:val="70"/>
                                  <w:sz w:val="28"/>
                                </w:rPr>
                                <w:t>V</w:t>
                              </w:r>
                              <w:r>
                                <w:rPr>
                                  <w:spacing w:val="-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w w:val="70"/>
                                  <w:sz w:val="28"/>
                                  <w:vertAlign w:val="subscript"/>
                                </w:rPr>
                                <w:t>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5" name="Textbox 405"/>
                        <wps:cNvSpPr txBox="1"/>
                        <wps:spPr>
                          <a:xfrm>
                            <a:off x="428660" y="1024694"/>
                            <a:ext cx="94615" cy="276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before="5"/>
                                <w:ind w:left="20"/>
                                <w:rPr>
                                  <w:rFonts w:ascii="Arial"/>
                                  <w:i/>
                                  <w:sz w:val="32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70"/>
                                  <w:sz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6" name="Textbox 406"/>
                        <wps:cNvSpPr txBox="1"/>
                        <wps:spPr>
                          <a:xfrm>
                            <a:off x="821700" y="945175"/>
                            <a:ext cx="79375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008C5" w:rsidRDefault="00D34D94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8" o:spid="_x0000_s1194" style="position:absolute;margin-left:71.35pt;margin-top:18.2pt;width:116pt;height:105.2pt;z-index:-251599872;mso-wrap-distance-left:0;mso-wrap-distance-right:0;mso-position-horizontal-relative:page;mso-position-vertical-relative:text" coordsize="14732,13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">
                <v:shape id="Image 399" o:spid="_x0000_s1195" type="#_x0000_t75" style="position:absolute;left:1153;width:13573;height:13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AqrFAAAA3AAAAA8AAABkcnMvZG93bnJldi54bWxEj0FrAjEUhO8F/0N4greatUqpW6OIIlgQ&#10;St1S6O2RPDeLm5clSXXrr28KhR6HmfmGWax614oLhdh4VjAZFyCItTcN1wreq939E4iYkA22nknB&#10;N0VYLQd3CyyNv/IbXY6pFhnCsUQFNqWulDJqSw7j2HfE2Tv54DBlGWppAl4z3LXyoSgepcOG84LF&#10;jjaW9Pn45RQczGH7UumwJt18+vZjtn2t7E2p0bBfP4NI1Kf/8F97bxRM53P4PZOPgF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EQKqxQAAANwAAAAPAAAAAAAAAAAAAAAA&#10;AJ8CAABkcnMvZG93bnJldi54bWxQSwUGAAAAAAQABAD3AAAAkQMAAAAA&#10;">
                  <v:imagedata r:id="rId217" o:title=""/>
                </v:shape>
                <v:shape id="Graphic 400" o:spid="_x0000_s1196" style="position:absolute;left:2510;top:282;width:2439;height:12992;visibility:visible;mso-wrap-style:square;v-text-anchor:top" coordsize="243840,129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wwlcIA&#10;AADcAAAADwAAAGRycy9kb3ducmV2LnhtbERPy4rCMBTdD/gP4QpuBk2VYZBqFB8IAwMyPkDcXZpr&#10;W21uahK18/dmIbg8nPd42phK3Mn50rKCfi8BQZxZXXKuYL9bdYcgfEDWWFkmBf/kYTppfYwx1fbB&#10;G7pvQy5iCPsUFRQh1KmUPivIoO/ZmjhyJ+sMhghdLrXDRww3lRwkybc0WHJsKLCmRUHZZXszCm6b&#10;4/UvW9C1ccN8eZ7T+vfgPpXqtJvZCESgJrzFL/ePVvCVxPnxTDwCcvI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zDCVwgAAANwAAAAPAAAAAAAAAAAAAAAAAJgCAABkcnMvZG93&#10;bnJldi54bWxQSwUGAAAAAAQABAD1AAAAhwMAAAAA&#10;" path="m38160,159293l243513,em243513,l182761,6620em243513,l220675,57511em,1261090r235986,em235986,1261090r-49462,-31858em235986,1261090r-49462,38065e" filled="f" strokeweight=".41589mm">
                  <v:path arrowok="t"/>
                </v:shape>
                <v:shape id="Textbox 401" o:spid="_x0000_s1197" type="#_x0000_t202" style="position:absolute;left:2929;top:2066;width:851;height:1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xX8MUA&#10;AADcAAAADwAAAGRycy9kb3ducmV2LnhtbESPQWsCMRSE70L/Q3iF3jRRi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Ffw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C</w:t>
                        </w:r>
                      </w:p>
                    </w:txbxContent>
                  </v:textbox>
                </v:shape>
                <v:shape id="Textbox 402" o:spid="_x0000_s1198" type="#_x0000_t202" style="position:absolute;left:8217;top:2955;width:850;height:1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7Jh8UA&#10;AADcAAAADwAAAGRycy9kb3ducmV2LnhtbESPQWsCMRSE7wX/Q3iCt5pUROrWKCItCELpuh56fN08&#10;d4Obl3UTdf33TaHgcZiZb5jFqneNuFIXrGcNL2MFgrj0xnKl4VB8PL+CCBHZYOOZNNwpwGo5eFpg&#10;ZvyNc7ruYyUShEOGGuoY20zKUNbkMIx9S5y8o+8cxiS7SpoObwnuGjlRaiYdWk4LNba0qak87S9O&#10;w/qb83d7/vz5yo+5LYq54t3spPVo2K/fQETq4yP8394aDVM1g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smH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R</w:t>
                        </w:r>
                      </w:p>
                    </w:txbxContent>
                  </v:textbox>
                </v:shape>
                <v:shape id="Textbox 403" o:spid="_x0000_s1199" type="#_x0000_t202" style="position:absolute;top:5619;width:2057;height:1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JsHM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Ymwc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289" w:lineRule="exact"/>
                          <w:rPr>
                            <w:sz w:val="26"/>
                          </w:rPr>
                        </w:pPr>
                        <w:r>
                          <w:rPr>
                            <w:spacing w:val="20"/>
                            <w:w w:val="70"/>
                            <w:sz w:val="26"/>
                          </w:rPr>
                          <w:t xml:space="preserve">~U </w:t>
                        </w:r>
                      </w:p>
                    </w:txbxContent>
                  </v:textbox>
                </v:shape>
                <v:shape id="Textbox 404" o:spid="_x0000_s1200" type="#_x0000_t202" style="position:absolute;left:12173;top:5632;width:1721;height:2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v0aMUA&#10;AADcAAAADwAAAGRycy9kb3ducmV2LnhtbESPQWsCMRSE70L/Q3iF3jSpi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/Ro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w w:val="70"/>
                            <w:sz w:val="28"/>
                          </w:rPr>
                          <w:t>V</w:t>
                        </w:r>
                        <w:r>
                          <w:rPr>
                            <w:spacing w:val="-17"/>
                            <w:sz w:val="28"/>
                          </w:rPr>
                          <w:t xml:space="preserve"> </w:t>
                        </w:r>
                        <w:r>
                          <w:rPr>
                            <w:spacing w:val="-10"/>
                            <w:w w:val="70"/>
                            <w:sz w:val="28"/>
                            <w:vertAlign w:val="subscript"/>
                          </w:rPr>
                          <w:t>к</w:t>
                        </w:r>
                      </w:p>
                    </w:txbxContent>
                  </v:textbox>
                </v:shape>
                <v:shape id="Textbox 405" o:spid="_x0000_s1201" type="#_x0000_t202" style="position:absolute;left:4286;top:10246;width:946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R88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1Hz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before="5"/>
                          <w:ind w:left="20"/>
                          <w:rPr>
                            <w:rFonts w:ascii="Arial"/>
                            <w:i/>
                            <w:sz w:val="32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70"/>
                            <w:sz w:val="32"/>
                          </w:rPr>
                          <w:t>i</w:t>
                        </w:r>
                      </w:p>
                    </w:txbxContent>
                  </v:textbox>
                </v:shape>
                <v:shape id="Textbox 406" o:spid="_x0000_s1202" type="#_x0000_t202" style="position:absolute;left:8217;top:9451;width:793;height:1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XPhM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Fc+ExQAAANwAAAAPAAAAAAAAAAAAAAAAAJgCAABkcnMv&#10;ZG93bnJldi54bWxQSwUGAAAAAAQABAD1AAAAigMAAAAA&#10;" filled="f" stroked="f">
                  <v:textbox inset="0,0,0,0">
                    <w:txbxContent>
                      <w:p w:rsidR="007008C5" w:rsidRDefault="00D34D94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L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58"/>
      </w:pPr>
    </w:p>
    <w:p w:rsidR="007008C5" w:rsidRDefault="00D34D94">
      <w:pPr>
        <w:pStyle w:val="2"/>
        <w:spacing w:line="319" w:lineRule="exact"/>
        <w:ind w:left="566"/>
        <w:jc w:val="both"/>
      </w:pPr>
      <w:r>
        <w:t>Тема</w:t>
      </w:r>
      <w:r>
        <w:rPr>
          <w:spacing w:val="-9"/>
        </w:rPr>
        <w:t xml:space="preserve"> </w:t>
      </w:r>
      <w:r>
        <w:t>3.6</w:t>
      </w:r>
      <w:r>
        <w:rPr>
          <w:spacing w:val="-15"/>
        </w:rPr>
        <w:t xml:space="preserve"> </w:t>
      </w:r>
      <w:r>
        <w:t>Трехфазные</w:t>
      </w:r>
      <w:r>
        <w:rPr>
          <w:spacing w:val="-7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переменного</w:t>
      </w:r>
      <w:r>
        <w:rPr>
          <w:spacing w:val="-7"/>
        </w:rPr>
        <w:t xml:space="preserve"> </w:t>
      </w:r>
      <w:r>
        <w:rPr>
          <w:spacing w:val="-2"/>
        </w:rPr>
        <w:t>тока.</w:t>
      </w:r>
    </w:p>
    <w:p w:rsidR="007008C5" w:rsidRDefault="00D34D94">
      <w:pPr>
        <w:pStyle w:val="a4"/>
        <w:numPr>
          <w:ilvl w:val="2"/>
          <w:numId w:val="43"/>
        </w:numPr>
        <w:tabs>
          <w:tab w:val="left" w:pos="1690"/>
        </w:tabs>
        <w:ind w:right="567" w:firstLine="708"/>
        <w:jc w:val="both"/>
        <w:rPr>
          <w:sz w:val="28"/>
        </w:rPr>
      </w:pPr>
      <w:r>
        <w:rPr>
          <w:sz w:val="28"/>
        </w:rPr>
        <w:t>Составить схему трёхфазной цепи, собранную по схеме «звезда». Определить линейный ток, если известно: Uл=220 В; сопротивление фаз Rф=6 Ом; Xф=8 Ом.</w:t>
      </w:r>
    </w:p>
    <w:p w:rsidR="007008C5" w:rsidRDefault="00D34D94">
      <w:pPr>
        <w:pStyle w:val="a4"/>
        <w:numPr>
          <w:ilvl w:val="2"/>
          <w:numId w:val="43"/>
        </w:numPr>
        <w:tabs>
          <w:tab w:val="left" w:pos="1596"/>
        </w:tabs>
        <w:ind w:right="574" w:firstLine="708"/>
        <w:jc w:val="both"/>
        <w:rPr>
          <w:sz w:val="28"/>
        </w:rPr>
      </w:pPr>
      <w:r>
        <w:rPr>
          <w:sz w:val="28"/>
        </w:rPr>
        <w:t>Составить схему трёхфазной цепи, собранную по схеме «треугольник». Определить линейный ток, если известно Uл=220 В; сопротивление фаз Rф = 3 Ом; Xф = 4 Ом</w:t>
      </w: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</w:pP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spacing w:line="480" w:lineRule="auto"/>
        <w:ind w:right="835"/>
      </w:pPr>
      <w:r>
        <w:t>Раздел</w:t>
      </w:r>
      <w:r>
        <w:rPr>
          <w:spacing w:val="-7"/>
        </w:rPr>
        <w:t xml:space="preserve"> </w:t>
      </w:r>
      <w:r>
        <w:t>4.</w:t>
      </w:r>
      <w:r>
        <w:rPr>
          <w:spacing w:val="-5"/>
        </w:rPr>
        <w:t xml:space="preserve"> </w:t>
      </w:r>
      <w:r>
        <w:t>Переходные</w:t>
      </w:r>
      <w:r>
        <w:rPr>
          <w:spacing w:val="-4"/>
        </w:rPr>
        <w:t xml:space="preserve"> </w:t>
      </w:r>
      <w:r>
        <w:t>процессы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линейных</w:t>
      </w:r>
      <w:r>
        <w:rPr>
          <w:spacing w:val="-3"/>
        </w:rPr>
        <w:t xml:space="preserve"> </w:t>
      </w:r>
      <w:r>
        <w:t>электрических</w:t>
      </w:r>
      <w:r>
        <w:rPr>
          <w:spacing w:val="-3"/>
        </w:rPr>
        <w:t xml:space="preserve"> </w:t>
      </w:r>
      <w:r>
        <w:t>цепях. Тема 4.1. Переходные процессы в линейных электрических цепях</w:t>
      </w:r>
    </w:p>
    <w:p w:rsidR="007008C5" w:rsidRDefault="007008C5">
      <w:pPr>
        <w:pStyle w:val="2"/>
        <w:spacing w:line="480" w:lineRule="auto"/>
        <w:sectPr w:rsidR="007008C5">
          <w:pgSz w:w="11910" w:h="16840"/>
          <w:pgMar w:top="102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44"/>
        </w:numPr>
        <w:tabs>
          <w:tab w:val="left" w:pos="846"/>
        </w:tabs>
        <w:spacing w:before="67"/>
        <w:ind w:right="605" w:firstLine="0"/>
        <w:rPr>
          <w:sz w:val="28"/>
        </w:rPr>
      </w:pPr>
      <w:r>
        <w:rPr>
          <w:sz w:val="28"/>
        </w:rPr>
        <w:lastRenderedPageBreak/>
        <w:t xml:space="preserve">Определить значение напряжения на конденсаторе и значение тока в цепи в момент коммутации при замыкании ключа (t = 0) и при t = 0,16с после замыкания </w:t>
      </w:r>
      <w:r>
        <w:rPr>
          <w:spacing w:val="-2"/>
          <w:sz w:val="28"/>
        </w:rPr>
        <w:t>ключа,</w:t>
      </w:r>
    </w:p>
    <w:p w:rsidR="007008C5" w:rsidRDefault="00D34D94">
      <w:pPr>
        <w:pStyle w:val="a3"/>
        <w:tabs>
          <w:tab w:val="left" w:pos="4352"/>
        </w:tabs>
        <w:spacing w:before="2"/>
        <w:ind w:left="566"/>
      </w:pPr>
      <w:r>
        <w:t>если</w:t>
      </w:r>
      <w:r>
        <w:rPr>
          <w:spacing w:val="72"/>
        </w:rPr>
        <w:t xml:space="preserve"> </w:t>
      </w:r>
      <w:r>
        <w:t>Е = 50</w:t>
      </w:r>
      <w:r>
        <w:rPr>
          <w:spacing w:val="1"/>
        </w:rPr>
        <w:t xml:space="preserve"> </w:t>
      </w:r>
      <w:r>
        <w:t>В,</w:t>
      </w:r>
      <w:r>
        <w:rPr>
          <w:spacing w:val="72"/>
        </w:rPr>
        <w:t xml:space="preserve"> </w:t>
      </w:r>
      <w:r>
        <w:t>C</w:t>
      </w:r>
      <w:r>
        <w:rPr>
          <w:spacing w:val="73"/>
        </w:rPr>
        <w:t xml:space="preserve"> </w:t>
      </w:r>
      <w:r>
        <w:t>=</w:t>
      </w:r>
      <w:r>
        <w:rPr>
          <w:spacing w:val="2"/>
        </w:rPr>
        <w:t xml:space="preserve"> </w:t>
      </w:r>
      <w:r>
        <w:rPr>
          <w:spacing w:val="-2"/>
        </w:rPr>
        <w:t>100мкФ,</w:t>
      </w:r>
      <w:r>
        <w:tab/>
        <w:t>R</w:t>
      </w:r>
      <w:r>
        <w:rPr>
          <w:spacing w:val="71"/>
        </w:rPr>
        <w:t xml:space="preserve"> </w:t>
      </w:r>
      <w:r>
        <w:t>=2</w:t>
      </w:r>
      <w:r>
        <w:rPr>
          <w:spacing w:val="3"/>
        </w:rPr>
        <w:t xml:space="preserve"> </w:t>
      </w:r>
      <w:r>
        <w:rPr>
          <w:spacing w:val="-4"/>
        </w:rPr>
        <w:t>Ком.</w:t>
      </w:r>
    </w:p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7632" behindDoc="1" locked="0" layoutInCell="1" allowOverlap="1">
            <wp:simplePos x="0" y="0"/>
            <wp:positionH relativeFrom="page">
              <wp:posOffset>3594100</wp:posOffset>
            </wp:positionH>
            <wp:positionV relativeFrom="paragraph">
              <wp:posOffset>200660</wp:posOffset>
            </wp:positionV>
            <wp:extent cx="1475105" cy="1585595"/>
            <wp:effectExtent l="0" t="0" r="0" b="0"/>
            <wp:wrapTopAndBottom/>
            <wp:docPr id="407" name="Image 4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 407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857" cy="1585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  <w:spacing w:before="37"/>
      </w:pPr>
    </w:p>
    <w:p w:rsidR="007008C5" w:rsidRDefault="00D34D94">
      <w:pPr>
        <w:pStyle w:val="a4"/>
        <w:numPr>
          <w:ilvl w:val="0"/>
          <w:numId w:val="44"/>
        </w:numPr>
        <w:tabs>
          <w:tab w:val="left" w:pos="846"/>
        </w:tabs>
        <w:ind w:right="603" w:firstLine="0"/>
        <w:rPr>
          <w:sz w:val="28"/>
        </w:rPr>
      </w:pPr>
      <w:r>
        <w:rPr>
          <w:sz w:val="28"/>
        </w:rPr>
        <w:t>Определить значение тока в цепи в момент коммутации при размыкании ключа (t = 0)</w:t>
      </w:r>
      <w:r>
        <w:rPr>
          <w:spacing w:val="80"/>
          <w:sz w:val="28"/>
        </w:rPr>
        <w:t xml:space="preserve"> </w:t>
      </w:r>
      <w:r>
        <w:rPr>
          <w:sz w:val="28"/>
        </w:rPr>
        <w:t>и при</w:t>
      </w:r>
      <w:r>
        <w:rPr>
          <w:spacing w:val="80"/>
          <w:sz w:val="28"/>
        </w:rPr>
        <w:t xml:space="preserve"> </w:t>
      </w:r>
      <w:r>
        <w:rPr>
          <w:sz w:val="28"/>
        </w:rPr>
        <w:t>t = 0,10с после размыкания ключа, если</w:t>
      </w:r>
      <w:r>
        <w:rPr>
          <w:spacing w:val="80"/>
          <w:sz w:val="28"/>
        </w:rPr>
        <w:t xml:space="preserve"> </w:t>
      </w:r>
      <w:r>
        <w:rPr>
          <w:sz w:val="28"/>
        </w:rPr>
        <w:t>Е = 20 В, R=100 Ом,</w:t>
      </w:r>
    </w:p>
    <w:p w:rsidR="007008C5" w:rsidRDefault="00D34D94">
      <w:pPr>
        <w:pStyle w:val="a3"/>
        <w:spacing w:line="321" w:lineRule="exact"/>
        <w:ind w:left="636"/>
      </w:pPr>
      <w:r>
        <w:t>L</w:t>
      </w:r>
      <w:r>
        <w:rPr>
          <w:spacing w:val="-2"/>
        </w:rPr>
        <w:t xml:space="preserve"> </w:t>
      </w:r>
      <w:r>
        <w:t xml:space="preserve">= </w:t>
      </w:r>
      <w:r>
        <w:rPr>
          <w:spacing w:val="-2"/>
        </w:rPr>
        <w:t>500мГн.</w:t>
      </w:r>
    </w:p>
    <w:p w:rsidR="007008C5" w:rsidRDefault="007008C5">
      <w:pPr>
        <w:pStyle w:val="a3"/>
        <w:rPr>
          <w:sz w:val="20"/>
        </w:rPr>
      </w:pPr>
    </w:p>
    <w:p w:rsidR="007008C5" w:rsidRDefault="00D34D94">
      <w:pPr>
        <w:pStyle w:val="a3"/>
        <w:spacing w:before="2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page">
              <wp:posOffset>2939415</wp:posOffset>
            </wp:positionH>
            <wp:positionV relativeFrom="paragraph">
              <wp:posOffset>175895</wp:posOffset>
            </wp:positionV>
            <wp:extent cx="1218565" cy="1728470"/>
            <wp:effectExtent l="0" t="0" r="0" b="0"/>
            <wp:wrapTopAndBottom/>
            <wp:docPr id="408" name="Image 4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 408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760" cy="172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255"/>
      </w:pPr>
    </w:p>
    <w:p w:rsidR="007008C5" w:rsidRDefault="00D34D94">
      <w:pPr>
        <w:pStyle w:val="2"/>
        <w:numPr>
          <w:ilvl w:val="1"/>
          <w:numId w:val="1"/>
        </w:numPr>
        <w:tabs>
          <w:tab w:val="left" w:pos="1983"/>
        </w:tabs>
      </w:pPr>
      <w:r>
        <w:t>Критерии</w:t>
      </w:r>
      <w:r>
        <w:rPr>
          <w:spacing w:val="-9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промежуточной</w:t>
      </w:r>
      <w:r>
        <w:rPr>
          <w:spacing w:val="-11"/>
        </w:rPr>
        <w:t xml:space="preserve"> </w:t>
      </w:r>
      <w:r>
        <w:rPr>
          <w:spacing w:val="-2"/>
        </w:rPr>
        <w:t>аттестации</w:t>
      </w:r>
    </w:p>
    <w:p w:rsidR="007008C5" w:rsidRDefault="00D34D94">
      <w:pPr>
        <w:pStyle w:val="a3"/>
        <w:spacing w:before="317"/>
        <w:ind w:left="566" w:right="573" w:firstLine="708"/>
        <w:jc w:val="both"/>
      </w:pPr>
      <w:r>
        <w:t xml:space="preserve">Оценка </w:t>
      </w:r>
      <w:r>
        <w:rPr>
          <w:b/>
        </w:rPr>
        <w:t>«отлично»</w:t>
      </w:r>
      <w:r>
        <w:rPr>
          <w:b/>
          <w:spacing w:val="40"/>
        </w:rPr>
        <w:t xml:space="preserve"> </w:t>
      </w:r>
      <w:r>
        <w:t>- теоретическое содержание курса освоено полностью, умения сформированы, все предусмотренные программой учебные задания выполнены качественно.</w:t>
      </w:r>
    </w:p>
    <w:p w:rsidR="007008C5" w:rsidRDefault="00D34D94">
      <w:pPr>
        <w:pStyle w:val="a3"/>
        <w:spacing w:before="1"/>
        <w:ind w:left="566" w:right="566" w:firstLine="708"/>
        <w:jc w:val="both"/>
      </w:pPr>
      <w:r>
        <w:t xml:space="preserve">Оценка </w:t>
      </w:r>
      <w:r>
        <w:rPr>
          <w:b/>
        </w:rPr>
        <w:t xml:space="preserve">«хорошо» </w:t>
      </w:r>
      <w:r>
        <w:t>- теоретическое содержание курса освоено полностью, некоторые умения сформированы недостаточно, все предусмотренные программой учебные задания выполнены, некоторые виды заданий выполнены с незначительными ошибками.</w:t>
      </w:r>
    </w:p>
    <w:p w:rsidR="007008C5" w:rsidRDefault="00D34D94">
      <w:pPr>
        <w:pStyle w:val="a3"/>
        <w:ind w:left="566" w:right="564" w:firstLine="708"/>
        <w:jc w:val="both"/>
      </w:pPr>
      <w:r>
        <w:t xml:space="preserve">Оценка </w:t>
      </w:r>
      <w:r>
        <w:rPr>
          <w:b/>
        </w:rPr>
        <w:t>«удовлетворительно</w:t>
      </w:r>
      <w:r>
        <w:t>»- теоретическое содержание курса освоено частично, но пробелы не носят существенного характера, необходимые умения работы с освоенным материалом в основном сформированы, большинство предусмотренных программой обучения учебных заданий выполнено, некоторые из выполненных заданий содержат ошибки.</w:t>
      </w:r>
    </w:p>
    <w:p w:rsidR="007008C5" w:rsidRDefault="007008C5">
      <w:pPr>
        <w:pStyle w:val="a3"/>
        <w:jc w:val="both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 w:right="569" w:firstLine="708"/>
        <w:jc w:val="both"/>
      </w:pPr>
      <w:r>
        <w:lastRenderedPageBreak/>
        <w:t xml:space="preserve">Оценка </w:t>
      </w:r>
      <w:r>
        <w:rPr>
          <w:b/>
        </w:rPr>
        <w:t>«неудовлетворительно</w:t>
      </w:r>
      <w:r>
        <w:t>» - теоретическое содержание курса не освоено, необходимые умения не сформированы, выполненные учебные задан</w:t>
      </w:r>
    </w:p>
    <w:p w:rsidR="007008C5" w:rsidRDefault="007008C5">
      <w:pPr>
        <w:pStyle w:val="a3"/>
      </w:pPr>
    </w:p>
    <w:p w:rsidR="007008C5" w:rsidRDefault="00D34D94">
      <w:pPr>
        <w:pStyle w:val="2"/>
        <w:numPr>
          <w:ilvl w:val="0"/>
          <w:numId w:val="45"/>
        </w:numPr>
        <w:tabs>
          <w:tab w:val="left" w:pos="1862"/>
          <w:tab w:val="left" w:pos="3296"/>
        </w:tabs>
        <w:ind w:right="942" w:hanging="1645"/>
      </w:pPr>
      <w:r>
        <w:t>КОНТРОЛЬНО-ИЗМЕРИТЕЛЬНЫЕ</w:t>
      </w:r>
      <w:r>
        <w:rPr>
          <w:spacing w:val="-10"/>
        </w:rPr>
        <w:t xml:space="preserve"> </w:t>
      </w:r>
      <w:r>
        <w:t>МАТЕРИАЛЫ</w:t>
      </w:r>
      <w:r>
        <w:rPr>
          <w:spacing w:val="-12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КОН- ТРОЛЯ ОСТАТОЧНЫХ ЗНАНИЙ</w:t>
      </w:r>
    </w:p>
    <w:p w:rsidR="007008C5" w:rsidRDefault="00D34D94">
      <w:pPr>
        <w:pStyle w:val="a4"/>
        <w:numPr>
          <w:ilvl w:val="1"/>
          <w:numId w:val="45"/>
        </w:numPr>
        <w:tabs>
          <w:tab w:val="left" w:pos="1696"/>
        </w:tabs>
        <w:spacing w:before="321" w:line="321" w:lineRule="exact"/>
        <w:ind w:left="1696" w:hanging="421"/>
        <w:jc w:val="both"/>
        <w:rPr>
          <w:b/>
          <w:sz w:val="28"/>
        </w:rPr>
      </w:pPr>
      <w:r>
        <w:rPr>
          <w:b/>
          <w:spacing w:val="-2"/>
          <w:sz w:val="28"/>
        </w:rPr>
        <w:t>Назначение</w:t>
      </w:r>
    </w:p>
    <w:p w:rsidR="007008C5" w:rsidRDefault="00D34D94">
      <w:pPr>
        <w:pStyle w:val="a3"/>
        <w:ind w:left="566" w:right="561" w:firstLine="708"/>
        <w:jc w:val="both"/>
      </w:pPr>
      <w:r>
        <w:t>Контрольно-измерительные материалы (КИМ) - максимально однородные по содержанию и сложности материалы, обеспечивающие стандартизированную оценку учебных достижений, позволяющие установить соответствие уровня под- готовки обучающихся требованиям к уровню подготовки, предусмотренных ра- бочей программой учебной дисциплины.</w:t>
      </w:r>
    </w:p>
    <w:p w:rsidR="007008C5" w:rsidRDefault="007008C5">
      <w:pPr>
        <w:pStyle w:val="a3"/>
        <w:spacing w:before="3"/>
      </w:pPr>
    </w:p>
    <w:p w:rsidR="007008C5" w:rsidRDefault="00D34D94">
      <w:pPr>
        <w:pStyle w:val="2"/>
        <w:numPr>
          <w:ilvl w:val="1"/>
          <w:numId w:val="45"/>
        </w:numPr>
        <w:tabs>
          <w:tab w:val="left" w:pos="1696"/>
        </w:tabs>
        <w:spacing w:before="1" w:line="320" w:lineRule="exact"/>
        <w:ind w:left="1696" w:hanging="421"/>
        <w:jc w:val="both"/>
      </w:pPr>
      <w:r>
        <w:t>Форма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условия</w:t>
      </w:r>
      <w:r>
        <w:rPr>
          <w:spacing w:val="-6"/>
        </w:rPr>
        <w:t xml:space="preserve"> </w:t>
      </w:r>
      <w:r>
        <w:rPr>
          <w:spacing w:val="-2"/>
        </w:rPr>
        <w:t>контроля</w:t>
      </w:r>
    </w:p>
    <w:p w:rsidR="007008C5" w:rsidRDefault="00D34D94">
      <w:pPr>
        <w:pStyle w:val="a3"/>
        <w:ind w:left="566" w:right="572" w:firstLine="708"/>
        <w:jc w:val="both"/>
      </w:pPr>
      <w:r>
        <w:t>Контроль остаточных знаний по учебной дисциплине проводится в форме тестирования с использованием контрольно-измерительных материалов.</w:t>
      </w:r>
    </w:p>
    <w:p w:rsidR="007008C5" w:rsidRDefault="00D34D94">
      <w:pPr>
        <w:pStyle w:val="a3"/>
        <w:ind w:left="566" w:right="559" w:firstLine="708"/>
        <w:jc w:val="both"/>
      </w:pPr>
      <w:r>
        <w:t>Тестирование по учебной дисциплине ОП.02 «Электротехника» проводится в прикладной компьютерной программе, что обеспечивает</w:t>
      </w:r>
      <w:r>
        <w:rPr>
          <w:spacing w:val="40"/>
        </w:rPr>
        <w:t xml:space="preserve"> </w:t>
      </w:r>
      <w:r>
        <w:t>возможность</w:t>
      </w:r>
      <w:r>
        <w:rPr>
          <w:spacing w:val="40"/>
        </w:rPr>
        <w:t xml:space="preserve"> </w:t>
      </w:r>
      <w:r>
        <w:t xml:space="preserve">генери- ровать для каждого обучающегося уникальную последовательность заданий и от- </w:t>
      </w:r>
      <w:r>
        <w:rPr>
          <w:spacing w:val="-2"/>
        </w:rPr>
        <w:t>ветов.</w:t>
      </w:r>
    </w:p>
    <w:p w:rsidR="007008C5" w:rsidRDefault="00D34D94">
      <w:pPr>
        <w:pStyle w:val="a3"/>
        <w:ind w:left="566" w:right="571" w:firstLine="708"/>
        <w:jc w:val="both"/>
      </w:pPr>
      <w:r>
        <w:t>Содержание КИМ</w:t>
      </w:r>
      <w:r>
        <w:rPr>
          <w:spacing w:val="40"/>
        </w:rPr>
        <w:t xml:space="preserve"> </w:t>
      </w:r>
      <w:r>
        <w:t>целостно отражает объем проверяемых знаний, умений, компетенций, освоенных обучающимися при изучении дисциплины.</w:t>
      </w:r>
    </w:p>
    <w:p w:rsidR="007008C5" w:rsidRDefault="00D34D94">
      <w:pPr>
        <w:pStyle w:val="a3"/>
        <w:spacing w:line="321" w:lineRule="exact"/>
        <w:ind w:left="1275"/>
        <w:jc w:val="both"/>
      </w:pPr>
      <w:r>
        <w:t>На</w:t>
      </w:r>
      <w:r>
        <w:rPr>
          <w:spacing w:val="-4"/>
        </w:rPr>
        <w:t xml:space="preserve"> </w:t>
      </w:r>
      <w:r>
        <w:t>проведение</w:t>
      </w:r>
      <w:r>
        <w:rPr>
          <w:spacing w:val="-3"/>
        </w:rPr>
        <w:t xml:space="preserve"> </w:t>
      </w:r>
      <w:r>
        <w:t>тестирования</w:t>
      </w:r>
      <w:r>
        <w:rPr>
          <w:spacing w:val="-7"/>
        </w:rPr>
        <w:t xml:space="preserve"> </w:t>
      </w:r>
      <w:r>
        <w:t>отводится</w:t>
      </w:r>
      <w:r>
        <w:rPr>
          <w:spacing w:val="-6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20</w:t>
      </w:r>
      <w:r>
        <w:rPr>
          <w:spacing w:val="-2"/>
        </w:rPr>
        <w:t xml:space="preserve"> минут.</w:t>
      </w:r>
    </w:p>
    <w:p w:rsidR="007008C5" w:rsidRDefault="00D34D94">
      <w:pPr>
        <w:pStyle w:val="a3"/>
        <w:ind w:left="566" w:right="566" w:firstLine="708"/>
        <w:jc w:val="both"/>
      </w:pPr>
      <w:r>
        <w:t>Тест состоит из 20 заданий закрытой и открытой формы, составленных по содержанию дисциплины ОП.02 «Электротехника»</w:t>
      </w:r>
    </w:p>
    <w:p w:rsidR="007008C5" w:rsidRDefault="00D34D94">
      <w:pPr>
        <w:pStyle w:val="a3"/>
        <w:ind w:left="566" w:right="562" w:firstLine="708"/>
        <w:jc w:val="both"/>
      </w:pPr>
      <w:r>
        <w:t>Для проверки соответствующих объектов оценивания определены задания разной сложности: к каждому с 1 по 8 вопрос даны варианты ответов, из которых один или несколько правильных; в заданиях 9-12 необходимо установить пра- вильную последовательность; в заданиях 13-16 необходимо установить соответ- ствие; в 17-20 заданиях - вставить пропущенное слово.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numPr>
          <w:ilvl w:val="1"/>
          <w:numId w:val="45"/>
        </w:numPr>
        <w:tabs>
          <w:tab w:val="left" w:pos="1626"/>
        </w:tabs>
        <w:spacing w:line="319" w:lineRule="exact"/>
        <w:ind w:left="1626" w:hanging="351"/>
      </w:pPr>
      <w:r>
        <w:t>Необходимые</w:t>
      </w:r>
      <w:r>
        <w:rPr>
          <w:spacing w:val="-12"/>
        </w:rPr>
        <w:t xml:space="preserve"> </w:t>
      </w:r>
      <w:r>
        <w:rPr>
          <w:spacing w:val="-2"/>
        </w:rPr>
        <w:t>ресурсы</w:t>
      </w:r>
    </w:p>
    <w:p w:rsidR="007008C5" w:rsidRDefault="00D34D94">
      <w:pPr>
        <w:pStyle w:val="a3"/>
        <w:spacing w:line="242" w:lineRule="auto"/>
        <w:ind w:left="566" w:firstLine="708"/>
      </w:pPr>
      <w:r>
        <w:t xml:space="preserve">Для выполнения задания обучающимся обеспечиваются следующими усло- </w:t>
      </w:r>
      <w:r>
        <w:rPr>
          <w:spacing w:val="-2"/>
        </w:rPr>
        <w:t>виями:</w:t>
      </w:r>
    </w:p>
    <w:p w:rsidR="007008C5" w:rsidRDefault="00D34D94">
      <w:pPr>
        <w:pStyle w:val="a4"/>
        <w:numPr>
          <w:ilvl w:val="2"/>
          <w:numId w:val="45"/>
        </w:numPr>
        <w:tabs>
          <w:tab w:val="left" w:pos="1511"/>
        </w:tabs>
        <w:ind w:right="572" w:firstLine="708"/>
        <w:rPr>
          <w:sz w:val="28"/>
        </w:rPr>
      </w:pPr>
      <w:r>
        <w:rPr>
          <w:sz w:val="28"/>
        </w:rPr>
        <w:t>наличие</w:t>
      </w:r>
      <w:r>
        <w:rPr>
          <w:spacing w:val="40"/>
          <w:sz w:val="28"/>
        </w:rPr>
        <w:t xml:space="preserve"> </w:t>
      </w:r>
      <w:r>
        <w:rPr>
          <w:sz w:val="28"/>
        </w:rPr>
        <w:t>компьютерного</w:t>
      </w:r>
      <w:r>
        <w:rPr>
          <w:spacing w:val="40"/>
          <w:sz w:val="28"/>
        </w:rPr>
        <w:t xml:space="preserve"> </w:t>
      </w:r>
      <w:r>
        <w:rPr>
          <w:sz w:val="28"/>
        </w:rPr>
        <w:t>класса,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40"/>
          <w:sz w:val="28"/>
        </w:rPr>
        <w:t xml:space="preserve"> </w:t>
      </w:r>
      <w:r>
        <w:rPr>
          <w:sz w:val="28"/>
        </w:rPr>
        <w:t>размещаются</w:t>
      </w:r>
      <w:r>
        <w:rPr>
          <w:spacing w:val="40"/>
          <w:sz w:val="28"/>
        </w:rPr>
        <w:t xml:space="preserve"> </w:t>
      </w:r>
      <w:r>
        <w:rPr>
          <w:sz w:val="28"/>
        </w:rPr>
        <w:t>персональные компьютеры, объединенные в локальную вычислительную сеть;</w:t>
      </w:r>
    </w:p>
    <w:p w:rsidR="007008C5" w:rsidRDefault="00D34D94">
      <w:pPr>
        <w:pStyle w:val="a4"/>
        <w:numPr>
          <w:ilvl w:val="2"/>
          <w:numId w:val="45"/>
        </w:numPr>
        <w:tabs>
          <w:tab w:val="left" w:pos="1437"/>
        </w:tabs>
        <w:spacing w:line="321" w:lineRule="exact"/>
        <w:ind w:left="1437" w:hanging="162"/>
        <w:rPr>
          <w:sz w:val="28"/>
        </w:rPr>
      </w:pPr>
      <w:r>
        <w:rPr>
          <w:sz w:val="28"/>
        </w:rPr>
        <w:t>наличие</w:t>
      </w:r>
      <w:r>
        <w:rPr>
          <w:spacing w:val="53"/>
          <w:sz w:val="28"/>
        </w:rPr>
        <w:t xml:space="preserve"> </w:t>
      </w:r>
      <w:r>
        <w:rPr>
          <w:sz w:val="28"/>
        </w:rPr>
        <w:t>программного</w:t>
      </w:r>
      <w:r>
        <w:rPr>
          <w:spacing w:val="-9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Visual</w:t>
      </w:r>
      <w:r>
        <w:rPr>
          <w:spacing w:val="-6"/>
          <w:sz w:val="28"/>
        </w:rPr>
        <w:t xml:space="preserve"> </w:t>
      </w:r>
      <w:r>
        <w:rPr>
          <w:sz w:val="28"/>
        </w:rPr>
        <w:t>Testing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Studio</w:t>
      </w:r>
    </w:p>
    <w:p w:rsidR="007008C5" w:rsidRDefault="00D34D94">
      <w:pPr>
        <w:pStyle w:val="2"/>
        <w:numPr>
          <w:ilvl w:val="1"/>
          <w:numId w:val="45"/>
        </w:numPr>
        <w:tabs>
          <w:tab w:val="left" w:pos="1696"/>
        </w:tabs>
        <w:spacing w:before="319" w:line="321" w:lineRule="exact"/>
        <w:ind w:left="1696" w:hanging="421"/>
      </w:pPr>
      <w:r>
        <w:t>Время</w:t>
      </w:r>
      <w:r>
        <w:rPr>
          <w:spacing w:val="-8"/>
        </w:rPr>
        <w:t xml:space="preserve"> </w:t>
      </w:r>
      <w:r>
        <w:t>проведения</w:t>
      </w:r>
      <w:r>
        <w:rPr>
          <w:spacing w:val="-8"/>
        </w:rPr>
        <w:t xml:space="preserve"> </w:t>
      </w:r>
      <w:r>
        <w:t>контроля</w:t>
      </w:r>
      <w:r>
        <w:rPr>
          <w:spacing w:val="-10"/>
        </w:rPr>
        <w:t xml:space="preserve"> </w:t>
      </w:r>
      <w:r>
        <w:t>остаточных</w:t>
      </w:r>
      <w:r>
        <w:rPr>
          <w:spacing w:val="-4"/>
        </w:rPr>
        <w:t xml:space="preserve"> </w:t>
      </w:r>
      <w:r>
        <w:rPr>
          <w:spacing w:val="-2"/>
        </w:rPr>
        <w:t>знаний</w:t>
      </w:r>
    </w:p>
    <w:p w:rsidR="007008C5" w:rsidRDefault="00D34D94">
      <w:pPr>
        <w:pStyle w:val="a3"/>
        <w:spacing w:line="321" w:lineRule="exact"/>
        <w:ind w:left="1275"/>
      </w:pPr>
      <w:r>
        <w:t>На</w:t>
      </w:r>
      <w:r>
        <w:rPr>
          <w:spacing w:val="-7"/>
        </w:rPr>
        <w:t xml:space="preserve"> </w:t>
      </w:r>
      <w:r>
        <w:t>проведение</w:t>
      </w:r>
      <w:r>
        <w:rPr>
          <w:spacing w:val="-4"/>
        </w:rPr>
        <w:t xml:space="preserve"> </w:t>
      </w:r>
      <w:r>
        <w:t>тестирования</w:t>
      </w:r>
      <w:r>
        <w:rPr>
          <w:spacing w:val="-6"/>
        </w:rPr>
        <w:t xml:space="preserve"> </w:t>
      </w:r>
      <w:r>
        <w:t>отводится</w:t>
      </w:r>
      <w:r>
        <w:rPr>
          <w:spacing w:val="-7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более 20</w:t>
      </w:r>
      <w:r>
        <w:rPr>
          <w:spacing w:val="-4"/>
        </w:rPr>
        <w:t xml:space="preserve"> </w:t>
      </w:r>
      <w:r>
        <w:rPr>
          <w:spacing w:val="-2"/>
        </w:rPr>
        <w:t>минут.</w:t>
      </w:r>
    </w:p>
    <w:p w:rsidR="007008C5" w:rsidRDefault="00D34D94">
      <w:pPr>
        <w:pStyle w:val="2"/>
        <w:numPr>
          <w:ilvl w:val="1"/>
          <w:numId w:val="45"/>
        </w:numPr>
        <w:tabs>
          <w:tab w:val="left" w:pos="1696"/>
        </w:tabs>
        <w:spacing w:before="5" w:line="319" w:lineRule="exact"/>
        <w:ind w:left="1696" w:hanging="421"/>
      </w:pPr>
      <w:r>
        <w:t>Инструкция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выполнению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7008C5" w:rsidRDefault="00D34D94">
      <w:pPr>
        <w:pStyle w:val="a3"/>
        <w:spacing w:line="319" w:lineRule="exact"/>
        <w:ind w:left="1344"/>
      </w:pPr>
      <w:r>
        <w:t>Тест</w:t>
      </w:r>
      <w:r>
        <w:rPr>
          <w:spacing w:val="-2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 xml:space="preserve">20 </w:t>
      </w:r>
      <w:r>
        <w:rPr>
          <w:spacing w:val="-2"/>
        </w:rPr>
        <w:t>заданий.</w:t>
      </w:r>
    </w:p>
    <w:p w:rsidR="007008C5" w:rsidRDefault="00D34D94">
      <w:pPr>
        <w:pStyle w:val="a3"/>
        <w:ind w:left="566" w:right="566" w:firstLine="708"/>
      </w:pPr>
      <w:r>
        <w:t>Советуем выполнять задания в том порядке, в котором они даны. Для эко-</w:t>
      </w:r>
      <w:r>
        <w:rPr>
          <w:spacing w:val="80"/>
        </w:rPr>
        <w:t xml:space="preserve"> </w:t>
      </w:r>
      <w:r>
        <w:t>номии</w:t>
      </w:r>
      <w:r>
        <w:rPr>
          <w:spacing w:val="-3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пропускайте</w:t>
      </w:r>
      <w:r>
        <w:rPr>
          <w:spacing w:val="-2"/>
        </w:rPr>
        <w:t xml:space="preserve"> </w:t>
      </w:r>
      <w:r>
        <w:t>задание,</w:t>
      </w:r>
      <w:r>
        <w:rPr>
          <w:spacing w:val="-2"/>
        </w:rPr>
        <w:t xml:space="preserve"> </w:t>
      </w:r>
      <w:r>
        <w:t>которое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удаётся</w:t>
      </w:r>
      <w:r>
        <w:rPr>
          <w:spacing w:val="-1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сразу,</w:t>
      </w:r>
      <w:r>
        <w:rPr>
          <w:spacing w:val="-2"/>
        </w:rPr>
        <w:t xml:space="preserve"> </w:t>
      </w:r>
      <w:r>
        <w:t xml:space="preserve">и </w:t>
      </w:r>
      <w:r>
        <w:rPr>
          <w:spacing w:val="-2"/>
        </w:rPr>
        <w:t>пере-</w:t>
      </w:r>
    </w:p>
    <w:p w:rsidR="007008C5" w:rsidRDefault="007008C5">
      <w:pPr>
        <w:pStyle w:val="a3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D34D94">
      <w:pPr>
        <w:pStyle w:val="a3"/>
        <w:spacing w:before="67" w:line="242" w:lineRule="auto"/>
        <w:ind w:left="566" w:right="566"/>
      </w:pPr>
      <w:r>
        <w:lastRenderedPageBreak/>
        <w:t>ходите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следующему. Если</w:t>
      </w:r>
      <w:r>
        <w:rPr>
          <w:spacing w:val="-2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вас</w:t>
      </w:r>
      <w:r>
        <w:rPr>
          <w:spacing w:val="-2"/>
        </w:rPr>
        <w:t xml:space="preserve"> </w:t>
      </w:r>
      <w:r>
        <w:t>останется</w:t>
      </w:r>
      <w:r>
        <w:rPr>
          <w:spacing w:val="-1"/>
        </w:rPr>
        <w:t xml:space="preserve"> </w:t>
      </w:r>
      <w:r>
        <w:t>время, вы можете вернуться к пропущенным заданиям.</w:t>
      </w:r>
    </w:p>
    <w:p w:rsidR="007008C5" w:rsidRDefault="007008C5">
      <w:pPr>
        <w:pStyle w:val="a3"/>
      </w:pPr>
    </w:p>
    <w:p w:rsidR="007008C5" w:rsidRDefault="00D34D94">
      <w:pPr>
        <w:pStyle w:val="2"/>
        <w:numPr>
          <w:ilvl w:val="1"/>
          <w:numId w:val="45"/>
        </w:numPr>
        <w:tabs>
          <w:tab w:val="left" w:pos="1695"/>
        </w:tabs>
        <w:spacing w:line="480" w:lineRule="auto"/>
        <w:ind w:left="631" w:right="6725" w:firstLine="643"/>
      </w:pPr>
      <w:r>
        <w:t>Оценочные</w:t>
      </w:r>
      <w:r>
        <w:rPr>
          <w:spacing w:val="-18"/>
        </w:rPr>
        <w:t xml:space="preserve"> </w:t>
      </w:r>
      <w:r>
        <w:t xml:space="preserve">средства </w:t>
      </w:r>
      <w:r>
        <w:rPr>
          <w:spacing w:val="-2"/>
        </w:rPr>
        <w:t>Тестирование</w:t>
      </w:r>
    </w:p>
    <w:p w:rsidR="007008C5" w:rsidRDefault="00D34D94">
      <w:pPr>
        <w:spacing w:before="3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1-8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выберите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pacing w:val="-2"/>
          <w:sz w:val="28"/>
        </w:rPr>
        <w:t>ответ</w:t>
      </w:r>
    </w:p>
    <w:p w:rsidR="007008C5" w:rsidRDefault="00D34D94">
      <w:pPr>
        <w:pStyle w:val="2"/>
        <w:numPr>
          <w:ilvl w:val="0"/>
          <w:numId w:val="46"/>
        </w:numPr>
        <w:tabs>
          <w:tab w:val="left" w:pos="1287"/>
        </w:tabs>
        <w:spacing w:before="319"/>
      </w:pPr>
      <w:r>
        <w:t>Определить</w:t>
      </w:r>
      <w:r>
        <w:rPr>
          <w:spacing w:val="-7"/>
        </w:rPr>
        <w:t xml:space="preserve"> </w:t>
      </w:r>
      <w:r>
        <w:t>ток</w:t>
      </w:r>
      <w:r>
        <w:rPr>
          <w:spacing w:val="-6"/>
        </w:rPr>
        <w:t xml:space="preserve"> </w:t>
      </w:r>
      <w:r>
        <w:rPr>
          <w:spacing w:val="-2"/>
        </w:rPr>
        <w:t>источника:</w:t>
      </w:r>
    </w:p>
    <w:p w:rsidR="007008C5" w:rsidRDefault="007008C5">
      <w:pPr>
        <w:pStyle w:val="a3"/>
        <w:spacing w:before="81"/>
        <w:rPr>
          <w:b/>
        </w:rPr>
      </w:pPr>
    </w:p>
    <w:p w:rsidR="007008C5" w:rsidRDefault="00D34D94">
      <w:pPr>
        <w:pStyle w:val="a3"/>
        <w:ind w:left="3679" w:right="60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>
                <wp:simplePos x="0" y="0"/>
                <wp:positionH relativeFrom="page">
                  <wp:posOffset>1100455</wp:posOffset>
                </wp:positionH>
                <wp:positionV relativeFrom="paragraph">
                  <wp:posOffset>156210</wp:posOffset>
                </wp:positionV>
                <wp:extent cx="134620" cy="812165"/>
                <wp:effectExtent l="0" t="0" r="0" b="0"/>
                <wp:wrapNone/>
                <wp:docPr id="409" name="Textbox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620" cy="8121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pStyle w:val="a3"/>
                              <w:spacing w:line="311" w:lineRule="exact"/>
                            </w:pPr>
                            <w:r>
                              <w:rPr>
                                <w:spacing w:val="-5"/>
                              </w:rPr>
                              <w:t>1.</w:t>
                            </w:r>
                          </w:p>
                          <w:p w:rsidR="007008C5" w:rsidRDefault="007008C5">
                            <w:pPr>
                              <w:pStyle w:val="a3"/>
                            </w:pPr>
                          </w:p>
                          <w:p w:rsidR="007008C5" w:rsidRDefault="007008C5">
                            <w:pPr>
                              <w:pStyle w:val="a3"/>
                              <w:spacing w:before="1"/>
                            </w:pPr>
                          </w:p>
                          <w:p w:rsidR="007008C5" w:rsidRDefault="00D34D94">
                            <w:pPr>
                              <w:spacing w:before="1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2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09" o:spid="_x0000_s1203" type="#_x0000_t202" style="position:absolute;left:0;text-align:left;margin-left:86.65pt;margin-top:12.3pt;width:10.6pt;height:63.95pt;z-index:-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" filled="f" stroked="f">
                <v:textbox inset="0,0,0,0">
                  <w:txbxContent>
                    <w:p w:rsidR="007008C5" w:rsidRDefault="00D34D94">
                      <w:pPr>
                        <w:pStyle w:val="a3"/>
                        <w:spacing w:line="311" w:lineRule="exact"/>
                      </w:pPr>
                      <w:r>
                        <w:rPr>
                          <w:spacing w:val="-5"/>
                        </w:rPr>
                        <w:t>1.</w:t>
                      </w:r>
                    </w:p>
                    <w:p w:rsidR="007008C5" w:rsidRDefault="007008C5">
                      <w:pPr>
                        <w:pStyle w:val="a3"/>
                      </w:pPr>
                    </w:p>
                    <w:p w:rsidR="007008C5" w:rsidRDefault="007008C5">
                      <w:pPr>
                        <w:pStyle w:val="a3"/>
                        <w:spacing w:before="1"/>
                      </w:pPr>
                    </w:p>
                    <w:p w:rsidR="007008C5" w:rsidRDefault="00D34D94">
                      <w:pPr>
                        <w:spacing w:before="1"/>
                        <w:rPr>
                          <w:b/>
                          <w:sz w:val="28"/>
                        </w:rPr>
                      </w:pPr>
                      <w:r>
                        <w:rPr>
                          <w:spacing w:val="-5"/>
                          <w:sz w:val="28"/>
                        </w:rPr>
                        <w:t>2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5184775</wp:posOffset>
                </wp:positionH>
                <wp:positionV relativeFrom="paragraph">
                  <wp:posOffset>-231140</wp:posOffset>
                </wp:positionV>
                <wp:extent cx="1111250" cy="1345565"/>
                <wp:effectExtent l="0" t="0" r="0" b="0"/>
                <wp:wrapNone/>
                <wp:docPr id="410" name="Group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250" cy="1345565"/>
                          <a:chOff x="0" y="0"/>
                          <a:chExt cx="1111250" cy="1345565"/>
                        </a:xfrm>
                      </wpg:grpSpPr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06" y="0"/>
                            <a:ext cx="1100902" cy="462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86" y="462915"/>
                            <a:ext cx="962898" cy="602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65530"/>
                            <a:ext cx="776064" cy="2800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FF9973" id="Group 410" o:spid="_x0000_s1026" style="position:absolute;margin-left:408.25pt;margin-top:-18.2pt;width:87.5pt;height:105.95pt;z-index:251658240;mso-wrap-distance-left:0;mso-wrap-distance-right:0;mso-position-horizontal-relative:page" coordsize="11112,134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">
                <v:shape id="Image 411" o:spid="_x0000_s1027" type="#_x0000_t75" style="position:absolute;left:98;width:11009;height:46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LK7rEAAAA3AAAAA8AAABkcnMvZG93bnJldi54bWxEj09rwkAUxO9Cv8PyCr3pJjYUia4StAV7&#10;9M/F2yP7TKLZt3F3G9Nv3xWEHoeZ+Q2zWA2mFT0531hWkE4SEMSl1Q1XCo6Hr/EMhA/IGlvLpOCX&#10;PKyWL6MF5treeUf9PlQiQtjnqKAOocul9GVNBv3EdsTRO1tnMETpKqkd3iPctHKaJB/SYMNxocaO&#10;1jWV1/2PUbAbmKaXrPi8udNxS9/FJnvvN0q9vQ7FHESgIfyHn+2tVpClKTzOxCM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vLK7rEAAAA3AAAAA8AAAAAAAAAAAAAAAAA&#10;nwIAAGRycy9kb3ducmV2LnhtbFBLBQYAAAAABAAEAPcAAACQAwAAAAA=&#10;">
                  <v:imagedata r:id="rId223" o:title=""/>
                </v:shape>
                <v:shape id="Image 412" o:spid="_x0000_s1028" type="#_x0000_t75" style="position:absolute;left:239;top:4629;width:9629;height:6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JJNbGAAAA3AAAAA8AAABkcnMvZG93bnJldi54bWxEj0FrwkAUhO9C/8PyCr2ZTaSIja4ilkIh&#10;h2JsoL09ss8kNPs2zW6T9N+7guBxmJlvmM1uMq0YqHeNZQVJFIMgLq1uuFLweXqbr0A4j6yxtUwK&#10;/snBbvsw22Cq7chHGnJfiQBhl6KC2vsuldKVNRl0ke2Ig3e2vUEfZF9J3eMY4KaVizheSoMNh4Ua&#10;OzrUVP7kf0ZBdsqSV/m9z8e20GXy8WuLw8uXUk+P034NwtPk7+Fb+10reE4WcD0TjoDcX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Ikk1sYAAADcAAAADwAAAAAAAAAAAAAA&#10;AACfAgAAZHJzL2Rvd25yZXYueG1sUEsFBgAAAAAEAAQA9wAAAJIDAAAAAA==&#10;">
                  <v:imagedata r:id="rId224" o:title=""/>
                </v:shape>
                <v:shape id="Image 413" o:spid="_x0000_s1029" type="#_x0000_t75" style="position:absolute;top:10655;width:7760;height:28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c3n3FAAAA3AAAAA8AAABkcnMvZG93bnJldi54bWxEj1FLAzEQhN8F/0NYwTebq4ot16alFAQp&#10;HthW8HV7WZPDy+a4rO3przdCoY/DzHzDzJdDaNWR+tRENjAeFaCI62gbdgbe9893U1BJkC22kcnA&#10;DyVYLq6v5ljaeOItHXfiVIZwKtGAF+lKrVPtKWAaxY44e5+xDyhZ9k7bHk8ZHlp9XxRPOmDDecFj&#10;R2tP9dfuOxjgw+/bh3UbP7XbarKR10omrjLm9mZYzUAJDXIJn9sv1sDj+AH+z+QjoB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3N59xQAAANwAAAAPAAAAAAAAAAAAAAAA&#10;AJ8CAABkcnMvZG93bnJldi54bWxQSwUGAAAAAAQABAD3AAAAkQMAAAAA&#10;">
                  <v:imagedata r:id="rId225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663575</wp:posOffset>
                </wp:positionH>
                <wp:positionV relativeFrom="paragraph">
                  <wp:posOffset>-78740</wp:posOffset>
                </wp:positionV>
                <wp:extent cx="2555240" cy="1872615"/>
                <wp:effectExtent l="0" t="0" r="0" b="0"/>
                <wp:wrapNone/>
                <wp:docPr id="414" name="Group 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5240" cy="1872614"/>
                          <a:chOff x="0" y="0"/>
                          <a:chExt cx="2555240" cy="1872614"/>
                        </a:xfrm>
                      </wpg:grpSpPr>
                      <wps:wsp>
                        <wps:cNvPr id="415" name="Graphic 415"/>
                        <wps:cNvSpPr/>
                        <wps:spPr>
                          <a:xfrm>
                            <a:off x="0" y="0"/>
                            <a:ext cx="2555240" cy="18726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5240" h="1872614">
                                <a:moveTo>
                                  <a:pt x="25552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2615"/>
                                </a:lnTo>
                                <a:lnTo>
                                  <a:pt x="2555240" y="1872615"/>
                                </a:lnTo>
                                <a:lnTo>
                                  <a:pt x="25552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9" y="45719"/>
                            <a:ext cx="2371725" cy="17811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70532F" id="Group 414" o:spid="_x0000_s1026" style="position:absolute;margin-left:52.25pt;margin-top:-6.2pt;width:201.2pt;height:147.45pt;z-index:251660288;mso-wrap-distance-left:0;mso-wrap-distance-right:0;mso-position-horizontal-relative:page" coordsize="25552,187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">
                <v:shape id="Graphic 415" o:spid="_x0000_s1027" style="position:absolute;width:25552;height:18726;visibility:visible;mso-wrap-style:square;v-text-anchor:top" coordsize="2555240,1872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mLRsYA&#10;AADcAAAADwAAAGRycy9kb3ducmV2LnhtbESPT2vCQBTE70K/w/IK3nSjqJXUVaylxVNF60Fvj+zL&#10;n5p9G7JrTL69WxA8DjPzG2axak0pGqpdYVnBaBiBIE6sLjhTcPz9GsxBOI+ssbRMCjpysFq+9BYY&#10;a3vjPTUHn4kAYRejgtz7KpbSJTkZdENbEQcvtbVBH2SdSV3jLcBNKcdRNJMGCw4LOVa0ySm5HK4m&#10;ULI0/f54+7z+TLvdX3Q+7cabrlGq/9qu30F4av0z/GhvtYLJaAr/Z8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mLRsYAAADcAAAADwAAAAAAAAAAAAAAAACYAgAAZHJz&#10;L2Rvd25yZXYueG1sUEsFBgAAAAAEAAQA9QAAAIsDAAAAAA==&#10;" path="m2555240,l,,,1872615r2555240,l2555240,xe" stroked="f">
                  <v:path arrowok="t"/>
                </v:shape>
                <v:shape id="Image 416" o:spid="_x0000_s1028" type="#_x0000_t75" style="position:absolute;left:914;top:457;width:23717;height:17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5dO3HAAAA3AAAAA8AAABkcnMvZG93bnJldi54bWxEj0FrwkAUhO+C/2F5hV6kbixFSuoqNdJS&#10;CiLGXnp7Zp9JavZt3N1q/PeuIHgcZuYbZjLrTCOO5HxtWcFomIAgLqyuuVTws/l4egXhA7LGxjIp&#10;OJOH2bTfm2Cq7YnXdMxDKSKEfYoKqhDaVEpfVGTQD21LHL2ddQZDlK6U2uEpwk0jn5NkLA3WHBcq&#10;bCmrqNjn/0bB9nuQ/e7M4m/+6bJzvlptDsvtQqnHh+79DUSgLtzDt/aXVvAyGsP1TDwCcno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75dO3HAAAA3AAAAA8AAAAAAAAAAAAA&#10;AAAAnwIAAGRycy9kb3ducmV2LnhtbFBLBQYAAAAABAAEAPcAAACTAwAAAAA=&#10;">
                  <v:imagedata r:id="rId227" o:title=""/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1.</w:t>
      </w:r>
    </w:p>
    <w:p w:rsidR="007008C5" w:rsidRDefault="007008C5">
      <w:pPr>
        <w:pStyle w:val="a3"/>
      </w:pPr>
    </w:p>
    <w:p w:rsidR="007008C5" w:rsidRDefault="00D34D94">
      <w:pPr>
        <w:pStyle w:val="a3"/>
        <w:ind w:left="3679" w:right="600"/>
        <w:jc w:val="center"/>
      </w:pPr>
      <w:r>
        <w:rPr>
          <w:spacing w:val="-5"/>
        </w:rPr>
        <w:t>2.</w:t>
      </w:r>
    </w:p>
    <w:p w:rsidR="007008C5" w:rsidRDefault="00D34D94">
      <w:pPr>
        <w:pStyle w:val="a3"/>
        <w:spacing w:before="321"/>
        <w:ind w:left="3679" w:right="600"/>
        <w:jc w:val="center"/>
      </w:pPr>
      <w:r>
        <w:rPr>
          <w:spacing w:val="-5"/>
        </w:rPr>
        <w:t>3.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a3"/>
        <w:ind w:left="3679" w:right="600"/>
        <w:jc w:val="center"/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5185410</wp:posOffset>
            </wp:positionH>
            <wp:positionV relativeFrom="paragraph">
              <wp:posOffset>-67310</wp:posOffset>
            </wp:positionV>
            <wp:extent cx="1073150" cy="633730"/>
            <wp:effectExtent l="0" t="0" r="0" b="0"/>
            <wp:wrapNone/>
            <wp:docPr id="417" name="Imag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 417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454" cy="633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4.</w:t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241"/>
      </w:pPr>
    </w:p>
    <w:p w:rsidR="007008C5" w:rsidRDefault="00D34D94">
      <w:pPr>
        <w:pStyle w:val="2"/>
        <w:numPr>
          <w:ilvl w:val="0"/>
          <w:numId w:val="46"/>
        </w:numPr>
        <w:tabs>
          <w:tab w:val="left" w:pos="925"/>
        </w:tabs>
        <w:ind w:left="925" w:hanging="359"/>
        <w:rPr>
          <w:rFonts w:ascii="Calibri" w:hAnsi="Calibri"/>
        </w:rPr>
      </w:pPr>
      <w:r>
        <w:rPr>
          <w:rFonts w:ascii="Calibri" w:hAnsi="Calibri"/>
          <w:noProof/>
          <w:lang w:eastAsia="ru-RU"/>
        </w:rPr>
        <w:drawing>
          <wp:anchor distT="0" distB="0" distL="0" distR="0" simplePos="0" relativeHeight="251656192" behindDoc="0" locked="0" layoutInCell="1" allowOverlap="1">
            <wp:simplePos x="0" y="0"/>
            <wp:positionH relativeFrom="page">
              <wp:posOffset>948055</wp:posOffset>
            </wp:positionH>
            <wp:positionV relativeFrom="paragraph">
              <wp:posOffset>281940</wp:posOffset>
            </wp:positionV>
            <wp:extent cx="2112010" cy="1608455"/>
            <wp:effectExtent l="0" t="0" r="0" b="0"/>
            <wp:wrapNone/>
            <wp:docPr id="418" name="Image 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 418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1996" cy="1608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ru-RU"/>
        </w:rPr>
        <mc:AlternateContent>
          <mc:Choice Requires="wpg">
            <w:drawing>
              <wp:anchor distT="0" distB="0" distL="0" distR="0" simplePos="0" relativeHeight="251682816" behindDoc="1" locked="0" layoutInCell="1" allowOverlap="1">
                <wp:simplePos x="0" y="0"/>
                <wp:positionH relativeFrom="page">
                  <wp:posOffset>4029075</wp:posOffset>
                </wp:positionH>
                <wp:positionV relativeFrom="paragraph">
                  <wp:posOffset>473710</wp:posOffset>
                </wp:positionV>
                <wp:extent cx="2462530" cy="3785870"/>
                <wp:effectExtent l="0" t="0" r="0" b="0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530" cy="3785870"/>
                          <a:chOff x="0" y="0"/>
                          <a:chExt cx="2462530" cy="3785870"/>
                        </a:xfrm>
                      </wpg:grpSpPr>
                      <wps:wsp>
                        <wps:cNvPr id="420" name="Graphic 420"/>
                        <wps:cNvSpPr/>
                        <wps:spPr>
                          <a:xfrm>
                            <a:off x="475615" y="0"/>
                            <a:ext cx="1986914" cy="2341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86914" h="2341245">
                                <a:moveTo>
                                  <a:pt x="1986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41245"/>
                                </a:lnTo>
                                <a:lnTo>
                                  <a:pt x="1986914" y="2341245"/>
                                </a:lnTo>
                                <a:lnTo>
                                  <a:pt x="1986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246379"/>
                            <a:ext cx="1328420" cy="255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540384"/>
                            <a:ext cx="1597025" cy="292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871219"/>
                            <a:ext cx="1633220" cy="280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1192530"/>
                            <a:ext cx="1638300" cy="280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5" name="Graphic 425"/>
                        <wps:cNvSpPr/>
                        <wps:spPr>
                          <a:xfrm>
                            <a:off x="0" y="2030095"/>
                            <a:ext cx="1889760" cy="1755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9760" h="1755775">
                                <a:moveTo>
                                  <a:pt x="18897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55775"/>
                                </a:lnTo>
                                <a:lnTo>
                                  <a:pt x="1889760" y="1755775"/>
                                </a:lnTo>
                                <a:lnTo>
                                  <a:pt x="18897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076450"/>
                            <a:ext cx="1206500" cy="292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367914"/>
                            <a:ext cx="1048385" cy="3289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696845"/>
                            <a:ext cx="1194435" cy="3416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Image 429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3039745"/>
                            <a:ext cx="1242060" cy="2806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C47F7D" id="Group 419" o:spid="_x0000_s1026" style="position:absolute;margin-left:317.25pt;margin-top:37.3pt;width:193.9pt;height:298.1pt;z-index:-251633664;mso-wrap-distance-left:0;mso-wrap-distance-right:0;mso-position-horizontal-relative:page" coordsize="24625,37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">
                <v:shape id="Graphic 420" o:spid="_x0000_s1027" style="position:absolute;left:4756;width:19869;height:23412;visibility:visible;mso-wrap-style:square;v-text-anchor:top" coordsize="1986914,2341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u/qMMA&#10;AADcAAAADwAAAGRycy9kb3ducmV2LnhtbERPTWvCQBC9F/wPywje6iYirUZXCdKCtXgw8eJtzI5J&#10;MDsbstuY/nv3UOjx8b7X28E0oqfO1ZYVxNMIBHFhdc2lgnP++boA4TyyxsYyKfglB9vN6GWNibYP&#10;PlGf+VKEEHYJKqi8bxMpXVGRQTe1LXHgbrYz6APsSqk7fIRw08hZFL1JgzWHhgpb2lVU3LMfo6Bf&#10;2vSc5+9x+nU9XPbu+BFn33elJuMhXYHwNPh/8Z97rxXMZ2F+OBOO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u/qMMAAADcAAAADwAAAAAAAAAAAAAAAACYAgAAZHJzL2Rv&#10;d25yZXYueG1sUEsFBgAAAAAEAAQA9QAAAIgDAAAAAA==&#10;" path="m1986914,l,,,2341245r1986914,l1986914,xe" stroked="f">
                  <v:path arrowok="t"/>
                </v:shape>
                <v:shape id="Image 421" o:spid="_x0000_s1028" type="#_x0000_t75" style="position:absolute;left:7016;top:2463;width:13284;height:25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VwGHFAAAA3AAAAA8AAABkcnMvZG93bnJldi54bWxEj0FrwkAUhO9C/8PyCr2ZjWmxEt1IEaQK&#10;vWha0Nsj+7oJZt+G7GrSf98tCD0OM/MNs1qPthU36n3jWMEsSUEQV043bBR8ltvpAoQPyBpbx6Tg&#10;hzysi4fJCnPtBj7Q7RiMiBD2OSqoQ+hyKX1Vk0WfuI44et+utxii7I3UPQ4RbluZpelcWmw4LtTY&#10;0aam6nK8WgW7j5LK03xzNs9mv3/tpH3/umRKPT2Ob0sQgcbwH763d1rBSzaDvzPxCMji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FcBhxQAAANwAAAAPAAAAAAAAAAAAAAAA&#10;AJ8CAABkcnMvZG93bnJldi54bWxQSwUGAAAAAAQABAD3AAAAkQMAAAAA&#10;">
                  <v:imagedata r:id="rId238" o:title=""/>
                </v:shape>
                <v:shape id="Image 422" o:spid="_x0000_s1029" type="#_x0000_t75" style="position:absolute;left:7016;top:5403;width:15971;height:29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i9KPFAAAA3AAAAA8AAABkcnMvZG93bnJldi54bWxEj81qwzAQhO+FvIPYQG6NFJOW4kQJxiFQ&#10;Sik0zSW3jbX+IdbKWGpsv31VKPQ4zMw3zHY/2lbcqfeNYw2rpQJBXDjTcKXh/HV8fAHhA7LB1jFp&#10;mMjDfjd72GJq3MCfdD+FSkQI+xQ11CF0qZS+qMmiX7qOOHql6y2GKPtKmh6HCLetTJR6lhYbjgs1&#10;dpTXVNxO31bDx3SRNGalV29PeXk9vt+8OiitF/Mx24AINIb/8F/71WhYJwn8nolHQO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4vSjxQAAANwAAAAPAAAAAAAAAAAAAAAA&#10;AJ8CAABkcnMvZG93bnJldi54bWxQSwUGAAAAAAQABAD3AAAAkQMAAAAA&#10;">
                  <v:imagedata r:id="rId239" o:title=""/>
                </v:shape>
                <v:shape id="Image 423" o:spid="_x0000_s1030" type="#_x0000_t75" style="position:absolute;left:7016;top:8712;width:16332;height:28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kmEPGAAAA3AAAAA8AAABkcnMvZG93bnJldi54bWxEj0FrwkAUhO9C/8PyCl6k2WilSOoqRREs&#10;xUITCz0+sq9JaPZt2N1o/PduQfA4zMw3zHI9mFacyPnGsoJpkoIgLq1uuFJwLHZPCxA+IGtsLZOC&#10;C3lYrx5GS8y0PfMXnfJQiQhhn6GCOoQuk9KXNRn0ie2Io/drncEQpaukdniOcNPKWZq+SIMNx4Ua&#10;O9rUVP7lvVEw+Wnfw2H7Mf8+7hauzItD/znVSo0fh7dXEIGGcA/f2nutYD57hv8z8QjI1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mSYQ8YAAADcAAAADwAAAAAAAAAAAAAA&#10;AACfAgAAZHJzL2Rvd25yZXYueG1sUEsFBgAAAAAEAAQA9wAAAJIDAAAAAA==&#10;">
                  <v:imagedata r:id="rId240" o:title=""/>
                </v:shape>
                <v:shape id="Image 424" o:spid="_x0000_s1031" type="#_x0000_t75" style="position:absolute;left:7016;top:11925;width:16383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ov7FAAAA3AAAAA8AAABkcnMvZG93bnJldi54bWxEj09rAjEUxO+C3yE8wVvN+gexq1FEtNh6&#10;kFoLHh+b5+7i5mXZpBr76Ruh4HGYmd8ws0UwlbhS40rLCvq9BARxZnXJuYLj1+ZlAsJ5ZI2VZVJw&#10;JweLebs1w1TbG3/S9eBzESHsUlRQeF+nUrqsIIOuZ2vi6J1tY9BH2eRSN3iLcFPJQZKMpcGS40KB&#10;Na0Kyi6HH6PgtP74Druhft9XwSW/4e3Cr/VRqW4nLKcgPAX/DP+3t1rBaDCCx5l4BOT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M6L+xQAAANwAAAAPAAAAAAAAAAAAAAAA&#10;AJ8CAABkcnMvZG93bnJldi54bWxQSwUGAAAAAAQABAD3AAAAkQMAAAAA&#10;">
                  <v:imagedata r:id="rId241" o:title=""/>
                </v:shape>
                <v:shape id="Graphic 425" o:spid="_x0000_s1032" style="position:absolute;top:20300;width:18897;height:17558;visibility:visible;mso-wrap-style:square;v-text-anchor:top" coordsize="1889760,1755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GVv8UA&#10;AADcAAAADwAAAGRycy9kb3ducmV2LnhtbESPQWvCQBSE7wX/w/IEL6IbQxWJriKi0EMv2orXZ/aZ&#10;RLNvY3Ybo7++WxB6HGbmG2a+bE0pGqpdYVnBaBiBIE6tLjhT8P21HUxBOI+ssbRMCh7kYLnovM0x&#10;0fbOO2r2PhMBwi5BBbn3VSKlS3My6Ia2Ig7e2dYGfZB1JnWN9wA3pYyjaCINFhwWcqxonVN63f8Y&#10;BZk82f7lOT6a1e3abD5jdyh3U6V63XY1A+Gp9f/hV/tDK3iPx/B3Jhw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8ZW/xQAAANwAAAAPAAAAAAAAAAAAAAAAAJgCAABkcnMv&#10;ZG93bnJldi54bWxQSwUGAAAAAAQABAD1AAAAigMAAAAA&#10;" path="m1889760,l,,,1755775r1889760,l1889760,xe" stroked="f">
                  <v:path arrowok="t"/>
                </v:shape>
                <v:shape id="Image 426" o:spid="_x0000_s1033" type="#_x0000_t75" style="position:absolute;left:920;top:20764;width:12065;height:2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k1ljEAAAA3AAAAA8AAABkcnMvZG93bnJldi54bWxEj0GLwjAUhO8L/ofwBC+LpoorpRpFBFFv&#10;u64g3h7Nsy02L7WJbf33G0HY4zAz3zCLVWdK0VDtCssKxqMIBHFqdcGZgtPvdhiDcB5ZY2mZFDzJ&#10;wWrZ+1hgom3LP9QcfSYChF2CCnLvq0RKl+Zk0I1sRRy8q60N+iDrTOoa2wA3pZxE0UwaLDgs5FjR&#10;Jqf0dnwYBXF0brenMp4evnZnvDTP78/qnik16HfrOQhPnf8Pv9t7rWA6mcHrTDg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rk1ljEAAAA3AAAAA8AAAAAAAAAAAAAAAAA&#10;nwIAAGRycy9kb3ducmV2LnhtbFBLBQYAAAAABAAEAPcAAACQAwAAAAA=&#10;">
                  <v:imagedata r:id="rId242" o:title=""/>
                </v:shape>
                <v:shape id="Image 427" o:spid="_x0000_s1034" type="#_x0000_t75" style="position:absolute;left:920;top:23679;width:10484;height:3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uBUTCAAAA3AAAAA8AAABkcnMvZG93bnJldi54bWxEj0FrwkAUhO+C/2F5hd50Uyu1pK4iotCr&#10;tvT8yD6TkOzbuPuMaX99VxA8DjPzDbNcD65VPYVYezbwMs1AERfe1lwa+P7aT95BRUG22HomA78U&#10;Yb0aj5aYW3/lA/VHKVWCcMzRQCXS5VrHoiKHceo74uSdfHAoSYZS24DXBHetnmXZm3ZYc1qosKNt&#10;RUVzvDgDTS+v+rD9aeS8C6VdnEKf/QVjnp+GzQcooUEe4Xv70xqYzxZwO5OOgF7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7gVEwgAAANwAAAAPAAAAAAAAAAAAAAAAAJ8C&#10;AABkcnMvZG93bnJldi54bWxQSwUGAAAAAAQABAD3AAAAjgMAAAAA&#10;">
                  <v:imagedata r:id="rId243" o:title=""/>
                </v:shape>
                <v:shape id="Image 428" o:spid="_x0000_s1035" type="#_x0000_t75" style="position:absolute;left:920;top:26968;width:11945;height:34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XKMzBAAAA3AAAAA8AAABkcnMvZG93bnJldi54bWxET8uKwjAU3Q/4D+EK7sbUIjLtGGVQBBFc&#10;+Jr1pbnTFpubkqRa/XqzEGZ5OO/5sjeNuJHztWUFk3ECgriwuuZSwfm0+fwC4QOyxsYyKXiQh+Vi&#10;8DHHXNs7H+h2DKWIIexzVFCF0OZS+qIig35sW+LI/VlnMEToSqkd3mO4aWSaJDNpsObYUGFLq4qK&#10;67EzCi7eXZ+/adGZ2SbbdmuZ7fZ1ptRo2P98gwjUh3/x273VCqZpXBvPxCMgF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wXKMzBAAAA3AAAAA8AAAAAAAAAAAAAAAAAnwIA&#10;AGRycy9kb3ducmV2LnhtbFBLBQYAAAAABAAEAPcAAACNAwAAAAA=&#10;">
                  <v:imagedata r:id="rId244" o:title=""/>
                </v:shape>
                <v:shape id="Image 429" o:spid="_x0000_s1036" type="#_x0000_t75" style="position:absolute;left:920;top:30397;width:12421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JnLnDAAAA3AAAAA8AAABkcnMvZG93bnJldi54bWxEj0FrAjEUhO8F/0N4Qi9Ss2pp7WoUES29&#10;VgU9Pjavm8XkZUlSXfvrm4LQ4zAz3zDzZeesuFCIjWcFo2EBgrjyuuFawWG/fZqCiAlZo/VMCm4U&#10;YbnoPcyx1P7Kn3TZpVpkCMcSFZiU2lLKWBlyGIe+Jc7elw8OU5ahljrgNcOdleOieJEOG84LBlta&#10;G6rOu2+nQB43x9NP3Yb1azcw724SrNVBqcd+t5qBSNSl//C9/aEVPI/f4O9MPgJ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ImcucMAAADcAAAADwAAAAAAAAAAAAAAAACf&#10;AgAAZHJzL2Rvd25yZXYueG1sUEsFBgAAAAAEAAQA9wAAAI8DAAAAAA==&#10;">
                  <v:imagedata r:id="rId245" o:title=""/>
                </v:shape>
                <w10:wrap anchorx="page"/>
              </v:group>
            </w:pict>
          </mc:Fallback>
        </mc:AlternateContent>
      </w:r>
      <w:r>
        <w:t>Составить</w:t>
      </w:r>
      <w:r>
        <w:rPr>
          <w:spacing w:val="-6"/>
        </w:rPr>
        <w:t xml:space="preserve"> </w:t>
      </w:r>
      <w:r>
        <w:t>уравнение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2</w:t>
      </w:r>
      <w:r>
        <w:rPr>
          <w:spacing w:val="-5"/>
        </w:rPr>
        <w:t xml:space="preserve"> </w:t>
      </w:r>
      <w:r>
        <w:rPr>
          <w:spacing w:val="-2"/>
        </w:rPr>
        <w:t>закону</w:t>
      </w:r>
    </w:p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291"/>
        <w:rPr>
          <w:b/>
        </w:rPr>
      </w:pPr>
    </w:p>
    <w:p w:rsidR="007008C5" w:rsidRDefault="00D34D94">
      <w:pPr>
        <w:pStyle w:val="a3"/>
        <w:spacing w:before="1"/>
        <w:ind w:left="3103" w:right="600"/>
        <w:jc w:val="center"/>
      </w:pPr>
      <w:r>
        <w:rPr>
          <w:spacing w:val="-5"/>
        </w:rPr>
        <w:t>1.</w:t>
      </w:r>
    </w:p>
    <w:p w:rsidR="007008C5" w:rsidRDefault="00D34D94">
      <w:pPr>
        <w:pStyle w:val="a3"/>
        <w:spacing w:before="198"/>
        <w:ind w:left="3103" w:right="600"/>
        <w:jc w:val="center"/>
      </w:pPr>
      <w:r>
        <w:rPr>
          <w:spacing w:val="-5"/>
        </w:rPr>
        <w:t>2.</w:t>
      </w:r>
    </w:p>
    <w:p w:rsidR="007008C5" w:rsidRDefault="00D34D94">
      <w:pPr>
        <w:pStyle w:val="a3"/>
        <w:spacing w:before="180"/>
        <w:ind w:left="3103" w:right="600"/>
        <w:jc w:val="center"/>
      </w:pPr>
      <w:r>
        <w:rPr>
          <w:spacing w:val="-5"/>
        </w:rPr>
        <w:t>3.</w:t>
      </w:r>
    </w:p>
    <w:p w:rsidR="007008C5" w:rsidRDefault="00D34D94">
      <w:pPr>
        <w:pStyle w:val="a3"/>
        <w:spacing w:before="184"/>
        <w:ind w:left="3103" w:right="600"/>
        <w:jc w:val="center"/>
      </w:pPr>
      <w:r>
        <w:rPr>
          <w:spacing w:val="-5"/>
        </w:rPr>
        <w:t>4.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925"/>
        </w:tabs>
        <w:spacing w:before="216"/>
        <w:ind w:left="925" w:hanging="35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0768" behindDoc="1" locked="0" layoutInCell="1" allowOverlap="1">
                <wp:simplePos x="0" y="0"/>
                <wp:positionH relativeFrom="page">
                  <wp:posOffset>4516755</wp:posOffset>
                </wp:positionH>
                <wp:positionV relativeFrom="paragraph">
                  <wp:posOffset>144145</wp:posOffset>
                </wp:positionV>
                <wp:extent cx="1899285" cy="197485"/>
                <wp:effectExtent l="0" t="0" r="0" b="0"/>
                <wp:wrapNone/>
                <wp:docPr id="430" name="Textbox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9285" cy="1974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311" w:lineRule="exac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последовательной</w:t>
                            </w:r>
                            <w:r>
                              <w:rPr>
                                <w:b/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цепи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0" o:spid="_x0000_s1204" type="#_x0000_t202" style="position:absolute;left:0;text-align:left;margin-left:355.65pt;margin-top:11.35pt;width:149.55pt;height:15.55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" filled="f" stroked="f">
                <v:textbox inset="0,0,0,0">
                  <w:txbxContent>
                    <w:p w:rsidR="007008C5" w:rsidRDefault="00D34D94">
                      <w:pPr>
                        <w:spacing w:line="311" w:lineRule="exac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последовательной</w:t>
                      </w:r>
                      <w:r>
                        <w:rPr>
                          <w:b/>
                          <w:spacing w:val="-1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цепи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page">
              <wp:posOffset>753110</wp:posOffset>
            </wp:positionH>
            <wp:positionV relativeFrom="paragraph">
              <wp:posOffset>343535</wp:posOffset>
            </wp:positionV>
            <wp:extent cx="1636395" cy="463550"/>
            <wp:effectExtent l="0" t="0" r="0" b="0"/>
            <wp:wrapNone/>
            <wp:docPr id="431" name="Image 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 431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140" cy="463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Запишите</w:t>
      </w:r>
      <w:r>
        <w:rPr>
          <w:spacing w:val="-9"/>
        </w:rPr>
        <w:t xml:space="preserve"> </w:t>
      </w:r>
      <w:r>
        <w:t>формулу</w:t>
      </w:r>
      <w:r>
        <w:rPr>
          <w:spacing w:val="-6"/>
        </w:rPr>
        <w:t xml:space="preserve"> </w:t>
      </w:r>
      <w:r>
        <w:t>полного</w:t>
      </w:r>
      <w:r>
        <w:rPr>
          <w:spacing w:val="-5"/>
        </w:rPr>
        <w:t xml:space="preserve"> </w:t>
      </w:r>
      <w:r>
        <w:rPr>
          <w:spacing w:val="-2"/>
        </w:rPr>
        <w:t>сопротивления</w:t>
      </w:r>
    </w:p>
    <w:p w:rsidR="007008C5" w:rsidRDefault="00D34D94">
      <w:pPr>
        <w:spacing w:before="193"/>
        <w:ind w:left="506" w:right="1106"/>
        <w:jc w:val="center"/>
        <w:rPr>
          <w:sz w:val="24"/>
        </w:rPr>
      </w:pPr>
      <w:r>
        <w:rPr>
          <w:spacing w:val="-5"/>
          <w:sz w:val="24"/>
        </w:rPr>
        <w:t>1.</w:t>
      </w:r>
    </w:p>
    <w:p w:rsidR="007008C5" w:rsidRDefault="00D34D94">
      <w:pPr>
        <w:ind w:left="506" w:right="1106"/>
        <w:jc w:val="center"/>
        <w:rPr>
          <w:sz w:val="24"/>
        </w:rPr>
      </w:pPr>
      <w:r>
        <w:rPr>
          <w:spacing w:val="-5"/>
          <w:sz w:val="24"/>
        </w:rPr>
        <w:t>2.</w:t>
      </w:r>
    </w:p>
    <w:p w:rsidR="007008C5" w:rsidRDefault="00D34D94">
      <w:pPr>
        <w:ind w:left="506" w:right="1106"/>
        <w:jc w:val="center"/>
        <w:rPr>
          <w:sz w:val="24"/>
        </w:rPr>
      </w:pPr>
      <w:r>
        <w:rPr>
          <w:spacing w:val="-5"/>
          <w:sz w:val="24"/>
        </w:rPr>
        <w:t>3.</w:t>
      </w:r>
    </w:p>
    <w:p w:rsidR="007008C5" w:rsidRDefault="00D34D94">
      <w:pPr>
        <w:spacing w:before="7"/>
        <w:ind w:left="506" w:right="1106"/>
        <w:jc w:val="center"/>
        <w:rPr>
          <w:sz w:val="24"/>
        </w:rPr>
      </w:pPr>
      <w:r>
        <w:rPr>
          <w:spacing w:val="-5"/>
          <w:sz w:val="24"/>
        </w:rPr>
        <w:t>4.</w:t>
      </w:r>
    </w:p>
    <w:p w:rsidR="007008C5" w:rsidRDefault="007008C5">
      <w:pPr>
        <w:pStyle w:val="a3"/>
        <w:spacing w:before="71"/>
      </w:pPr>
    </w:p>
    <w:p w:rsidR="007008C5" w:rsidRDefault="00D34D94">
      <w:pPr>
        <w:pStyle w:val="2"/>
        <w:numPr>
          <w:ilvl w:val="0"/>
          <w:numId w:val="43"/>
        </w:numPr>
        <w:tabs>
          <w:tab w:val="left" w:pos="996"/>
          <w:tab w:val="left" w:pos="8739"/>
        </w:tabs>
        <w:ind w:left="996" w:hanging="43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>
                <wp:simplePos x="0" y="0"/>
                <wp:positionH relativeFrom="page">
                  <wp:posOffset>4002405</wp:posOffset>
                </wp:positionH>
                <wp:positionV relativeFrom="paragraph">
                  <wp:posOffset>6985</wp:posOffset>
                </wp:positionV>
                <wp:extent cx="1907540" cy="197485"/>
                <wp:effectExtent l="0" t="0" r="0" b="0"/>
                <wp:wrapNone/>
                <wp:docPr id="432" name="Textbox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39" cy="1974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311" w:lineRule="exac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ить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входное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напряжени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2" o:spid="_x0000_s1205" type="#_x0000_t202" style="position:absolute;left:0;text-align:left;margin-left:315.15pt;margin-top:.55pt;width:150.2pt;height:15.55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" filled="f" stroked="f">
                <v:textbox inset="0,0,0,0">
                  <w:txbxContent>
                    <w:p w:rsidR="007008C5" w:rsidRDefault="00D34D94">
                      <w:pPr>
                        <w:spacing w:line="311" w:lineRule="exac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ить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входное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>напряжени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В</w:t>
      </w:r>
      <w:r>
        <w:rPr>
          <w:spacing w:val="-5"/>
        </w:rPr>
        <w:t xml:space="preserve"> </w:t>
      </w:r>
      <w:r>
        <w:t>цепи</w:t>
      </w:r>
      <w:r>
        <w:rPr>
          <w:spacing w:val="-7"/>
        </w:rPr>
        <w:t xml:space="preserve"> </w:t>
      </w:r>
      <w:r>
        <w:t>RC</w:t>
      </w:r>
      <w:r>
        <w:rPr>
          <w:spacing w:val="-4"/>
        </w:rPr>
        <w:t xml:space="preserve"> </w:t>
      </w:r>
      <w:r>
        <w:t>переменного</w:t>
      </w:r>
      <w:r>
        <w:rPr>
          <w:spacing w:val="-4"/>
        </w:rPr>
        <w:t xml:space="preserve"> </w:t>
      </w:r>
      <w:r>
        <w:t>тока</w:t>
      </w:r>
      <w:r>
        <w:rPr>
          <w:spacing w:val="-3"/>
        </w:rPr>
        <w:t xml:space="preserve"> </w:t>
      </w:r>
      <w:r>
        <w:rPr>
          <w:spacing w:val="-2"/>
        </w:rPr>
        <w:t>определ</w:t>
      </w:r>
      <w:r>
        <w:tab/>
      </w:r>
      <w:r>
        <w:rPr>
          <w:spacing w:val="-5"/>
        </w:rPr>
        <w:t>е:</w:t>
      </w:r>
    </w:p>
    <w:p w:rsidR="007008C5" w:rsidRDefault="007008C5">
      <w:pPr>
        <w:pStyle w:val="2"/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p w:rsidR="007008C5" w:rsidRDefault="007008C5">
      <w:pPr>
        <w:pStyle w:val="a3"/>
        <w:spacing w:before="87"/>
        <w:rPr>
          <w:b/>
        </w:rPr>
      </w:pPr>
    </w:p>
    <w:p w:rsidR="007008C5" w:rsidRDefault="00D34D94">
      <w:pPr>
        <w:pStyle w:val="a3"/>
        <w:ind w:left="390"/>
        <w:jc w:val="center"/>
      </w:pPr>
      <w:r>
        <w:rPr>
          <w:noProof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767715</wp:posOffset>
            </wp:positionH>
            <wp:positionV relativeFrom="paragraph">
              <wp:posOffset>-259715</wp:posOffset>
            </wp:positionV>
            <wp:extent cx="1717675" cy="1325880"/>
            <wp:effectExtent l="0" t="0" r="0" b="0"/>
            <wp:wrapNone/>
            <wp:docPr id="433" name="Image 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 433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553" cy="1325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4448175</wp:posOffset>
                </wp:positionH>
                <wp:positionV relativeFrom="paragraph">
                  <wp:posOffset>-80645</wp:posOffset>
                </wp:positionV>
                <wp:extent cx="1109980" cy="1108075"/>
                <wp:effectExtent l="0" t="0" r="0" b="0"/>
                <wp:wrapNone/>
                <wp:docPr id="434" name="Group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9980" cy="1108075"/>
                          <a:chOff x="0" y="0"/>
                          <a:chExt cx="1109980" cy="1108075"/>
                        </a:xfrm>
                      </wpg:grpSpPr>
                      <pic:pic xmlns:pic="http://schemas.openxmlformats.org/drawingml/2006/picture">
                        <pic:nvPicPr>
                          <pic:cNvPr id="435" name="Image 435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7" y="0"/>
                            <a:ext cx="946951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541" y="243840"/>
                            <a:ext cx="1048336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7" name="Image 437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1" y="548640"/>
                            <a:ext cx="1019792" cy="2927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39469"/>
                            <a:ext cx="963193" cy="2686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B55054" id="Group 434" o:spid="_x0000_s1026" style="position:absolute;margin-left:350.25pt;margin-top:-6.35pt;width:87.4pt;height:87.25pt;z-index:251663360;mso-wrap-distance-left:0;mso-wrap-distance-right:0;mso-position-horizontal-relative:page" coordsize="11099,110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">
                <v:shape id="Image 435" o:spid="_x0000_s1027" type="#_x0000_t75" style="position:absolute;left:41;width:9470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SiKnHAAAA3AAAAA8AAABkcnMvZG93bnJldi54bWxEj0FrwkAUhO+C/2F5Qm+6aa3apK5ShIJF&#10;ERrbQ2+P7DMbzb4N2a2m/vpuQehxmJlvmPmys7U4U+srxwruRwkI4sLpiksFH/vX4RMIH5A11o5J&#10;wQ95WC76vTlm2l34nc55KEWEsM9QgQmhyaT0hSGLfuQa4ugdXGsxRNmWUrd4iXBby4ckmUqLFccF&#10;gw2tDBWn/NsqmH2+5dd0s/Hd2k++tukhNcedVupu0L08gwjUhf/wrb3WCh7HE/g7E4+AXP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/SiKnHAAAA3AAAAA8AAAAAAAAAAAAA&#10;AAAAnwIAAGRycy9kb3ducmV2LnhtbFBLBQYAAAAABAAEAPcAAACTAwAAAAA=&#10;">
                  <v:imagedata r:id="rId252" o:title=""/>
                </v:shape>
                <v:shape id="Image 436" o:spid="_x0000_s1028" type="#_x0000_t75" style="position:absolute;left:615;top:2438;width:10483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HZRzDAAAA3AAAAA8AAABkcnMvZG93bnJldi54bWxEj9GKwjAURN8F/yFcwTdNdUWla5RFVpB9&#10;Eet+wKW5NqXNTbeJtv79RhB8HGbmDLPZ9bYWd2p96VjBbJqAIM6dLrlQ8Hs5TNYgfEDWWDsmBQ/y&#10;sNsOBxtMtev4TPcsFCJC2KeowITQpFL63JBFP3UNcfSurrUYomwLqVvsItzWcp4kS2mx5LhgsKG9&#10;obzKblbBt6lX1Xp2qw6nn2O1+LPheu60UuNR//UJIlAf3uFX+6gVLD6W8DwTj4D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gdlHMMAAADcAAAADwAAAAAAAAAAAAAAAACf&#10;AgAAZHJzL2Rvd25yZXYueG1sUEsFBgAAAAAEAAQA9wAAAI8DAAAAAA==&#10;">
                  <v:imagedata r:id="rId253" o:title=""/>
                </v:shape>
                <v:shape id="Image 437" o:spid="_x0000_s1029" type="#_x0000_t75" style="position:absolute;left:43;top:5486;width:10198;height:2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lqNzGAAAA3AAAAA8AAABkcnMvZG93bnJldi54bWxEj0FrwkAUhO8F/8PyhF6KblqLSnSVUBDi&#10;oYdqoB4f2Wc2mH0bs2uM/75bKPQ4zMw3zHo72Eb01PnasYLXaQKCuHS65kpBcdxNliB8QNbYOCYF&#10;D/Kw3Yye1phqd+cv6g+hEhHCPkUFJoQ2ldKXhiz6qWuJo3d2ncUQZVdJ3eE9wm0j35JkLi3WHBcM&#10;tvRhqLwcblZBdurNZ+GvxcvsOOznWZOXyXeu1PN4yFYgAg3hP/zXzrWC99kCfs/EIyA3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KWo3MYAAADcAAAADwAAAAAAAAAAAAAA&#10;AACfAgAAZHJzL2Rvd25yZXYueG1sUEsFBgAAAAAEAAQA9wAAAJIDAAAAAA==&#10;">
                  <v:imagedata r:id="rId254" o:title=""/>
                </v:shape>
                <v:shape id="Image 438" o:spid="_x0000_s1030" type="#_x0000_t75" style="position:absolute;top:8394;width:9631;height:2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1x9zEAAAA3AAAAA8AAABkcnMvZG93bnJldi54bWxET8tqwkAU3Rf8h+EK3ZRmYhUbUkdRodiN&#10;i9gK7e6SuSahmTshM82jX+8sBJeH815tBlOLjlpXWVYwi2IQxLnVFRcKvj7fnxMQziNrrC2TgpEc&#10;bNaThxWm2vacUXfyhQgh7FJUUHrfpFK6vCSDLrINceAutjXoA2wLqVvsQ7ip5UscL6XBikNDiQ3t&#10;S8p/T39GQXL+H7ufwlx239nx6TCaM29fZ0o9ToftGwhPg7+Lb+4PrWAxD2vDmXAE5Po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1x9zEAAAA3AAAAA8AAAAAAAAAAAAAAAAA&#10;nwIAAGRycy9kb3ducmV2LnhtbFBLBQYAAAAABAAEAPcAAACQAwAAAAA=&#10;">
                  <v:imagedata r:id="rId255" o:title=""/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1.</w:t>
      </w:r>
    </w:p>
    <w:p w:rsidR="007008C5" w:rsidRDefault="00D34D94">
      <w:pPr>
        <w:pStyle w:val="a3"/>
        <w:spacing w:line="322" w:lineRule="exact"/>
        <w:ind w:left="390"/>
        <w:jc w:val="center"/>
      </w:pPr>
      <w:r>
        <w:rPr>
          <w:spacing w:val="-5"/>
        </w:rPr>
        <w:t>2.</w:t>
      </w:r>
    </w:p>
    <w:p w:rsidR="007008C5" w:rsidRDefault="00D34D94">
      <w:pPr>
        <w:pStyle w:val="a3"/>
        <w:ind w:left="390"/>
        <w:jc w:val="center"/>
      </w:pPr>
      <w:r>
        <w:rPr>
          <w:spacing w:val="-5"/>
        </w:rPr>
        <w:t>3.</w:t>
      </w:r>
    </w:p>
    <w:p w:rsidR="007008C5" w:rsidRDefault="00D34D94">
      <w:pPr>
        <w:pStyle w:val="a3"/>
        <w:spacing w:before="4"/>
        <w:ind w:left="390"/>
        <w:jc w:val="center"/>
      </w:pPr>
      <w:r>
        <w:rPr>
          <w:spacing w:val="-5"/>
        </w:rPr>
        <w:t>4.</w:t>
      </w:r>
    </w:p>
    <w:p w:rsidR="007008C5" w:rsidRDefault="007008C5">
      <w:pPr>
        <w:pStyle w:val="a3"/>
      </w:pPr>
    </w:p>
    <w:p w:rsidR="007008C5" w:rsidRDefault="007008C5">
      <w:pPr>
        <w:pStyle w:val="a3"/>
        <w:spacing w:before="140"/>
      </w:pPr>
    </w:p>
    <w:p w:rsidR="007008C5" w:rsidRDefault="00D34D94">
      <w:pPr>
        <w:pStyle w:val="2"/>
        <w:numPr>
          <w:ilvl w:val="0"/>
          <w:numId w:val="43"/>
        </w:numPr>
        <w:tabs>
          <w:tab w:val="left" w:pos="925"/>
        </w:tabs>
        <w:ind w:left="925" w:hanging="359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ragraph">
                  <wp:posOffset>200660</wp:posOffset>
                </wp:positionV>
                <wp:extent cx="1310640" cy="1432560"/>
                <wp:effectExtent l="0" t="0" r="0" b="0"/>
                <wp:wrapNone/>
                <wp:docPr id="439" name="Group 4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0640" cy="1432560"/>
                          <a:chOff x="0" y="0"/>
                          <a:chExt cx="1310640" cy="1432560"/>
                        </a:xfrm>
                      </wpg:grpSpPr>
                      <pic:pic xmlns:pic="http://schemas.openxmlformats.org/drawingml/2006/picture">
                        <pic:nvPicPr>
                          <pic:cNvPr id="440" name="Image 440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52" y="0"/>
                            <a:ext cx="853440" cy="40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0690"/>
                            <a:ext cx="1143707" cy="340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560" y="821689"/>
                            <a:ext cx="1206516" cy="340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332" y="1200785"/>
                            <a:ext cx="1036034" cy="231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5B9687" id="Group 439" o:spid="_x0000_s1026" style="position:absolute;margin-left:99.25pt;margin-top:15.8pt;width:103.2pt;height:112.8pt;z-index:251662336;mso-wrap-distance-left:0;mso-wrap-distance-right:0;mso-position-horizontal-relative:page" coordsize="13106,143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">
                <v:shape id="Image 440" o:spid="_x0000_s1027" type="#_x0000_t75" style="position:absolute;left:178;width:8534;height:40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lhw3AAAAA3AAAAA8AAABkcnMvZG93bnJldi54bWxET8lqwzAQvQfyD2IKvcWyg2mMYzk0NS29&#10;ZvmAwRovxBoZS4ndfn11KOT4eHtxWMwgHjS53rKCJIpBENdW99wquF4+NxkI55E1DpZJwQ85OJTr&#10;VYG5tjOf6HH2rQgh7HJU0Hk/5lK6uiODLrIjceAaOxn0AU6t1BPOIdwMchvHb9Jgz6Ghw5E+Oqpv&#10;57tRQG53H2RWpfGxyZJme6qSr+xXqdeX5X0PwtPin+J/97dWkKZhfjgTjoAs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WWHDcAAAADcAAAADwAAAAAAAAAAAAAAAACfAgAA&#10;ZHJzL2Rvd25yZXYueG1sUEsFBgAAAAAEAAQA9wAAAIwDAAAAAA==&#10;">
                  <v:imagedata r:id="rId260" o:title=""/>
                </v:shape>
                <v:shape id="Image 441" o:spid="_x0000_s1028" type="#_x0000_t75" style="position:absolute;top:4406;width:11437;height:3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rgurEAAAA3AAAAA8AAABkcnMvZG93bnJldi54bWxEj0FrwkAUhO9C/8PyBG+6UUQkdRUtFoSW&#10;Sm29P7LPJLr7Ns1uTPz3bkHwOMzMN8xi1VkjrlT70rGC8SgBQZw5XXKu4PfnfTgH4QOyRuOYFNzI&#10;w2r50ltgql3L33Q9hFxECPsUFRQhVKmUPivIoh+5ijh6J1dbDFHWudQ1thFujZwkyUxaLDkuFFjR&#10;W0HZ5dBYBR/zrsXPzWn2VyXNtjx/mX1jjkoN+t36FUSgLjzDj/ZOK5hOx/B/Jh4B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rgurEAAAA3AAAAA8AAAAAAAAAAAAAAAAA&#10;nwIAAGRycy9kb3ducmV2LnhtbFBLBQYAAAAABAAEAPcAAACQAwAAAAA=&#10;">
                  <v:imagedata r:id="rId261" o:title=""/>
                </v:shape>
                <v:shape id="Image 442" o:spid="_x0000_s1029" type="#_x0000_t75" style="position:absolute;left:1035;top:8216;width:12065;height:3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b0DjBAAAA3AAAAA8AAABkcnMvZG93bnJldi54bWxEj0+LwjAUxO8LfofwhL2tqSKLVKOIWPC6&#10;/js/mtem2ryUJGr105uFhT0OM/MbZrHqbSvu5EPjWMF4lIEgLp1uuFZwPBRfMxAhImtsHZOCJwVY&#10;LQcfC8y1e/AP3fexFgnCIUcFJsYulzKUhiyGkeuIk1c5bzEm6WupPT4S3LZykmXf0mLDacFgRxtD&#10;5XV/swr8+VgVO92Z6pVdnltdtFwdTkp9Dvv1HESkPv6H/9o7rWA6ncDvmXQE5P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b0DjBAAAA3AAAAA8AAAAAAAAAAAAAAAAAnwIA&#10;AGRycy9kb3ducmV2LnhtbFBLBQYAAAAABAAEAPcAAACNAwAAAAA=&#10;">
                  <v:imagedata r:id="rId262" o:title=""/>
                </v:shape>
                <v:shape id="Image 443" o:spid="_x0000_s1030" type="#_x0000_t75" style="position:absolute;left:543;top:12007;width:10360;height:2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q7MXCAAAA3AAAAA8AAABkcnMvZG93bnJldi54bWxEj0FrwkAQhe+F/odlCl6KblpDkdRVRJDY&#10;o1rwOuyOSWhmNmRXjf/eFQoeH2/e9+bNlwO36kJ9aLwY+JhkoEisd41UBn4Pm/EMVIgoDlsvZOBG&#10;AZaL15c5Fs5fZUeXfaxUgkgo0EAdY1doHWxNjGHiO5LknXzPGJPsK+16vCY4t/ozy740YyOpocaO&#10;1jXZv/2Z0xs/TPRuS3e88XmV23LK601pzOhtWH2DijTE5/F/eusM5PkUHmMSAfTi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auzFwgAAANwAAAAPAAAAAAAAAAAAAAAAAJ8C&#10;AABkcnMvZG93bnJldi54bWxQSwUGAAAAAAQABAD3AAAAjgMAAAAA&#10;">
                  <v:imagedata r:id="rId263" o:title=""/>
                </v:shape>
                <w10:wrap anchorx="page"/>
              </v:group>
            </w:pict>
          </mc:Fallback>
        </mc:AlternateContent>
      </w:r>
      <w:r>
        <w:t>Какая</w:t>
      </w:r>
      <w:r>
        <w:rPr>
          <w:spacing w:val="-8"/>
        </w:rPr>
        <w:t xml:space="preserve"> </w:t>
      </w:r>
      <w:r>
        <w:t>схема</w:t>
      </w:r>
      <w:r>
        <w:rPr>
          <w:spacing w:val="-8"/>
        </w:rPr>
        <w:t xml:space="preserve"> </w:t>
      </w:r>
      <w:r>
        <w:t>соответствует</w:t>
      </w:r>
      <w:r>
        <w:rPr>
          <w:spacing w:val="-2"/>
        </w:rPr>
        <w:t xml:space="preserve"> Z=2+j3:</w:t>
      </w:r>
    </w:p>
    <w:p w:rsidR="007008C5" w:rsidRDefault="007008C5">
      <w:pPr>
        <w:pStyle w:val="a3"/>
        <w:spacing w:before="45"/>
        <w:rPr>
          <w:b/>
        </w:rPr>
      </w:pPr>
    </w:p>
    <w:p w:rsidR="007008C5" w:rsidRDefault="00D34D94">
      <w:pPr>
        <w:pStyle w:val="a3"/>
        <w:ind w:left="1167"/>
      </w:pPr>
      <w:r>
        <w:rPr>
          <w:spacing w:val="-5"/>
        </w:rPr>
        <w:t>1.</w:t>
      </w:r>
    </w:p>
    <w:p w:rsidR="007008C5" w:rsidRDefault="00D34D94">
      <w:pPr>
        <w:spacing w:before="276"/>
        <w:ind w:left="1167"/>
        <w:rPr>
          <w:b/>
          <w:sz w:val="28"/>
        </w:rPr>
      </w:pPr>
      <w:r>
        <w:rPr>
          <w:spacing w:val="-5"/>
          <w:sz w:val="28"/>
        </w:rPr>
        <w:t>2</w:t>
      </w:r>
      <w:r>
        <w:rPr>
          <w:b/>
          <w:spacing w:val="-5"/>
          <w:sz w:val="28"/>
        </w:rPr>
        <w:t>.</w:t>
      </w:r>
    </w:p>
    <w:p w:rsidR="007008C5" w:rsidRDefault="00D34D94">
      <w:pPr>
        <w:pStyle w:val="a3"/>
        <w:spacing w:before="279"/>
        <w:ind w:left="1167"/>
      </w:pPr>
      <w:r>
        <w:rPr>
          <w:spacing w:val="-5"/>
        </w:rPr>
        <w:t>3.</w:t>
      </w:r>
    </w:p>
    <w:p w:rsidR="007008C5" w:rsidRDefault="00D34D94">
      <w:pPr>
        <w:pStyle w:val="a3"/>
        <w:spacing w:before="102"/>
        <w:ind w:left="1167"/>
      </w:pPr>
      <w:r>
        <w:rPr>
          <w:spacing w:val="-5"/>
        </w:rPr>
        <w:t>4.</w:t>
      </w:r>
    </w:p>
    <w:p w:rsidR="007008C5" w:rsidRDefault="007008C5">
      <w:pPr>
        <w:pStyle w:val="a3"/>
        <w:spacing w:before="2"/>
      </w:pPr>
    </w:p>
    <w:p w:rsidR="007008C5" w:rsidRDefault="00D34D94">
      <w:pPr>
        <w:pStyle w:val="2"/>
        <w:numPr>
          <w:ilvl w:val="0"/>
          <w:numId w:val="43"/>
        </w:numPr>
        <w:tabs>
          <w:tab w:val="left" w:pos="776"/>
        </w:tabs>
        <w:spacing w:line="242" w:lineRule="auto"/>
        <w:ind w:left="566" w:right="1834" w:firstLine="0"/>
        <w:rPr>
          <w:b w:val="0"/>
          <w:sz w:val="26"/>
        </w:rPr>
      </w:pPr>
      <w:r>
        <w:t>В</w:t>
      </w:r>
      <w:r>
        <w:rPr>
          <w:spacing w:val="-4"/>
        </w:rPr>
        <w:t xml:space="preserve"> </w:t>
      </w:r>
      <w:r>
        <w:t>параллельном</w:t>
      </w:r>
      <w:r>
        <w:rPr>
          <w:spacing w:val="-7"/>
        </w:rPr>
        <w:t xml:space="preserve"> </w:t>
      </w:r>
      <w:r>
        <w:t>контуре</w:t>
      </w:r>
      <w:r>
        <w:rPr>
          <w:spacing w:val="-4"/>
        </w:rPr>
        <w:t xml:space="preserve"> </w:t>
      </w:r>
      <w:r>
        <w:t>RLC</w:t>
      </w:r>
      <w:r>
        <w:rPr>
          <w:spacing w:val="-5"/>
        </w:rPr>
        <w:t xml:space="preserve"> </w:t>
      </w:r>
      <w:r>
        <w:t>возникает</w:t>
      </w:r>
      <w:r>
        <w:rPr>
          <w:spacing w:val="-3"/>
        </w:rPr>
        <w:t xml:space="preserve"> </w:t>
      </w:r>
      <w:r>
        <w:t>резонанс</w:t>
      </w:r>
      <w:r>
        <w:rPr>
          <w:spacing w:val="-7"/>
        </w:rPr>
        <w:t xml:space="preserve"> </w:t>
      </w:r>
      <w:r>
        <w:t>токов,</w:t>
      </w:r>
      <w:r>
        <w:rPr>
          <w:spacing w:val="-5"/>
        </w:rPr>
        <w:t xml:space="preserve"> </w:t>
      </w:r>
      <w:r>
        <w:t xml:space="preserve">который </w:t>
      </w:r>
      <w:r>
        <w:rPr>
          <w:spacing w:val="-2"/>
        </w:rPr>
        <w:t>приводит:</w:t>
      </w:r>
    </w:p>
    <w:p w:rsidR="007008C5" w:rsidRDefault="007008C5">
      <w:pPr>
        <w:pStyle w:val="2"/>
        <w:spacing w:line="242" w:lineRule="auto"/>
        <w:rPr>
          <w:b w:val="0"/>
          <w:sz w:val="26"/>
        </w:rPr>
        <w:sectPr w:rsidR="007008C5">
          <w:pgSz w:w="11910" w:h="16840"/>
          <w:pgMar w:top="1140" w:right="283" w:bottom="9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1"/>
          <w:numId w:val="43"/>
        </w:numPr>
        <w:tabs>
          <w:tab w:val="left" w:pos="340"/>
        </w:tabs>
        <w:spacing w:before="105"/>
        <w:ind w:left="340" w:hanging="340"/>
        <w:jc w:val="righ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684864" behindDoc="1" locked="0" layoutInCell="1" allowOverlap="1">
            <wp:simplePos x="0" y="0"/>
            <wp:positionH relativeFrom="page">
              <wp:posOffset>1242060</wp:posOffset>
            </wp:positionH>
            <wp:positionV relativeFrom="paragraph">
              <wp:posOffset>198755</wp:posOffset>
            </wp:positionV>
            <wp:extent cx="2031365" cy="1072515"/>
            <wp:effectExtent l="0" t="0" r="0" b="0"/>
            <wp:wrapNone/>
            <wp:docPr id="444" name="Image 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 444"/>
                    <pic:cNvPicPr/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113" cy="1072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85888" behindDoc="1" locked="0" layoutInCell="1" allowOverlap="1">
                <wp:simplePos x="0" y="0"/>
                <wp:positionH relativeFrom="page">
                  <wp:posOffset>3833495</wp:posOffset>
                </wp:positionH>
                <wp:positionV relativeFrom="paragraph">
                  <wp:posOffset>6985</wp:posOffset>
                </wp:positionV>
                <wp:extent cx="2901315" cy="2012315"/>
                <wp:effectExtent l="0" t="0" r="0" b="0"/>
                <wp:wrapNone/>
                <wp:docPr id="445" name="Graphic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1315" cy="201231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01315" h="2012314">
                              <a:moveTo>
                                <a:pt x="2901314" y="0"/>
                              </a:moveTo>
                              <a:lnTo>
                                <a:pt x="0" y="0"/>
                              </a:lnTo>
                              <a:lnTo>
                                <a:pt x="0" y="2012314"/>
                              </a:lnTo>
                              <a:lnTo>
                                <a:pt x="2901314" y="2012314"/>
                              </a:lnTo>
                              <a:lnTo>
                                <a:pt x="29013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A7D52C" id="Graphic 445" o:spid="_x0000_s1026" style="position:absolute;margin-left:301.85pt;margin-top:.55pt;width:228.45pt;height:158.45pt;z-index:-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901315,2012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" path="m2901314,l,,,2012314r2901314,l2901314,xe" stroked="f">
                <v:path arrowok="t"/>
                <w10:wrap anchorx="page"/>
              </v:shape>
            </w:pict>
          </mc:Fallback>
        </mc:AlternateContent>
      </w:r>
      <w:r>
        <w:rPr>
          <w:i/>
          <w:spacing w:val="6"/>
          <w:w w:val="105"/>
          <w:position w:val="5"/>
          <w:sz w:val="33"/>
        </w:rPr>
        <w:t>I</w:t>
      </w:r>
      <w:r>
        <w:rPr>
          <w:i/>
          <w:spacing w:val="6"/>
          <w:w w:val="105"/>
          <w:position w:val="-3"/>
          <w:sz w:val="19"/>
        </w:rPr>
        <w:t>L</w:t>
      </w:r>
    </w:p>
    <w:p w:rsidR="007008C5" w:rsidRDefault="00D34D94">
      <w:pPr>
        <w:spacing w:before="86"/>
        <w:ind w:left="69"/>
        <w:rPr>
          <w:i/>
          <w:position w:val="-7"/>
          <w:sz w:val="19"/>
        </w:rPr>
      </w:pPr>
      <w:r>
        <w:br w:type="column"/>
      </w:r>
      <w:r>
        <w:rPr>
          <w:rFonts w:ascii="Symbol" w:hAnsi="Symbol"/>
          <w:w w:val="105"/>
          <w:sz w:val="33"/>
        </w:rPr>
        <w:t></w:t>
      </w:r>
      <w:r>
        <w:rPr>
          <w:spacing w:val="-6"/>
          <w:w w:val="105"/>
          <w:sz w:val="33"/>
        </w:rPr>
        <w:t xml:space="preserve"> </w:t>
      </w:r>
      <w:r>
        <w:rPr>
          <w:i/>
          <w:spacing w:val="-5"/>
          <w:w w:val="105"/>
          <w:sz w:val="33"/>
        </w:rPr>
        <w:t>I</w:t>
      </w:r>
      <w:r>
        <w:rPr>
          <w:i/>
          <w:spacing w:val="-5"/>
          <w:w w:val="105"/>
          <w:position w:val="-7"/>
          <w:sz w:val="19"/>
        </w:rPr>
        <w:t>C</w:t>
      </w:r>
    </w:p>
    <w:p w:rsidR="007008C5" w:rsidRDefault="00D34D94">
      <w:pPr>
        <w:spacing w:before="86"/>
        <w:ind w:left="77"/>
        <w:rPr>
          <w:sz w:val="33"/>
        </w:rPr>
      </w:pPr>
      <w:r>
        <w:br w:type="column"/>
      </w:r>
      <w:r>
        <w:rPr>
          <w:rFonts w:ascii="Symbol" w:hAnsi="Symbol"/>
          <w:w w:val="105"/>
          <w:sz w:val="33"/>
        </w:rPr>
        <w:t></w:t>
      </w:r>
      <w:r>
        <w:rPr>
          <w:spacing w:val="-6"/>
          <w:w w:val="105"/>
          <w:sz w:val="33"/>
        </w:rPr>
        <w:t xml:space="preserve"> </w:t>
      </w:r>
      <w:r>
        <w:rPr>
          <w:i/>
          <w:spacing w:val="10"/>
          <w:w w:val="105"/>
          <w:sz w:val="33"/>
        </w:rPr>
        <w:t>I</w:t>
      </w:r>
      <w:r>
        <w:rPr>
          <w:i/>
          <w:spacing w:val="10"/>
          <w:w w:val="105"/>
          <w:position w:val="-7"/>
          <w:sz w:val="19"/>
        </w:rPr>
        <w:t>A</w:t>
      </w:r>
      <w:r>
        <w:rPr>
          <w:spacing w:val="10"/>
          <w:w w:val="105"/>
          <w:sz w:val="33"/>
        </w:rPr>
        <w:t>;</w:t>
      </w:r>
    </w:p>
    <w:p w:rsidR="007008C5" w:rsidRDefault="007008C5">
      <w:pPr>
        <w:rPr>
          <w:sz w:val="33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6209" w:space="40"/>
            <w:col w:w="601" w:space="39"/>
            <w:col w:w="4172"/>
          </w:cols>
        </w:sectPr>
      </w:pPr>
    </w:p>
    <w:p w:rsidR="007008C5" w:rsidRDefault="00D34D94">
      <w:pPr>
        <w:pStyle w:val="a4"/>
        <w:numPr>
          <w:ilvl w:val="1"/>
          <w:numId w:val="43"/>
        </w:numPr>
        <w:tabs>
          <w:tab w:val="left" w:pos="5966"/>
        </w:tabs>
        <w:spacing w:before="32" w:line="320" w:lineRule="exact"/>
        <w:ind w:left="5966" w:hanging="349"/>
        <w:rPr>
          <w:sz w:val="28"/>
        </w:rPr>
      </w:pPr>
      <w:r>
        <w:rPr>
          <w:sz w:val="28"/>
        </w:rPr>
        <w:t>общий</w:t>
      </w:r>
      <w:r>
        <w:rPr>
          <w:spacing w:val="-2"/>
          <w:sz w:val="28"/>
        </w:rPr>
        <w:t xml:space="preserve"> </w:t>
      </w:r>
      <w:r>
        <w:rPr>
          <w:sz w:val="28"/>
        </w:rPr>
        <w:t>ток</w:t>
      </w:r>
      <w:r>
        <w:rPr>
          <w:spacing w:val="-1"/>
          <w:sz w:val="28"/>
        </w:rPr>
        <w:t xml:space="preserve"> </w:t>
      </w:r>
      <w:r>
        <w:rPr>
          <w:sz w:val="28"/>
        </w:rPr>
        <w:t>I</w:t>
      </w:r>
      <w:r>
        <w:rPr>
          <w:spacing w:val="67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pacing w:val="-5"/>
          <w:sz w:val="28"/>
        </w:rPr>
        <w:t>mах</w:t>
      </w:r>
    </w:p>
    <w:p w:rsidR="007008C5" w:rsidRDefault="007008C5">
      <w:pPr>
        <w:pStyle w:val="a4"/>
        <w:spacing w:line="320" w:lineRule="exact"/>
        <w:rPr>
          <w:sz w:val="28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1"/>
          <w:numId w:val="43"/>
        </w:numPr>
        <w:tabs>
          <w:tab w:val="left" w:pos="329"/>
        </w:tabs>
        <w:spacing w:before="5"/>
        <w:ind w:left="329" w:hanging="329"/>
        <w:jc w:val="right"/>
        <w:rPr>
          <w:position w:val="-12"/>
          <w:sz w:val="28"/>
        </w:rPr>
      </w:pPr>
      <w:r>
        <w:rPr>
          <w:i/>
          <w:spacing w:val="12"/>
          <w:w w:val="110"/>
          <w:sz w:val="25"/>
        </w:rPr>
        <w:t>I</w:t>
      </w:r>
      <w:r>
        <w:rPr>
          <w:i/>
          <w:spacing w:val="12"/>
          <w:w w:val="110"/>
          <w:position w:val="-5"/>
          <w:sz w:val="17"/>
        </w:rPr>
        <w:t>L</w:t>
      </w:r>
      <w:r>
        <w:rPr>
          <w:i/>
          <w:spacing w:val="47"/>
          <w:w w:val="110"/>
          <w:position w:val="-5"/>
          <w:sz w:val="17"/>
        </w:rPr>
        <w:t xml:space="preserve"> </w:t>
      </w:r>
      <w:r>
        <w:rPr>
          <w:rFonts w:ascii="Symbol" w:hAnsi="Symbol"/>
          <w:w w:val="110"/>
          <w:sz w:val="25"/>
        </w:rPr>
        <w:t></w:t>
      </w:r>
      <w:r>
        <w:rPr>
          <w:spacing w:val="3"/>
          <w:w w:val="110"/>
          <w:sz w:val="25"/>
        </w:rPr>
        <w:t xml:space="preserve"> </w:t>
      </w:r>
      <w:r>
        <w:rPr>
          <w:i/>
          <w:w w:val="110"/>
          <w:sz w:val="25"/>
        </w:rPr>
        <w:t>I</w:t>
      </w:r>
      <w:r>
        <w:rPr>
          <w:i/>
          <w:w w:val="110"/>
          <w:position w:val="-5"/>
          <w:sz w:val="17"/>
        </w:rPr>
        <w:t>C</w:t>
      </w:r>
      <w:r>
        <w:rPr>
          <w:i/>
          <w:spacing w:val="3"/>
          <w:w w:val="110"/>
          <w:position w:val="-5"/>
          <w:sz w:val="17"/>
        </w:rPr>
        <w:t xml:space="preserve"> </w:t>
      </w:r>
      <w:r>
        <w:rPr>
          <w:i/>
          <w:spacing w:val="-10"/>
          <w:w w:val="110"/>
          <w:sz w:val="25"/>
        </w:rPr>
        <w:t>,</w:t>
      </w:r>
    </w:p>
    <w:p w:rsidR="007008C5" w:rsidRDefault="00D34D94">
      <w:pPr>
        <w:spacing w:before="23"/>
        <w:ind w:left="223"/>
        <w:rPr>
          <w:i/>
          <w:sz w:val="25"/>
        </w:rPr>
      </w:pPr>
      <w:r>
        <w:br w:type="column"/>
      </w:r>
      <w:r>
        <w:rPr>
          <w:i/>
          <w:w w:val="110"/>
          <w:sz w:val="25"/>
        </w:rPr>
        <w:t>в</w:t>
      </w:r>
      <w:r>
        <w:rPr>
          <w:i/>
          <w:spacing w:val="-35"/>
          <w:w w:val="110"/>
          <w:sz w:val="25"/>
        </w:rPr>
        <w:t xml:space="preserve"> </w:t>
      </w:r>
      <w:r>
        <w:rPr>
          <w:i/>
          <w:w w:val="110"/>
          <w:sz w:val="25"/>
        </w:rPr>
        <w:t>Q</w:t>
      </w:r>
      <w:r>
        <w:rPr>
          <w:i/>
          <w:spacing w:val="20"/>
          <w:w w:val="110"/>
          <w:sz w:val="25"/>
        </w:rPr>
        <w:t xml:space="preserve"> </w:t>
      </w:r>
      <w:r>
        <w:rPr>
          <w:i/>
          <w:spacing w:val="-5"/>
          <w:w w:val="110"/>
          <w:sz w:val="25"/>
        </w:rPr>
        <w:t>раз</w:t>
      </w:r>
    </w:p>
    <w:p w:rsidR="007008C5" w:rsidRDefault="007008C5">
      <w:pPr>
        <w:rPr>
          <w:i/>
          <w:sz w:val="25"/>
        </w:rPr>
        <w:sectPr w:rsidR="007008C5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6825" w:space="40"/>
            <w:col w:w="4196"/>
          </w:cols>
        </w:sectPr>
      </w:pPr>
    </w:p>
    <w:p w:rsidR="007008C5" w:rsidRDefault="00D34D94">
      <w:pPr>
        <w:pStyle w:val="a4"/>
        <w:numPr>
          <w:ilvl w:val="1"/>
          <w:numId w:val="43"/>
        </w:numPr>
        <w:tabs>
          <w:tab w:val="left" w:pos="5950"/>
        </w:tabs>
        <w:spacing w:line="411" w:lineRule="exact"/>
        <w:ind w:left="5950" w:hanging="333"/>
        <w:rPr>
          <w:position w:val="-2"/>
          <w:sz w:val="28"/>
        </w:rPr>
      </w:pPr>
      <w:r>
        <w:rPr>
          <w:i/>
          <w:spacing w:val="10"/>
          <w:w w:val="105"/>
          <w:sz w:val="29"/>
        </w:rPr>
        <w:t>I</w:t>
      </w:r>
      <w:r>
        <w:rPr>
          <w:i/>
          <w:spacing w:val="10"/>
          <w:w w:val="105"/>
          <w:position w:val="-6"/>
          <w:sz w:val="17"/>
        </w:rPr>
        <w:t>L</w:t>
      </w:r>
      <w:r>
        <w:rPr>
          <w:i/>
          <w:spacing w:val="31"/>
          <w:w w:val="105"/>
          <w:position w:val="-6"/>
          <w:sz w:val="17"/>
        </w:rPr>
        <w:t xml:space="preserve"> </w:t>
      </w:r>
      <w:r>
        <w:rPr>
          <w:rFonts w:ascii="Symbol" w:hAnsi="Symbol"/>
          <w:w w:val="105"/>
          <w:sz w:val="29"/>
        </w:rPr>
        <w:t></w:t>
      </w:r>
      <w:r>
        <w:rPr>
          <w:spacing w:val="-15"/>
          <w:w w:val="105"/>
          <w:sz w:val="29"/>
        </w:rPr>
        <w:t xml:space="preserve"> </w:t>
      </w:r>
      <w:r>
        <w:rPr>
          <w:i/>
          <w:w w:val="105"/>
          <w:sz w:val="29"/>
        </w:rPr>
        <w:t>I</w:t>
      </w:r>
      <w:r>
        <w:rPr>
          <w:i/>
          <w:w w:val="105"/>
          <w:position w:val="-6"/>
          <w:sz w:val="17"/>
        </w:rPr>
        <w:t>C</w:t>
      </w:r>
      <w:r>
        <w:rPr>
          <w:i/>
          <w:spacing w:val="33"/>
          <w:w w:val="105"/>
          <w:position w:val="-6"/>
          <w:sz w:val="17"/>
        </w:rPr>
        <w:t xml:space="preserve"> </w:t>
      </w:r>
      <w:r>
        <w:rPr>
          <w:rFonts w:ascii="Lucida Sans Unicode" w:hAnsi="Lucida Sans Unicode"/>
          <w:w w:val="105"/>
          <w:sz w:val="29"/>
        </w:rPr>
        <w:t>⊳</w:t>
      </w:r>
      <w:r>
        <w:rPr>
          <w:rFonts w:ascii="Lucida Sans Unicode" w:hAnsi="Lucida Sans Unicode"/>
          <w:spacing w:val="-37"/>
          <w:w w:val="105"/>
          <w:sz w:val="29"/>
        </w:rPr>
        <w:t xml:space="preserve"> </w:t>
      </w:r>
      <w:r>
        <w:rPr>
          <w:i/>
          <w:spacing w:val="9"/>
          <w:w w:val="105"/>
          <w:sz w:val="29"/>
        </w:rPr>
        <w:t>I</w:t>
      </w:r>
      <w:r>
        <w:rPr>
          <w:spacing w:val="9"/>
          <w:w w:val="105"/>
          <w:sz w:val="29"/>
        </w:rPr>
        <w:t>;</w:t>
      </w:r>
      <w:r>
        <w:rPr>
          <w:i/>
          <w:spacing w:val="9"/>
          <w:w w:val="105"/>
          <w:position w:val="-6"/>
          <w:sz w:val="17"/>
        </w:rPr>
        <w:t xml:space="preserve">В </w:t>
      </w:r>
      <w:r>
        <w:rPr>
          <w:i/>
          <w:spacing w:val="-4"/>
          <w:w w:val="105"/>
          <w:sz w:val="29"/>
        </w:rPr>
        <w:t>Q</w:t>
      </w:r>
      <w:r>
        <w:rPr>
          <w:i/>
          <w:spacing w:val="-4"/>
          <w:w w:val="105"/>
          <w:position w:val="-6"/>
          <w:sz w:val="17"/>
        </w:rPr>
        <w:t>РАЗ</w:t>
      </w:r>
    </w:p>
    <w:p w:rsidR="007008C5" w:rsidRDefault="00D34D94">
      <w:pPr>
        <w:pStyle w:val="a3"/>
        <w:tabs>
          <w:tab w:val="left" w:pos="5686"/>
        </w:tabs>
        <w:spacing w:line="354" w:lineRule="exact"/>
        <w:ind w:left="1167"/>
      </w:pPr>
      <w:r>
        <w:rPr>
          <w:spacing w:val="-10"/>
          <w:position w:val="4"/>
        </w:rPr>
        <w:t>.</w:t>
      </w:r>
      <w:r>
        <w:rPr>
          <w:position w:val="4"/>
        </w:rPr>
        <w:tab/>
      </w:r>
      <w:r>
        <w:t>где</w:t>
      </w:r>
      <w:r>
        <w:rPr>
          <w:spacing w:val="-5"/>
        </w:rPr>
        <w:t xml:space="preserve"> </w:t>
      </w:r>
      <w:r>
        <w:t>Q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добротность</w:t>
      </w:r>
      <w:r>
        <w:rPr>
          <w:spacing w:val="-6"/>
        </w:rPr>
        <w:t xml:space="preserve"> </w:t>
      </w:r>
      <w:r>
        <w:rPr>
          <w:spacing w:val="-2"/>
        </w:rPr>
        <w:t>контура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776"/>
          <w:tab w:val="left" w:pos="10030"/>
        </w:tabs>
        <w:spacing w:before="278" w:line="244" w:lineRule="auto"/>
        <w:ind w:left="566" w:right="884" w:firstLine="0"/>
        <w:rPr>
          <w:b w:val="0"/>
          <w:sz w:val="26"/>
        </w:rPr>
      </w:pPr>
      <w:r>
        <w:rPr>
          <w:b w:val="0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83840" behindDoc="1" locked="0" layoutInCell="1" allowOverlap="1">
                <wp:simplePos x="0" y="0"/>
                <wp:positionH relativeFrom="page">
                  <wp:posOffset>3815715</wp:posOffset>
                </wp:positionH>
                <wp:positionV relativeFrom="paragraph">
                  <wp:posOffset>183515</wp:posOffset>
                </wp:positionV>
                <wp:extent cx="2914650" cy="418465"/>
                <wp:effectExtent l="0" t="0" r="0" b="0"/>
                <wp:wrapNone/>
                <wp:docPr id="446" name="Text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4184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008C5" w:rsidRDefault="00D34D94">
                            <w:pPr>
                              <w:spacing w:line="244" w:lineRule="auto"/>
                              <w:ind w:left="127" w:hanging="12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нденсатора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к</w:t>
                            </w:r>
                            <w:r>
                              <w:rPr>
                                <w:b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источнику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постоянног 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U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6" o:spid="_x0000_s1206" type="#_x0000_t202" style="position:absolute;left:0;text-align:left;margin-left:300.45pt;margin-top:14.45pt;width:229.5pt;height:32.95pt;z-index:-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" filled="f" stroked="f">
                <v:textbox inset="0,0,0,0">
                  <w:txbxContent>
                    <w:p w:rsidR="007008C5" w:rsidRDefault="00D34D94">
                      <w:pPr>
                        <w:spacing w:line="244" w:lineRule="auto"/>
                        <w:ind w:left="127" w:hanging="12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нденсатора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к</w:t>
                      </w:r>
                      <w:r>
                        <w:rPr>
                          <w:b/>
                          <w:spacing w:val="-1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источнику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 xml:space="preserve">постоянног 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U</w:t>
                      </w:r>
                      <w:r>
                        <w:rPr>
                          <w:b/>
                          <w:spacing w:val="-4"/>
                          <w:sz w:val="28"/>
                          <w:vertAlign w:val="subscript"/>
                        </w:rPr>
                        <w:t>C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Переходный процесс - включение ко</w:t>
      </w:r>
      <w:r>
        <w:tab/>
      </w:r>
      <w:r>
        <w:rPr>
          <w:spacing w:val="-10"/>
        </w:rPr>
        <w:t xml:space="preserve">о </w:t>
      </w:r>
      <w:r>
        <w:t>напряжения. Как при этом изменяется</w:t>
      </w:r>
    </w:p>
    <w:p w:rsidR="007008C5" w:rsidRDefault="00D34D94">
      <w:pPr>
        <w:pStyle w:val="a4"/>
        <w:numPr>
          <w:ilvl w:val="1"/>
          <w:numId w:val="43"/>
        </w:numPr>
        <w:tabs>
          <w:tab w:val="left" w:pos="1531"/>
          <w:tab w:val="left" w:pos="4107"/>
        </w:tabs>
        <w:spacing w:before="309"/>
        <w:ind w:left="1531" w:hanging="364"/>
        <w:rPr>
          <w:sz w:val="28"/>
        </w:rPr>
      </w:pPr>
      <w:r>
        <w:rPr>
          <w:noProof/>
          <w:spacing w:val="14"/>
          <w:sz w:val="28"/>
          <w:lang w:eastAsia="ru-RU"/>
        </w:rPr>
        <w:drawing>
          <wp:inline distT="0" distB="0" distL="0" distR="0">
            <wp:extent cx="1103630" cy="1023620"/>
            <wp:effectExtent l="0" t="0" r="0" b="0"/>
            <wp:docPr id="447" name="Image 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age 447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053" cy="102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ab/>
        <w:t>2.</w:t>
      </w:r>
      <w:r>
        <w:rPr>
          <w:spacing w:val="40"/>
          <w:sz w:val="28"/>
        </w:rPr>
        <w:t xml:space="preserve"> </w:t>
      </w:r>
      <w:r>
        <w:rPr>
          <w:noProof/>
          <w:spacing w:val="-16"/>
          <w:sz w:val="28"/>
          <w:lang w:eastAsia="ru-RU"/>
        </w:rPr>
        <w:drawing>
          <wp:inline distT="0" distB="0" distL="0" distR="0">
            <wp:extent cx="1077595" cy="998855"/>
            <wp:effectExtent l="0" t="0" r="0" b="0"/>
            <wp:docPr id="448" name="Image 4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 448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7899" cy="99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D34D94">
      <w:pPr>
        <w:pStyle w:val="a3"/>
        <w:tabs>
          <w:tab w:val="left" w:pos="4107"/>
        </w:tabs>
        <w:spacing w:before="320"/>
        <w:ind w:left="1167"/>
      </w:pPr>
      <w:r>
        <w:t>3.</w:t>
      </w:r>
      <w:r>
        <w:rPr>
          <w:spacing w:val="40"/>
        </w:rPr>
        <w:t xml:space="preserve"> </w:t>
      </w:r>
      <w:r>
        <w:rPr>
          <w:noProof/>
          <w:spacing w:val="-15"/>
          <w:lang w:eastAsia="ru-RU"/>
        </w:rPr>
        <w:drawing>
          <wp:inline distT="0" distB="0" distL="0" distR="0">
            <wp:extent cx="854075" cy="841375"/>
            <wp:effectExtent l="0" t="0" r="0" b="0"/>
            <wp:docPr id="449" name="Image 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age 449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251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4. </w:t>
      </w:r>
      <w:r>
        <w:rPr>
          <w:noProof/>
          <w:spacing w:val="-7"/>
          <w:lang w:eastAsia="ru-RU"/>
        </w:rPr>
        <w:drawing>
          <wp:inline distT="0" distB="0" distL="0" distR="0">
            <wp:extent cx="933450" cy="876935"/>
            <wp:effectExtent l="0" t="0" r="0" b="0"/>
            <wp:docPr id="450" name="Image 4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 450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981" cy="87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C5" w:rsidRDefault="007008C5">
      <w:pPr>
        <w:pStyle w:val="a3"/>
        <w:spacing w:before="6"/>
      </w:pPr>
    </w:p>
    <w:p w:rsidR="007008C5" w:rsidRDefault="00D34D94">
      <w:pPr>
        <w:pStyle w:val="2"/>
        <w:numPr>
          <w:ilvl w:val="0"/>
          <w:numId w:val="43"/>
        </w:numPr>
        <w:tabs>
          <w:tab w:val="left" w:pos="845"/>
        </w:tabs>
        <w:ind w:left="845" w:hanging="279"/>
      </w:pPr>
      <w:r>
        <w:t>В</w:t>
      </w:r>
      <w:r>
        <w:rPr>
          <w:spacing w:val="-10"/>
        </w:rPr>
        <w:t xml:space="preserve"> </w:t>
      </w:r>
      <w:r>
        <w:t>чем</w:t>
      </w:r>
      <w:r>
        <w:rPr>
          <w:spacing w:val="-7"/>
        </w:rPr>
        <w:t xml:space="preserve"> </w:t>
      </w:r>
      <w:r>
        <w:t>заключается</w:t>
      </w:r>
      <w:r>
        <w:rPr>
          <w:spacing w:val="-8"/>
        </w:rPr>
        <w:t xml:space="preserve"> </w:t>
      </w:r>
      <w:r>
        <w:t>явление</w:t>
      </w:r>
      <w:r>
        <w:rPr>
          <w:spacing w:val="-7"/>
        </w:rPr>
        <w:t xml:space="preserve"> </w:t>
      </w:r>
      <w:r>
        <w:t>электромагнитной</w:t>
      </w:r>
      <w:r>
        <w:rPr>
          <w:spacing w:val="-8"/>
        </w:rPr>
        <w:t xml:space="preserve"> </w:t>
      </w:r>
      <w:r>
        <w:rPr>
          <w:spacing w:val="-2"/>
        </w:rPr>
        <w:t>индукции?</w:t>
      </w:r>
    </w:p>
    <w:p w:rsidR="007008C5" w:rsidRDefault="00D34D94">
      <w:pPr>
        <w:pStyle w:val="a4"/>
        <w:numPr>
          <w:ilvl w:val="0"/>
          <w:numId w:val="47"/>
        </w:numPr>
        <w:tabs>
          <w:tab w:val="left" w:pos="1275"/>
        </w:tabs>
        <w:spacing w:before="317" w:line="322" w:lineRule="exact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ЭДС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наличии</w:t>
      </w:r>
      <w:r>
        <w:rPr>
          <w:spacing w:val="-7"/>
          <w:sz w:val="28"/>
        </w:rPr>
        <w:t xml:space="preserve"> </w:t>
      </w:r>
      <w:r>
        <w:rPr>
          <w:sz w:val="28"/>
        </w:rPr>
        <w:t>магнитного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поля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контуре;</w:t>
      </w:r>
    </w:p>
    <w:p w:rsidR="007008C5" w:rsidRDefault="00D34D94">
      <w:pPr>
        <w:pStyle w:val="a4"/>
        <w:numPr>
          <w:ilvl w:val="0"/>
          <w:numId w:val="47"/>
        </w:numPr>
        <w:tabs>
          <w:tab w:val="left" w:pos="1275"/>
        </w:tabs>
        <w:rPr>
          <w:sz w:val="28"/>
        </w:rPr>
      </w:pP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магнитное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поле,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63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3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ток;</w:t>
      </w:r>
    </w:p>
    <w:p w:rsidR="007008C5" w:rsidRDefault="007008C5">
      <w:pPr>
        <w:pStyle w:val="a4"/>
        <w:rPr>
          <w:sz w:val="28"/>
        </w:rPr>
        <w:sectPr w:rsidR="007008C5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7008C5" w:rsidRDefault="00D34D94">
      <w:pPr>
        <w:pStyle w:val="a4"/>
        <w:numPr>
          <w:ilvl w:val="0"/>
          <w:numId w:val="47"/>
        </w:numPr>
        <w:tabs>
          <w:tab w:val="left" w:pos="1275"/>
        </w:tabs>
        <w:spacing w:before="67" w:line="242" w:lineRule="auto"/>
        <w:ind w:left="566" w:right="590" w:firstLine="0"/>
        <w:rPr>
          <w:sz w:val="28"/>
        </w:rPr>
      </w:pPr>
      <w:r>
        <w:rPr>
          <w:sz w:val="28"/>
        </w:rPr>
        <w:lastRenderedPageBreak/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ЭДС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изменяющемся</w:t>
      </w:r>
      <w:r>
        <w:rPr>
          <w:spacing w:val="-4"/>
          <w:sz w:val="28"/>
        </w:rPr>
        <w:t xml:space="preserve"> </w:t>
      </w:r>
      <w:r>
        <w:rPr>
          <w:sz w:val="28"/>
        </w:rPr>
        <w:t>магнитном</w:t>
      </w:r>
      <w:r>
        <w:rPr>
          <w:spacing w:val="-4"/>
          <w:sz w:val="28"/>
        </w:rPr>
        <w:t xml:space="preserve"> </w:t>
      </w:r>
      <w:r>
        <w:rPr>
          <w:sz w:val="28"/>
        </w:rPr>
        <w:t>поле,</w:t>
      </w:r>
      <w:r>
        <w:rPr>
          <w:spacing w:val="40"/>
          <w:sz w:val="28"/>
        </w:rPr>
        <w:t xml:space="preserve"> </w:t>
      </w:r>
      <w:r>
        <w:rPr>
          <w:sz w:val="28"/>
        </w:rPr>
        <w:t>сцепленном с контуром;</w:t>
      </w:r>
    </w:p>
    <w:p w:rsidR="007008C5" w:rsidRDefault="00D34D94">
      <w:pPr>
        <w:pStyle w:val="a4"/>
        <w:numPr>
          <w:ilvl w:val="0"/>
          <w:numId w:val="47"/>
        </w:numPr>
        <w:tabs>
          <w:tab w:val="left" w:pos="1275"/>
        </w:tabs>
        <w:spacing w:line="318" w:lineRule="exact"/>
        <w:rPr>
          <w:sz w:val="28"/>
        </w:rPr>
      </w:pPr>
      <w:r>
        <w:rPr>
          <w:sz w:val="28"/>
        </w:rPr>
        <w:t>ЭДС</w:t>
      </w:r>
      <w:r>
        <w:rPr>
          <w:spacing w:val="-7"/>
          <w:sz w:val="28"/>
        </w:rPr>
        <w:t xml:space="preserve"> </w:t>
      </w:r>
      <w:r>
        <w:rPr>
          <w:sz w:val="28"/>
        </w:rPr>
        <w:t>создает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5"/>
          <w:sz w:val="28"/>
        </w:rPr>
        <w:t xml:space="preserve"> </w:t>
      </w:r>
      <w:r>
        <w:rPr>
          <w:sz w:val="28"/>
        </w:rPr>
        <w:t>всегда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противоположно</w:t>
      </w:r>
      <w:r>
        <w:rPr>
          <w:spacing w:val="-3"/>
          <w:sz w:val="28"/>
        </w:rPr>
        <w:t xml:space="preserve"> </w:t>
      </w:r>
      <w:r>
        <w:rPr>
          <w:sz w:val="28"/>
        </w:rPr>
        <w:t>вызвавшей</w:t>
      </w:r>
      <w:r>
        <w:rPr>
          <w:spacing w:val="-8"/>
          <w:sz w:val="28"/>
        </w:rPr>
        <w:t xml:space="preserve"> </w:t>
      </w:r>
      <w:r>
        <w:rPr>
          <w:sz w:val="28"/>
        </w:rPr>
        <w:t>ее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причине.</w:t>
      </w:r>
    </w:p>
    <w:p w:rsidR="007008C5" w:rsidRDefault="007008C5">
      <w:pPr>
        <w:pStyle w:val="a3"/>
        <w:spacing w:before="6"/>
      </w:pPr>
    </w:p>
    <w:p w:rsidR="007008C5" w:rsidRDefault="00D34D94">
      <w:pPr>
        <w:spacing w:before="1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9-12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вставьте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пропущенное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слово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(число):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845"/>
        </w:tabs>
        <w:spacing w:before="318"/>
        <w:ind w:left="845" w:hanging="279"/>
      </w:pPr>
      <w:r>
        <w:t>При</w:t>
      </w:r>
      <w:r>
        <w:rPr>
          <w:spacing w:val="-11"/>
        </w:rPr>
        <w:t xml:space="preserve"> </w:t>
      </w:r>
      <w:r>
        <w:t>последовательном</w:t>
      </w:r>
      <w:r>
        <w:rPr>
          <w:spacing w:val="-9"/>
        </w:rPr>
        <w:t xml:space="preserve"> </w:t>
      </w:r>
      <w:r>
        <w:t>соединении</w:t>
      </w:r>
      <w:r>
        <w:rPr>
          <w:spacing w:val="-8"/>
        </w:rPr>
        <w:t xml:space="preserve"> </w:t>
      </w:r>
      <w:r>
        <w:t>сопротивлений</w:t>
      </w:r>
      <w:r>
        <w:rPr>
          <w:spacing w:val="-9"/>
        </w:rPr>
        <w:t xml:space="preserve"> </w:t>
      </w:r>
      <w:r>
        <w:t>общее</w:t>
      </w:r>
      <w:r>
        <w:rPr>
          <w:spacing w:val="-8"/>
        </w:rPr>
        <w:t xml:space="preserve"> </w:t>
      </w:r>
      <w:r>
        <w:rPr>
          <w:spacing w:val="-2"/>
        </w:rPr>
        <w:t>сопротивление</w:t>
      </w:r>
    </w:p>
    <w:p w:rsidR="007008C5" w:rsidRDefault="00D34D94">
      <w:pPr>
        <w:tabs>
          <w:tab w:val="left" w:pos="1828"/>
        </w:tabs>
        <w:spacing w:before="2"/>
        <w:ind w:left="566"/>
        <w:rPr>
          <w:b/>
          <w:sz w:val="28"/>
        </w:rPr>
      </w:pPr>
      <w:r>
        <w:rPr>
          <w:b/>
          <w:sz w:val="28"/>
          <w:u w:val="single"/>
        </w:rPr>
        <w:tab/>
      </w:r>
      <w:r>
        <w:rPr>
          <w:b/>
          <w:spacing w:val="-10"/>
          <w:sz w:val="28"/>
        </w:rPr>
        <w:t>.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1056"/>
          <w:tab w:val="left" w:pos="9713"/>
        </w:tabs>
        <w:spacing w:before="322"/>
        <w:ind w:left="1056" w:hanging="490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61"/>
          <w:sz w:val="28"/>
        </w:rPr>
        <w:t xml:space="preserve"> </w:t>
      </w:r>
      <w:r>
        <w:rPr>
          <w:b/>
          <w:sz w:val="28"/>
        </w:rPr>
        <w:t>I=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2А,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R=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10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Ом,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определить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U</w:t>
      </w:r>
      <w:r>
        <w:rPr>
          <w:sz w:val="28"/>
          <w:u w:val="single"/>
        </w:rPr>
        <w:tab/>
      </w:r>
      <w:r>
        <w:rPr>
          <w:b/>
          <w:spacing w:val="-5"/>
          <w:sz w:val="28"/>
        </w:rPr>
        <w:t>В.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987"/>
        </w:tabs>
        <w:spacing w:before="321" w:line="322" w:lineRule="exact"/>
        <w:ind w:left="987" w:hanging="421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последовательном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контуре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RLC,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настроенном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резонанс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ток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имеет</w:t>
      </w:r>
    </w:p>
    <w:p w:rsidR="007008C5" w:rsidRDefault="00D34D94">
      <w:pPr>
        <w:tabs>
          <w:tab w:val="left" w:pos="1611"/>
        </w:tabs>
        <w:ind w:left="566"/>
        <w:rPr>
          <w:b/>
          <w:sz w:val="28"/>
        </w:rPr>
      </w:pPr>
      <w:r>
        <w:rPr>
          <w:sz w:val="28"/>
          <w:u w:val="single"/>
        </w:rPr>
        <w:tab/>
      </w:r>
      <w:r>
        <w:rPr>
          <w:sz w:val="28"/>
        </w:rPr>
        <w:t xml:space="preserve"> </w:t>
      </w:r>
      <w:r>
        <w:rPr>
          <w:b/>
          <w:sz w:val="28"/>
        </w:rPr>
        <w:t>значение .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986"/>
          <w:tab w:val="left" w:pos="9852"/>
        </w:tabs>
        <w:spacing w:before="2"/>
        <w:ind w:left="566" w:right="1072" w:firstLine="0"/>
        <w:rPr>
          <w:b/>
          <w:sz w:val="28"/>
        </w:rPr>
      </w:pPr>
      <w:r>
        <w:rPr>
          <w:b/>
          <w:sz w:val="28"/>
        </w:rPr>
        <w:t xml:space="preserve">При несинусоидальной функции амплитуда гармоник </w:t>
      </w:r>
      <w:r>
        <w:rPr>
          <w:sz w:val="28"/>
          <w:u w:val="single"/>
        </w:rPr>
        <w:tab/>
      </w:r>
      <w:r>
        <w:rPr>
          <w:b/>
          <w:spacing w:val="-10"/>
          <w:sz w:val="28"/>
        </w:rPr>
        <w:t xml:space="preserve">с </w:t>
      </w:r>
      <w:r>
        <w:rPr>
          <w:b/>
          <w:sz w:val="28"/>
        </w:rPr>
        <w:t>увеличением номера гармоники</w:t>
      </w:r>
    </w:p>
    <w:p w:rsidR="007008C5" w:rsidRDefault="007008C5">
      <w:pPr>
        <w:pStyle w:val="a3"/>
        <w:spacing w:before="1"/>
        <w:rPr>
          <w:b/>
        </w:rPr>
      </w:pPr>
    </w:p>
    <w:p w:rsidR="007008C5" w:rsidRDefault="00D34D94">
      <w:pPr>
        <w:spacing w:before="1"/>
        <w:ind w:left="1275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13-16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установите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соответствие:</w:t>
      </w:r>
    </w:p>
    <w:p w:rsidR="007008C5" w:rsidRDefault="00D34D94">
      <w:pPr>
        <w:pStyle w:val="a4"/>
        <w:numPr>
          <w:ilvl w:val="0"/>
          <w:numId w:val="43"/>
        </w:numPr>
        <w:tabs>
          <w:tab w:val="left" w:pos="987"/>
        </w:tabs>
        <w:spacing w:before="318" w:after="4"/>
        <w:ind w:left="566" w:right="1738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параметрами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последовательного контура, настроенного в резонанс и формулами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1701"/>
      </w:tblGrid>
      <w:tr w:rsidR="007008C5">
        <w:trPr>
          <w:trHeight w:val="688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Z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20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701" w:type="dxa"/>
          </w:tcPr>
          <w:p w:rsidR="007008C5" w:rsidRDefault="007008C5">
            <w:pPr>
              <w:pStyle w:val="TableParagraph"/>
              <w:spacing w:before="3"/>
              <w:rPr>
                <w:b/>
                <w:sz w:val="2"/>
              </w:rPr>
            </w:pPr>
          </w:p>
          <w:p w:rsidR="007008C5" w:rsidRDefault="00D34D94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6065" cy="419100"/>
                  <wp:effectExtent l="0" t="0" r="0" b="0"/>
                  <wp:docPr id="451" name="Image 4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14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323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4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L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4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4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C</w:t>
            </w:r>
          </w:p>
        </w:tc>
      </w:tr>
      <w:tr w:rsidR="007008C5">
        <w:trPr>
          <w:trHeight w:val="321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C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1" w:lineRule="exact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min</w:t>
            </w:r>
          </w:p>
        </w:tc>
      </w:tr>
      <w:tr w:rsidR="007008C5">
        <w:trPr>
          <w:trHeight w:val="479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Q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20" w:lineRule="exact"/>
              <w:ind w:left="10" w:right="2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39" w:lineRule="exact"/>
              <w:ind w:left="111"/>
              <w:rPr>
                <w:b/>
                <w:position w:val="4"/>
                <w:sz w:val="28"/>
              </w:rPr>
            </w:pPr>
            <w:r>
              <w:rPr>
                <w:b/>
                <w:position w:val="4"/>
                <w:sz w:val="28"/>
              </w:rPr>
              <w:t>U</w:t>
            </w:r>
            <w:r>
              <w:rPr>
                <w:b/>
                <w:sz w:val="18"/>
              </w:rPr>
              <w:t>вх.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0"/>
                <w:position w:val="4"/>
                <w:sz w:val="28"/>
              </w:rPr>
              <w:t>Q</w:t>
            </w:r>
          </w:p>
        </w:tc>
      </w:tr>
    </w:tbl>
    <w:p w:rsidR="007008C5" w:rsidRDefault="00D34D94">
      <w:pPr>
        <w:pStyle w:val="a4"/>
        <w:numPr>
          <w:ilvl w:val="0"/>
          <w:numId w:val="43"/>
        </w:numPr>
        <w:tabs>
          <w:tab w:val="left" w:pos="986"/>
        </w:tabs>
        <w:spacing w:before="321" w:line="242" w:lineRule="auto"/>
        <w:ind w:left="566" w:right="1953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электрическими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величинами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 единицами измерения: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1701"/>
      </w:tblGrid>
      <w:tr w:rsidR="007008C5">
        <w:trPr>
          <w:trHeight w:val="321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G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1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Гц</w:t>
            </w:r>
          </w:p>
        </w:tc>
      </w:tr>
      <w:tr w:rsidR="007008C5">
        <w:trPr>
          <w:trHeight w:val="321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U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1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Вт</w:t>
            </w:r>
          </w:p>
        </w:tc>
      </w:tr>
      <w:tr w:rsidR="007008C5">
        <w:trPr>
          <w:trHeight w:val="323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4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P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4" w:lineRule="exact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4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</w:tr>
      <w:tr w:rsidR="007008C5">
        <w:trPr>
          <w:trHeight w:val="321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f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01" w:lineRule="exact"/>
              <w:ind w:left="10" w:right="2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701" w:type="dxa"/>
          </w:tcPr>
          <w:p w:rsidR="007008C5" w:rsidRDefault="00D34D94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См</w:t>
            </w:r>
          </w:p>
        </w:tc>
      </w:tr>
    </w:tbl>
    <w:p w:rsidR="007008C5" w:rsidRDefault="00D34D94">
      <w:pPr>
        <w:pStyle w:val="a4"/>
        <w:numPr>
          <w:ilvl w:val="0"/>
          <w:numId w:val="43"/>
        </w:numPr>
        <w:tabs>
          <w:tab w:val="left" w:pos="1056"/>
        </w:tabs>
        <w:spacing w:before="318" w:after="4"/>
        <w:ind w:left="566" w:right="800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видом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 xml:space="preserve">векторной </w:t>
      </w:r>
      <w:r>
        <w:rPr>
          <w:b/>
          <w:spacing w:val="-2"/>
          <w:sz w:val="28"/>
        </w:rPr>
        <w:t>диаграммой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2126"/>
      </w:tblGrid>
      <w:tr w:rsidR="007008C5">
        <w:trPr>
          <w:trHeight w:val="645"/>
        </w:trPr>
        <w:tc>
          <w:tcPr>
            <w:tcW w:w="816" w:type="dxa"/>
          </w:tcPr>
          <w:p w:rsidR="007008C5" w:rsidRDefault="00D34D94">
            <w:pPr>
              <w:pStyle w:val="TableParagraph"/>
              <w:spacing w:before="319" w:line="306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before="319" w:line="306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R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before="319" w:line="306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2126" w:type="dxa"/>
          </w:tcPr>
          <w:p w:rsidR="007008C5" w:rsidRDefault="00D34D94">
            <w:pPr>
              <w:pStyle w:val="TableParagraph"/>
              <w:spacing w:line="320" w:lineRule="exact"/>
              <w:ind w:right="24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I</w:t>
            </w:r>
          </w:p>
          <w:p w:rsidR="007008C5" w:rsidRDefault="00D34D94">
            <w:pPr>
              <w:pStyle w:val="TableParagraph"/>
              <w:spacing w:line="306" w:lineRule="exact"/>
              <w:ind w:right="1687"/>
              <w:jc w:val="center"/>
              <w:rPr>
                <w:b/>
                <w:sz w:val="28"/>
              </w:rPr>
            </w:pPr>
            <w:r>
              <w:rPr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4384" behindDoc="0" locked="0" layoutInCell="1" allowOverlap="1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44450</wp:posOffset>
                      </wp:positionV>
                      <wp:extent cx="1044575" cy="76200"/>
                      <wp:effectExtent l="0" t="0" r="0" b="0"/>
                      <wp:wrapNone/>
                      <wp:docPr id="452" name="Group 4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44575" cy="76200"/>
                                <a:chOff x="0" y="0"/>
                                <a:chExt cx="1044575" cy="76200"/>
                              </a:xfrm>
                            </wpg:grpSpPr>
                            <wps:wsp>
                              <wps:cNvPr id="453" name="Graphic 453"/>
                              <wps:cNvSpPr/>
                              <wps:spPr>
                                <a:xfrm>
                                  <a:off x="0" y="0"/>
                                  <a:ext cx="1044575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44575" h="76200">
                                      <a:moveTo>
                                        <a:pt x="1044575" y="38100"/>
                                      </a:moveTo>
                                      <a:lnTo>
                                        <a:pt x="1031875" y="31750"/>
                                      </a:lnTo>
                                      <a:lnTo>
                                        <a:pt x="968375" y="0"/>
                                      </a:lnTo>
                                      <a:lnTo>
                                        <a:pt x="968375" y="31750"/>
                                      </a:lnTo>
                                      <a:lnTo>
                                        <a:pt x="546100" y="31750"/>
                                      </a:lnTo>
                                      <a:lnTo>
                                        <a:pt x="482600" y="0"/>
                                      </a:lnTo>
                                      <a:lnTo>
                                        <a:pt x="482600" y="31750"/>
                                      </a:lnTo>
                                      <a:lnTo>
                                        <a:pt x="2794" y="31750"/>
                                      </a:lnTo>
                                      <a:lnTo>
                                        <a:pt x="0" y="34544"/>
                                      </a:lnTo>
                                      <a:lnTo>
                                        <a:pt x="0" y="41656"/>
                                      </a:lnTo>
                                      <a:lnTo>
                                        <a:pt x="2794" y="44450"/>
                                      </a:lnTo>
                                      <a:lnTo>
                                        <a:pt x="482600" y="44450"/>
                                      </a:lnTo>
                                      <a:lnTo>
                                        <a:pt x="482600" y="76200"/>
                                      </a:lnTo>
                                      <a:lnTo>
                                        <a:pt x="546100" y="44450"/>
                                      </a:lnTo>
                                      <a:lnTo>
                                        <a:pt x="968375" y="44450"/>
                                      </a:lnTo>
                                      <a:lnTo>
                                        <a:pt x="968375" y="76200"/>
                                      </a:lnTo>
                                      <a:lnTo>
                                        <a:pt x="1031875" y="44450"/>
                                      </a:lnTo>
                                      <a:lnTo>
                                        <a:pt x="1044575" y="38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1EE999" id="Group 452" o:spid="_x0000_s1026" style="position:absolute;margin-left:4.6pt;margin-top:3.5pt;width:82.25pt;height:6pt;z-index:251664384;mso-wrap-distance-left:0;mso-wrap-distance-right:0" coordsize="10445,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">
                      <v:shape id="Graphic 453" o:spid="_x0000_s1027" style="position:absolute;width:10445;height:762;visibility:visible;mso-wrap-style:square;v-text-anchor:top" coordsize="104457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bwTsUA&#10;AADcAAAADwAAAGRycy9kb3ducmV2LnhtbESP3YrCMBSE7wXfIRxhb0RT/6p0jSIuq+7V4s8DHJuz&#10;bbE5KU3U+vYbQfBymJlvmPmyMaW4Ue0KywoG/QgEcWp1wZmC0/G7NwPhPLLG0jIpeJCD5aLdmmOi&#10;7Z33dDv4TAQIuwQV5N5XiZQuzcmg69uKOHh/tjbog6wzqWu8B7gp5TCKYmmw4LCQY0XrnNLL4WoU&#10;bC6b/eSrO/o5T1Mjr7+PeDtYxUp9dJrVJwhPjX+HX+2dVjCejOB5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JvBOxQAAANwAAAAPAAAAAAAAAAAAAAAAAJgCAABkcnMv&#10;ZG93bnJldi54bWxQSwUGAAAAAAQABAD1AAAAigMAAAAA&#10;" path="m1044575,38100r-12700,-6350l968375,r,31750l546100,31750,482600,r,31750l2794,31750,,34544r,7112l2794,44450r479806,l482600,76200,546100,44450r422275,l968375,76200r63500,-31750l1044575,3810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10"/>
                <w:sz w:val="28"/>
              </w:rPr>
              <w:t>U</w:t>
            </w:r>
          </w:p>
        </w:tc>
      </w:tr>
      <w:tr w:rsidR="007008C5">
        <w:trPr>
          <w:trHeight w:val="825"/>
        </w:trPr>
        <w:tc>
          <w:tcPr>
            <w:tcW w:w="816" w:type="dxa"/>
          </w:tcPr>
          <w:p w:rsidR="007008C5" w:rsidRDefault="00D34D94">
            <w:pPr>
              <w:pStyle w:val="TableParagraph"/>
              <w:spacing w:before="319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before="319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RL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spacing w:line="320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2126" w:type="dxa"/>
          </w:tcPr>
          <w:p w:rsidR="007008C5" w:rsidRDefault="00D34D94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5040" cy="520700"/>
                  <wp:effectExtent l="0" t="0" r="0" b="0"/>
                  <wp:docPr id="454" name="Image 4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360" cy="520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8C5">
        <w:trPr>
          <w:trHeight w:val="321"/>
        </w:trPr>
        <w:tc>
          <w:tcPr>
            <w:tcW w:w="816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7008C5" w:rsidRDefault="007008C5">
            <w:pPr>
              <w:pStyle w:val="TableParagraph"/>
              <w:rPr>
                <w:sz w:val="24"/>
              </w:rPr>
            </w:pPr>
          </w:p>
        </w:tc>
      </w:tr>
      <w:tr w:rsidR="007008C5">
        <w:trPr>
          <w:trHeight w:val="827"/>
        </w:trPr>
        <w:tc>
          <w:tcPr>
            <w:tcW w:w="816" w:type="dxa"/>
          </w:tcPr>
          <w:p w:rsidR="007008C5" w:rsidRDefault="00D34D94">
            <w:pPr>
              <w:pStyle w:val="TableParagraph"/>
              <w:spacing w:before="321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before="321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L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2126" w:type="dxa"/>
          </w:tcPr>
          <w:p w:rsidR="007008C5" w:rsidRDefault="00D34D94">
            <w:pPr>
              <w:pStyle w:val="TableParagraph"/>
              <w:ind w:left="20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21690" cy="516890"/>
                  <wp:effectExtent l="0" t="0" r="0" b="0"/>
                  <wp:docPr id="455" name="Image 4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075" cy="51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8C5" w:rsidRDefault="007008C5">
      <w:pPr>
        <w:pStyle w:val="TableParagraph"/>
        <w:rPr>
          <w:sz w:val="20"/>
        </w:rPr>
        <w:sectPr w:rsidR="007008C5">
          <w:pgSz w:w="11910" w:h="16840"/>
          <w:pgMar w:top="1040" w:right="283" w:bottom="980" w:left="566" w:header="0" w:footer="782" w:gutter="0"/>
          <w:cols w:space="720"/>
        </w:sectPr>
      </w:pP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2126"/>
      </w:tblGrid>
      <w:tr w:rsidR="007008C5">
        <w:trPr>
          <w:trHeight w:val="967"/>
        </w:trPr>
        <w:tc>
          <w:tcPr>
            <w:tcW w:w="816" w:type="dxa"/>
          </w:tcPr>
          <w:p w:rsidR="007008C5" w:rsidRDefault="00D34D94">
            <w:pPr>
              <w:pStyle w:val="TableParagraph"/>
              <w:spacing w:before="321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lastRenderedPageBreak/>
              <w:t>4</w:t>
            </w:r>
          </w:p>
        </w:tc>
        <w:tc>
          <w:tcPr>
            <w:tcW w:w="1418" w:type="dxa"/>
          </w:tcPr>
          <w:p w:rsidR="007008C5" w:rsidRDefault="00D34D94">
            <w:pPr>
              <w:pStyle w:val="TableParagraph"/>
              <w:spacing w:before="321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RC</w:t>
            </w:r>
          </w:p>
        </w:tc>
        <w:tc>
          <w:tcPr>
            <w:tcW w:w="424" w:type="dxa"/>
          </w:tcPr>
          <w:p w:rsidR="007008C5" w:rsidRDefault="00D34D94">
            <w:pPr>
              <w:pStyle w:val="TableParagraph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2126" w:type="dxa"/>
          </w:tcPr>
          <w:p w:rsidR="007008C5" w:rsidRDefault="00D34D94">
            <w:pPr>
              <w:pStyle w:val="TableParagraph"/>
              <w:ind w:right="260"/>
              <w:jc w:val="righ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U</w:t>
            </w:r>
          </w:p>
          <w:p w:rsidR="007008C5" w:rsidRDefault="00D34D94">
            <w:pPr>
              <w:pStyle w:val="TableParagraph"/>
              <w:spacing w:before="321" w:line="304" w:lineRule="exact"/>
              <w:ind w:left="321"/>
              <w:rPr>
                <w:b/>
                <w:sz w:val="28"/>
              </w:rPr>
            </w:pPr>
            <w:r>
              <w:rPr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-23495</wp:posOffset>
                      </wp:positionV>
                      <wp:extent cx="1009650" cy="428625"/>
                      <wp:effectExtent l="0" t="0" r="0" b="0"/>
                      <wp:wrapNone/>
                      <wp:docPr id="456" name="Group 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9650" cy="428625"/>
                                <a:chOff x="0" y="0"/>
                                <a:chExt cx="1009650" cy="428625"/>
                              </a:xfrm>
                            </wpg:grpSpPr>
                            <wps:wsp>
                              <wps:cNvPr id="457" name="Graphic 457"/>
                              <wps:cNvSpPr/>
                              <wps:spPr>
                                <a:xfrm>
                                  <a:off x="0" y="0"/>
                                  <a:ext cx="1009650" cy="428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09650" h="428625">
                                      <a:moveTo>
                                        <a:pt x="1009650" y="38100"/>
                                      </a:moveTo>
                                      <a:lnTo>
                                        <a:pt x="996950" y="31750"/>
                                      </a:lnTo>
                                      <a:lnTo>
                                        <a:pt x="933450" y="0"/>
                                      </a:lnTo>
                                      <a:lnTo>
                                        <a:pt x="933450" y="31750"/>
                                      </a:lnTo>
                                      <a:lnTo>
                                        <a:pt x="41656" y="31750"/>
                                      </a:lnTo>
                                      <a:lnTo>
                                        <a:pt x="34544" y="31750"/>
                                      </a:lnTo>
                                      <a:lnTo>
                                        <a:pt x="31750" y="34544"/>
                                      </a:lnTo>
                                      <a:lnTo>
                                        <a:pt x="31750" y="41656"/>
                                      </a:lnTo>
                                      <a:lnTo>
                                        <a:pt x="31750" y="352425"/>
                                      </a:lnTo>
                                      <a:lnTo>
                                        <a:pt x="0" y="352425"/>
                                      </a:lnTo>
                                      <a:lnTo>
                                        <a:pt x="38100" y="428625"/>
                                      </a:lnTo>
                                      <a:lnTo>
                                        <a:pt x="66675" y="371475"/>
                                      </a:lnTo>
                                      <a:lnTo>
                                        <a:pt x="76200" y="352425"/>
                                      </a:lnTo>
                                      <a:lnTo>
                                        <a:pt x="44450" y="352425"/>
                                      </a:lnTo>
                                      <a:lnTo>
                                        <a:pt x="44450" y="44450"/>
                                      </a:lnTo>
                                      <a:lnTo>
                                        <a:pt x="933450" y="44450"/>
                                      </a:lnTo>
                                      <a:lnTo>
                                        <a:pt x="933450" y="76200"/>
                                      </a:lnTo>
                                      <a:lnTo>
                                        <a:pt x="996950" y="44450"/>
                                      </a:lnTo>
                                      <a:lnTo>
                                        <a:pt x="1009650" y="38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4A36D6" id="Group 456" o:spid="_x0000_s1026" style="position:absolute;margin-left:2.1pt;margin-top:-1.85pt;width:79.5pt;height:33.75pt;z-index:-251629568;mso-wrap-distance-left:0;mso-wrap-distance-right:0" coordsize="10096,4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">
                      <v:shape id="Graphic 457" o:spid="_x0000_s1027" style="position:absolute;width:10096;height:4286;visibility:visible;mso-wrap-style:square;v-text-anchor:top" coordsize="1009650,428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GozMMA&#10;AADcAAAADwAAAGRycy9kb3ducmV2LnhtbESP0WrCQBRE3wv+w3KFvtWNElOJriKC0L4Um/QDLtlr&#10;NiR7N2ZXTf++Kwh9HGbmDLPZjbYTNxp841jBfJaAIK6cbrhW8FMe31YgfEDW2DkmBb/kYbedvGww&#10;1+7O33QrQi0ihH2OCkwIfS6lrwxZ9DPXE0fv7AaLIcqhlnrAe4TbTi6SJJMWG44LBns6GKra4moV&#10;ZFVx+So/7SkzNi01nvq0bZdKvU7H/RpEoDH8h5/tD60gXb7D40w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GozMMAAADcAAAADwAAAAAAAAAAAAAAAACYAgAAZHJzL2Rv&#10;d25yZXYueG1sUEsFBgAAAAAEAAQA9QAAAIgDAAAAAA==&#10;" path="m1009650,38100l996950,31750,933450,r,31750l41656,31750r-7112,l31750,34544r,7112l31750,352425,,352425r38100,76200l66675,371475r9525,-19050l44450,352425r,-307975l933450,44450r,31750l996950,44450r12700,-635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10"/>
                <w:sz w:val="28"/>
              </w:rPr>
              <w:t>I</w:t>
            </w:r>
          </w:p>
        </w:tc>
      </w:tr>
    </w:tbl>
    <w:p w:rsidR="007008C5" w:rsidRDefault="007008C5">
      <w:pPr>
        <w:pStyle w:val="a3"/>
        <w:spacing w:before="11"/>
        <w:rPr>
          <w:b/>
        </w:rPr>
      </w:pPr>
    </w:p>
    <w:p w:rsidR="007008C5" w:rsidRDefault="00D34D94">
      <w:pPr>
        <w:pStyle w:val="a4"/>
        <w:numPr>
          <w:ilvl w:val="0"/>
          <w:numId w:val="43"/>
        </w:numPr>
        <w:tabs>
          <w:tab w:val="left" w:pos="1056"/>
        </w:tabs>
        <w:spacing w:line="242" w:lineRule="auto"/>
        <w:ind w:left="566" w:right="2108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соответствие: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видом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 комплексной записью полного сопротивления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2424"/>
        <w:gridCol w:w="839"/>
        <w:gridCol w:w="1699"/>
      </w:tblGrid>
      <w:tr w:rsidR="007008C5">
        <w:trPr>
          <w:trHeight w:val="594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2424" w:type="dxa"/>
          </w:tcPr>
          <w:p w:rsidR="007008C5" w:rsidRDefault="00D34D94">
            <w:pPr>
              <w:pStyle w:val="TableParagraph"/>
              <w:ind w:left="2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95400" cy="373380"/>
                  <wp:effectExtent l="0" t="0" r="0" b="0"/>
                  <wp:docPr id="458" name="Image 4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650" cy="37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7008C5" w:rsidRDefault="00D34D94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699" w:type="dxa"/>
          </w:tcPr>
          <w:p w:rsidR="007008C5" w:rsidRDefault="00D34D94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=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  <w:tr w:rsidR="007008C5">
        <w:trPr>
          <w:trHeight w:val="402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2424" w:type="dxa"/>
          </w:tcPr>
          <w:p w:rsidR="007008C5" w:rsidRDefault="00D34D94">
            <w:pPr>
              <w:pStyle w:val="TableParagraph"/>
              <w:ind w:left="17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2365" cy="252730"/>
                  <wp:effectExtent l="0" t="0" r="0" b="0"/>
                  <wp:docPr id="459" name="Image 4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78" cy="252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7008C5" w:rsidRDefault="00D34D94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699" w:type="dxa"/>
          </w:tcPr>
          <w:p w:rsidR="007008C5" w:rsidRDefault="00D34D94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= R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  <w:tr w:rsidR="007008C5">
        <w:trPr>
          <w:trHeight w:val="690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2424" w:type="dxa"/>
          </w:tcPr>
          <w:p w:rsidR="007008C5" w:rsidRDefault="00D34D94">
            <w:pPr>
              <w:pStyle w:val="TableParagraph"/>
              <w:ind w:left="1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51205" cy="436880"/>
                  <wp:effectExtent l="0" t="0" r="0" b="0"/>
                  <wp:docPr id="460" name="Image 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392" cy="437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7008C5" w:rsidRDefault="00D34D94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699" w:type="dxa"/>
          </w:tcPr>
          <w:p w:rsidR="007008C5" w:rsidRDefault="00D34D94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= </w:t>
            </w:r>
            <w:r>
              <w:rPr>
                <w:b/>
                <w:spacing w:val="-10"/>
                <w:sz w:val="28"/>
              </w:rPr>
              <w:t>R</w:t>
            </w:r>
          </w:p>
        </w:tc>
      </w:tr>
      <w:tr w:rsidR="007008C5">
        <w:trPr>
          <w:trHeight w:val="710"/>
        </w:trPr>
        <w:tc>
          <w:tcPr>
            <w:tcW w:w="816" w:type="dxa"/>
          </w:tcPr>
          <w:p w:rsidR="007008C5" w:rsidRDefault="00D34D94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2424" w:type="dxa"/>
          </w:tcPr>
          <w:p w:rsidR="007008C5" w:rsidRDefault="00D34D94">
            <w:pPr>
              <w:pStyle w:val="TableParagraph"/>
              <w:ind w:left="2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9475" cy="448310"/>
                  <wp:effectExtent l="0" t="0" r="0" b="0"/>
                  <wp:docPr id="461" name="Image 4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641" cy="448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7008C5" w:rsidRDefault="00D34D94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699" w:type="dxa"/>
          </w:tcPr>
          <w:p w:rsidR="007008C5" w:rsidRDefault="00D34D94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= -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</w:tbl>
    <w:p w:rsidR="007008C5" w:rsidRDefault="007008C5">
      <w:pPr>
        <w:pStyle w:val="a3"/>
        <w:rPr>
          <w:b/>
        </w:rPr>
      </w:pPr>
    </w:p>
    <w:p w:rsidR="007008C5" w:rsidRDefault="007008C5">
      <w:pPr>
        <w:pStyle w:val="a3"/>
        <w:spacing w:before="2"/>
        <w:rPr>
          <w:b/>
        </w:rPr>
      </w:pPr>
    </w:p>
    <w:p w:rsidR="007008C5" w:rsidRDefault="00D34D94">
      <w:pPr>
        <w:spacing w:line="321" w:lineRule="exact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17-20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установите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правильную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pacing w:val="-2"/>
          <w:sz w:val="28"/>
        </w:rPr>
        <w:t>последовательность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986"/>
        </w:tabs>
        <w:ind w:left="566" w:right="2607" w:firstLine="0"/>
      </w:pPr>
      <w:r>
        <w:t>Укажите</w:t>
      </w:r>
      <w:r>
        <w:rPr>
          <w:spacing w:val="-9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9"/>
        </w:rPr>
        <w:t xml:space="preserve"> </w:t>
      </w:r>
      <w:r>
        <w:t>характеристик синусоидального тока:</w:t>
      </w:r>
    </w:p>
    <w:p w:rsidR="007008C5" w:rsidRDefault="00D34D94">
      <w:pPr>
        <w:spacing w:line="316" w:lineRule="exact"/>
        <w:ind w:left="566"/>
        <w:rPr>
          <w:i/>
          <w:sz w:val="28"/>
        </w:rPr>
      </w:pPr>
      <w:r>
        <w:rPr>
          <w:i/>
          <w:sz w:val="28"/>
        </w:rPr>
        <w:t>i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=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Im·sin(ωt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+</w:t>
      </w:r>
      <w:r>
        <w:rPr>
          <w:i/>
          <w:spacing w:val="-3"/>
          <w:sz w:val="28"/>
        </w:rPr>
        <w:t xml:space="preserve"> </w:t>
      </w:r>
      <w:r>
        <w:rPr>
          <w:i/>
          <w:spacing w:val="-5"/>
          <w:sz w:val="28"/>
        </w:rPr>
        <w:t>ψ).</w:t>
      </w:r>
    </w:p>
    <w:p w:rsidR="007008C5" w:rsidRDefault="00D34D94">
      <w:pPr>
        <w:pStyle w:val="a4"/>
        <w:numPr>
          <w:ilvl w:val="0"/>
          <w:numId w:val="48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pacing w:val="-2"/>
          <w:sz w:val="28"/>
        </w:rPr>
        <w:t>частота</w:t>
      </w:r>
    </w:p>
    <w:p w:rsidR="007008C5" w:rsidRDefault="00D34D94">
      <w:pPr>
        <w:pStyle w:val="a4"/>
        <w:numPr>
          <w:ilvl w:val="0"/>
          <w:numId w:val="48"/>
        </w:numPr>
        <w:tabs>
          <w:tab w:val="left" w:pos="845"/>
        </w:tabs>
        <w:ind w:left="845" w:hanging="279"/>
        <w:rPr>
          <w:sz w:val="28"/>
        </w:rPr>
      </w:pPr>
      <w:r>
        <w:rPr>
          <w:sz w:val="28"/>
        </w:rPr>
        <w:t>начальная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фаза</w:t>
      </w:r>
    </w:p>
    <w:p w:rsidR="007008C5" w:rsidRDefault="00D34D94">
      <w:pPr>
        <w:pStyle w:val="a4"/>
        <w:numPr>
          <w:ilvl w:val="0"/>
          <w:numId w:val="48"/>
        </w:numPr>
        <w:tabs>
          <w:tab w:val="left" w:pos="845"/>
        </w:tabs>
        <w:spacing w:before="1" w:line="322" w:lineRule="exact"/>
        <w:ind w:left="845" w:hanging="279"/>
        <w:rPr>
          <w:sz w:val="28"/>
        </w:rPr>
      </w:pPr>
      <w:r>
        <w:rPr>
          <w:spacing w:val="-2"/>
          <w:sz w:val="28"/>
        </w:rPr>
        <w:t>амплитуда</w:t>
      </w:r>
    </w:p>
    <w:p w:rsidR="007008C5" w:rsidRDefault="00D34D94">
      <w:pPr>
        <w:pStyle w:val="a4"/>
        <w:numPr>
          <w:ilvl w:val="0"/>
          <w:numId w:val="48"/>
        </w:numPr>
        <w:tabs>
          <w:tab w:val="left" w:pos="845"/>
        </w:tabs>
        <w:ind w:left="845" w:hanging="279"/>
        <w:rPr>
          <w:sz w:val="28"/>
        </w:rPr>
      </w:pPr>
      <w:r>
        <w:rPr>
          <w:spacing w:val="-4"/>
          <w:sz w:val="28"/>
        </w:rPr>
        <w:t>фаза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987"/>
        </w:tabs>
        <w:spacing w:before="4"/>
        <w:ind w:left="566" w:right="1792" w:firstLine="0"/>
      </w:pPr>
      <w:r>
        <w:t>Укажите</w:t>
      </w:r>
      <w:r>
        <w:rPr>
          <w:spacing w:val="-5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расчета</w:t>
      </w:r>
      <w:r>
        <w:rPr>
          <w:spacing w:val="-4"/>
        </w:rPr>
        <w:t xml:space="preserve"> </w:t>
      </w:r>
      <w:r>
        <w:t>цепи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одним источником и смешанным соединением сопротивлений</w:t>
      </w:r>
    </w:p>
    <w:p w:rsidR="007008C5" w:rsidRDefault="00D34D94">
      <w:pPr>
        <w:pStyle w:val="a4"/>
        <w:numPr>
          <w:ilvl w:val="0"/>
          <w:numId w:val="49"/>
        </w:numPr>
        <w:tabs>
          <w:tab w:val="left" w:pos="845"/>
        </w:tabs>
        <w:spacing w:line="317" w:lineRule="exact"/>
        <w:ind w:left="845" w:hanging="279"/>
        <w:rPr>
          <w:sz w:val="28"/>
        </w:rPr>
      </w:pP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8"/>
          <w:sz w:val="28"/>
        </w:rPr>
        <w:t xml:space="preserve"> </w:t>
      </w:r>
      <w:r>
        <w:rPr>
          <w:sz w:val="28"/>
        </w:rPr>
        <w:t>Ома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ток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источника</w:t>
      </w:r>
    </w:p>
    <w:p w:rsidR="007008C5" w:rsidRDefault="00D34D94">
      <w:pPr>
        <w:pStyle w:val="a4"/>
        <w:numPr>
          <w:ilvl w:val="0"/>
          <w:numId w:val="49"/>
        </w:numPr>
        <w:tabs>
          <w:tab w:val="left" w:pos="845"/>
        </w:tabs>
        <w:spacing w:line="242" w:lineRule="auto"/>
        <w:ind w:left="566" w:right="1486" w:firstLine="0"/>
        <w:rPr>
          <w:sz w:val="28"/>
        </w:rPr>
      </w:pPr>
      <w:r>
        <w:rPr>
          <w:sz w:val="28"/>
        </w:rPr>
        <w:t>используя свойства сопротивлений, включенных последовательного и параллельно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свертывания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сопротивления</w:t>
      </w:r>
    </w:p>
    <w:p w:rsidR="007008C5" w:rsidRDefault="00D34D94">
      <w:pPr>
        <w:pStyle w:val="a4"/>
        <w:numPr>
          <w:ilvl w:val="0"/>
          <w:numId w:val="49"/>
        </w:numPr>
        <w:tabs>
          <w:tab w:val="left" w:pos="845"/>
        </w:tabs>
        <w:ind w:left="566" w:right="654" w:firstLine="0"/>
        <w:rPr>
          <w:sz w:val="28"/>
        </w:rPr>
      </w:pPr>
      <w:r>
        <w:rPr>
          <w:sz w:val="28"/>
        </w:rPr>
        <w:t>найти</w:t>
      </w:r>
      <w:r>
        <w:rPr>
          <w:spacing w:val="-6"/>
          <w:sz w:val="28"/>
        </w:rPr>
        <w:t xml:space="preserve"> </w:t>
      </w:r>
      <w:r>
        <w:rPr>
          <w:sz w:val="28"/>
        </w:rPr>
        <w:t>напряжение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участках</w:t>
      </w:r>
      <w:r>
        <w:rPr>
          <w:spacing w:val="-5"/>
          <w:sz w:val="28"/>
        </w:rPr>
        <w:t xml:space="preserve"> </w:t>
      </w:r>
      <w:r>
        <w:rPr>
          <w:sz w:val="28"/>
        </w:rPr>
        <w:t>цепи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токов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участков </w:t>
      </w:r>
      <w:r>
        <w:rPr>
          <w:spacing w:val="-2"/>
          <w:sz w:val="28"/>
        </w:rPr>
        <w:t>схемы</w:t>
      </w:r>
    </w:p>
    <w:p w:rsidR="007008C5" w:rsidRDefault="00D34D94">
      <w:pPr>
        <w:pStyle w:val="a4"/>
        <w:numPr>
          <w:ilvl w:val="0"/>
          <w:numId w:val="49"/>
        </w:numPr>
        <w:tabs>
          <w:tab w:val="left" w:pos="845"/>
        </w:tabs>
        <w:spacing w:line="321" w:lineRule="exact"/>
        <w:ind w:left="845" w:hanging="279"/>
        <w:rPr>
          <w:sz w:val="28"/>
        </w:rPr>
      </w:pPr>
      <w:r>
        <w:rPr>
          <w:sz w:val="28"/>
        </w:rPr>
        <w:t>показать</w:t>
      </w:r>
      <w:r>
        <w:rPr>
          <w:spacing w:val="-11"/>
          <w:sz w:val="28"/>
        </w:rPr>
        <w:t xml:space="preserve"> </w:t>
      </w:r>
      <w:r>
        <w:rPr>
          <w:sz w:val="28"/>
        </w:rPr>
        <w:t>направление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986"/>
        </w:tabs>
        <w:ind w:left="566" w:right="1716" w:firstLine="0"/>
      </w:pPr>
      <w:r>
        <w:t>Укажите</w:t>
      </w:r>
      <w:r>
        <w:rPr>
          <w:spacing w:val="-6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6"/>
        </w:rPr>
        <w:t xml:space="preserve"> </w:t>
      </w:r>
      <w:r>
        <w:t>расчета</w:t>
      </w:r>
      <w:r>
        <w:rPr>
          <w:spacing w:val="-5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 xml:space="preserve">методом </w:t>
      </w:r>
      <w:r>
        <w:rPr>
          <w:spacing w:val="-2"/>
        </w:rPr>
        <w:t>наложения</w:t>
      </w:r>
    </w:p>
    <w:p w:rsidR="007008C5" w:rsidRDefault="00D34D94">
      <w:pPr>
        <w:pStyle w:val="a4"/>
        <w:numPr>
          <w:ilvl w:val="0"/>
          <w:numId w:val="50"/>
        </w:numPr>
        <w:tabs>
          <w:tab w:val="left" w:pos="845"/>
        </w:tabs>
        <w:spacing w:line="316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2"/>
          <w:sz w:val="28"/>
        </w:rPr>
        <w:t xml:space="preserve"> </w:t>
      </w:r>
      <w:r>
        <w:rPr>
          <w:sz w:val="28"/>
        </w:rPr>
        <w:t>направление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действительных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токов</w:t>
      </w:r>
    </w:p>
    <w:p w:rsidR="007008C5" w:rsidRDefault="00D34D94">
      <w:pPr>
        <w:pStyle w:val="a4"/>
        <w:numPr>
          <w:ilvl w:val="0"/>
          <w:numId w:val="50"/>
        </w:numPr>
        <w:tabs>
          <w:tab w:val="left" w:pos="845"/>
        </w:tabs>
        <w:spacing w:before="1" w:line="322" w:lineRule="exact"/>
        <w:ind w:left="845" w:hanging="279"/>
        <w:rPr>
          <w:sz w:val="28"/>
        </w:rPr>
      </w:pPr>
      <w:r>
        <w:rPr>
          <w:sz w:val="28"/>
        </w:rPr>
        <w:t>составить</w:t>
      </w:r>
      <w:r>
        <w:rPr>
          <w:spacing w:val="-7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схем</w:t>
      </w:r>
    </w:p>
    <w:p w:rsidR="007008C5" w:rsidRDefault="00D34D94">
      <w:pPr>
        <w:pStyle w:val="a4"/>
        <w:numPr>
          <w:ilvl w:val="0"/>
          <w:numId w:val="50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нахождение</w:t>
      </w:r>
      <w:r>
        <w:rPr>
          <w:spacing w:val="-9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7008C5" w:rsidRDefault="00D34D94">
      <w:pPr>
        <w:pStyle w:val="a4"/>
        <w:numPr>
          <w:ilvl w:val="0"/>
          <w:numId w:val="50"/>
        </w:numPr>
        <w:tabs>
          <w:tab w:val="left" w:pos="845"/>
        </w:tabs>
        <w:ind w:left="845" w:hanging="279"/>
        <w:rPr>
          <w:sz w:val="28"/>
        </w:rPr>
      </w:pPr>
      <w:r>
        <w:rPr>
          <w:sz w:val="28"/>
        </w:rPr>
        <w:t>определение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действительных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7008C5" w:rsidRDefault="00D34D94">
      <w:pPr>
        <w:pStyle w:val="2"/>
        <w:numPr>
          <w:ilvl w:val="0"/>
          <w:numId w:val="43"/>
        </w:numPr>
        <w:tabs>
          <w:tab w:val="left" w:pos="913"/>
        </w:tabs>
        <w:spacing w:before="5"/>
        <w:ind w:left="566" w:right="1180" w:firstLine="0"/>
        <w:rPr>
          <w:sz w:val="26"/>
        </w:rPr>
      </w:pPr>
      <w:r>
        <w:t>Укажите</w:t>
      </w:r>
      <w:r>
        <w:rPr>
          <w:spacing w:val="-7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7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несинусоидальной цепи RL при подаче несинусоидального напряжения</w:t>
      </w:r>
    </w:p>
    <w:p w:rsidR="007008C5" w:rsidRDefault="00D34D94">
      <w:pPr>
        <w:pStyle w:val="a4"/>
        <w:numPr>
          <w:ilvl w:val="0"/>
          <w:numId w:val="51"/>
        </w:numPr>
        <w:tabs>
          <w:tab w:val="left" w:pos="845"/>
        </w:tabs>
        <w:spacing w:line="316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0"/>
          <w:sz w:val="28"/>
        </w:rPr>
        <w:t xml:space="preserve"> </w:t>
      </w:r>
      <w:r>
        <w:rPr>
          <w:sz w:val="28"/>
        </w:rPr>
        <w:t>полное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7008C5" w:rsidRDefault="00D34D94">
      <w:pPr>
        <w:pStyle w:val="a4"/>
        <w:numPr>
          <w:ilvl w:val="0"/>
          <w:numId w:val="51"/>
        </w:numPr>
        <w:tabs>
          <w:tab w:val="left" w:pos="845"/>
        </w:tabs>
        <w:spacing w:before="2"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7"/>
          <w:sz w:val="28"/>
        </w:rPr>
        <w:t xml:space="preserve"> </w:t>
      </w:r>
      <w:r>
        <w:rPr>
          <w:sz w:val="28"/>
        </w:rPr>
        <w:t>ток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7008C5" w:rsidRDefault="00D34D94">
      <w:pPr>
        <w:pStyle w:val="a4"/>
        <w:numPr>
          <w:ilvl w:val="0"/>
          <w:numId w:val="51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0"/>
          <w:sz w:val="28"/>
        </w:rPr>
        <w:t xml:space="preserve"> </w:t>
      </w:r>
      <w:r>
        <w:rPr>
          <w:sz w:val="28"/>
        </w:rPr>
        <w:t>величину</w:t>
      </w:r>
      <w:r>
        <w:rPr>
          <w:spacing w:val="-12"/>
          <w:sz w:val="28"/>
        </w:rPr>
        <w:t xml:space="preserve"> </w:t>
      </w:r>
      <w:r>
        <w:rPr>
          <w:sz w:val="28"/>
        </w:rPr>
        <w:t>несинусоидального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тока</w:t>
      </w:r>
    </w:p>
    <w:p w:rsidR="007008C5" w:rsidRDefault="00D34D94">
      <w:pPr>
        <w:pStyle w:val="a4"/>
        <w:numPr>
          <w:ilvl w:val="0"/>
          <w:numId w:val="51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2"/>
          <w:sz w:val="28"/>
        </w:rPr>
        <w:t xml:space="preserve"> </w:t>
      </w:r>
      <w:r>
        <w:rPr>
          <w:sz w:val="28"/>
        </w:rPr>
        <w:t>реактивное</w:t>
      </w:r>
      <w:r>
        <w:rPr>
          <w:spacing w:val="-9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7008C5" w:rsidRDefault="007008C5">
      <w:pPr>
        <w:pStyle w:val="a4"/>
        <w:spacing w:line="322" w:lineRule="exact"/>
        <w:rPr>
          <w:sz w:val="28"/>
        </w:rPr>
        <w:sectPr w:rsidR="007008C5">
          <w:type w:val="continuous"/>
          <w:pgSz w:w="11910" w:h="16840"/>
          <w:pgMar w:top="1100" w:right="283" w:bottom="980" w:left="566" w:header="0" w:footer="782" w:gutter="0"/>
          <w:cols w:space="720"/>
        </w:sectPr>
      </w:pPr>
    </w:p>
    <w:p w:rsidR="007008C5" w:rsidRDefault="00D34D94">
      <w:pPr>
        <w:spacing w:before="71" w:after="3"/>
        <w:ind w:left="566"/>
        <w:rPr>
          <w:b/>
          <w:sz w:val="24"/>
        </w:rPr>
      </w:pPr>
      <w:r>
        <w:rPr>
          <w:b/>
          <w:sz w:val="24"/>
        </w:rPr>
        <w:lastRenderedPageBreak/>
        <w:t>Ключ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1: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2"/>
        <w:gridCol w:w="7093"/>
      </w:tblGrid>
      <w:tr w:rsidR="007008C5">
        <w:trPr>
          <w:trHeight w:val="277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Вопрос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</w:tr>
      <w:tr w:rsidR="007008C5">
        <w:trPr>
          <w:trHeight w:val="276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7008C5">
        <w:trPr>
          <w:trHeight w:val="277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7008C5">
        <w:trPr>
          <w:trHeight w:val="460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увеличивается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максимальное</w:t>
            </w:r>
          </w:p>
        </w:tc>
      </w:tr>
      <w:tr w:rsidR="007008C5">
        <w:trPr>
          <w:trHeight w:val="278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уменьшается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В,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Б,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3 – Г,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</w:tr>
      <w:tr w:rsidR="007008C5">
        <w:trPr>
          <w:trHeight w:val="276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А,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Г,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Б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1-Б,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2-А,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3-Г,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4-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3 – 1 – 2 – </w:t>
            </w:r>
            <w:r>
              <w:rPr>
                <w:spacing w:val="-10"/>
                <w:sz w:val="24"/>
              </w:rPr>
              <w:t>4</w:t>
            </w:r>
          </w:p>
        </w:tc>
      </w:tr>
      <w:tr w:rsidR="007008C5">
        <w:trPr>
          <w:trHeight w:val="278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4 – 2 – 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2 – 1 – 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</w:tr>
      <w:tr w:rsidR="007008C5">
        <w:trPr>
          <w:trHeight w:val="275"/>
        </w:trPr>
        <w:tc>
          <w:tcPr>
            <w:tcW w:w="972" w:type="dxa"/>
          </w:tcPr>
          <w:p w:rsidR="007008C5" w:rsidRDefault="00D34D9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7093" w:type="dxa"/>
          </w:tcPr>
          <w:p w:rsidR="007008C5" w:rsidRDefault="00D34D9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4 – 1 – 2 – </w:t>
            </w:r>
            <w:r>
              <w:rPr>
                <w:spacing w:val="-10"/>
                <w:sz w:val="24"/>
              </w:rPr>
              <w:t>3</w:t>
            </w:r>
          </w:p>
        </w:tc>
      </w:tr>
    </w:tbl>
    <w:p w:rsidR="007008C5" w:rsidRDefault="007008C5"/>
    <w:sectPr w:rsidR="007008C5">
      <w:pgSz w:w="11910" w:h="16840"/>
      <w:pgMar w:top="1040" w:right="283" w:bottom="980" w:left="566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4B14" w:rsidRDefault="00D44B14">
      <w:r>
        <w:separator/>
      </w:r>
    </w:p>
  </w:endnote>
  <w:endnote w:type="continuationSeparator" w:id="0">
    <w:p w:rsidR="00D44B14" w:rsidRDefault="00D44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default"/>
    <w:sig w:usb0="00000000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08C5" w:rsidRDefault="00D34D94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705344" behindDoc="1" locked="0" layoutInCell="1" allowOverlap="1">
              <wp:simplePos x="0" y="0"/>
              <wp:positionH relativeFrom="page">
                <wp:posOffset>6830060</wp:posOffset>
              </wp:positionH>
              <wp:positionV relativeFrom="page">
                <wp:posOffset>10055860</wp:posOffset>
              </wp:positionV>
              <wp:extent cx="241300" cy="194310"/>
              <wp:effectExtent l="0" t="0" r="0" b="0"/>
              <wp:wrapNone/>
              <wp:docPr id="4" name="Text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7008C5" w:rsidRDefault="00D34D94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1752F6">
                            <w:rPr>
                              <w:noProof/>
                              <w:spacing w:val="-5"/>
                              <w:sz w:val="24"/>
                            </w:rPr>
                            <w:t>16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207" type="#_x0000_t202" style="position:absolute;margin-left:537.8pt;margin-top:791.8pt;width:19pt;height:15.3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" filled="f" stroked="f">
              <v:textbox inset="0,0,0,0">
                <w:txbxContent>
                  <w:p w:rsidR="007008C5" w:rsidRDefault="00D34D94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1752F6">
                      <w:rPr>
                        <w:noProof/>
                        <w:spacing w:val="-5"/>
                        <w:sz w:val="24"/>
                      </w:rPr>
                      <w:t>16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4B14" w:rsidRDefault="00D44B14">
      <w:r>
        <w:separator/>
      </w:r>
    </w:p>
  </w:footnote>
  <w:footnote w:type="continuationSeparator" w:id="0">
    <w:p w:rsidR="00D44B14" w:rsidRDefault="00D44B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813A4B87"/>
    <w:multiLevelType w:val="multilevel"/>
    <w:tmpl w:val="813A4B87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1" w15:restartNumberingAfterBreak="0">
    <w:nsid w:val="845B5372"/>
    <w:multiLevelType w:val="multilevel"/>
    <w:tmpl w:val="845B5372"/>
    <w:lvl w:ilvl="0">
      <w:start w:val="4"/>
      <w:numFmt w:val="decimal"/>
      <w:lvlText w:val="%1"/>
      <w:lvlJc w:val="left"/>
      <w:pPr>
        <w:ind w:left="3296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97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8"/>
        <w:szCs w:val="28"/>
        <w:lang w:val="ru-RU" w:eastAsia="en-US" w:bidi="ar-SA"/>
      </w:rPr>
    </w:lvl>
    <w:lvl w:ilvl="2">
      <w:numFmt w:val="bullet"/>
      <w:lvlText w:val="-"/>
      <w:lvlJc w:val="left"/>
      <w:pPr>
        <w:ind w:left="566" w:hanging="2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269" w:hanging="2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39" w:hanging="2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09" w:hanging="2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78" w:hanging="2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48" w:hanging="2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18" w:hanging="238"/>
      </w:pPr>
      <w:rPr>
        <w:rFonts w:hint="default"/>
        <w:lang w:val="ru-RU" w:eastAsia="en-US" w:bidi="ar-SA"/>
      </w:rPr>
    </w:lvl>
  </w:abstractNum>
  <w:abstractNum w:abstractNumId="2" w15:restartNumberingAfterBreak="0">
    <w:nsid w:val="8461FADE"/>
    <w:multiLevelType w:val="multilevel"/>
    <w:tmpl w:val="8461FADE"/>
    <w:lvl w:ilvl="0">
      <w:start w:val="1"/>
      <w:numFmt w:val="decimal"/>
      <w:lvlText w:val="%1."/>
      <w:lvlJc w:val="left"/>
      <w:pPr>
        <w:ind w:left="566" w:hanging="3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0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00"/>
      </w:pPr>
      <w:rPr>
        <w:rFonts w:hint="default"/>
        <w:lang w:val="ru-RU" w:eastAsia="en-US" w:bidi="ar-SA"/>
      </w:rPr>
    </w:lvl>
  </w:abstractNum>
  <w:abstractNum w:abstractNumId="3" w15:restartNumberingAfterBreak="0">
    <w:nsid w:val="8CAEB125"/>
    <w:multiLevelType w:val="multilevel"/>
    <w:tmpl w:val="8CAEB125"/>
    <w:lvl w:ilvl="0">
      <w:start w:val="1"/>
      <w:numFmt w:val="decimal"/>
      <w:lvlText w:val="%1)"/>
      <w:lvlJc w:val="left"/>
      <w:pPr>
        <w:ind w:left="1275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257" w:hanging="70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235" w:hanging="70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13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90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68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6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4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1" w:hanging="709"/>
      </w:pPr>
      <w:rPr>
        <w:rFonts w:hint="default"/>
        <w:lang w:val="ru-RU" w:eastAsia="en-US" w:bidi="ar-SA"/>
      </w:rPr>
    </w:lvl>
  </w:abstractNum>
  <w:abstractNum w:abstractNumId="4" w15:restartNumberingAfterBreak="0">
    <w:nsid w:val="91995D4F"/>
    <w:multiLevelType w:val="multilevel"/>
    <w:tmpl w:val="91995D4F"/>
    <w:lvl w:ilvl="0">
      <w:start w:val="1"/>
      <w:numFmt w:val="decimal"/>
      <w:lvlText w:val="%1."/>
      <w:lvlJc w:val="left"/>
      <w:pPr>
        <w:ind w:left="566" w:hanging="21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287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66" w:hanging="34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2" w:hanging="34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9" w:hanging="3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5" w:hanging="3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1" w:hanging="3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98" w:hanging="3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4" w:hanging="348"/>
      </w:pPr>
      <w:rPr>
        <w:rFonts w:hint="default"/>
        <w:lang w:val="ru-RU" w:eastAsia="en-US" w:bidi="ar-SA"/>
      </w:rPr>
    </w:lvl>
  </w:abstractNum>
  <w:abstractNum w:abstractNumId="5" w15:restartNumberingAfterBreak="0">
    <w:nsid w:val="9239341B"/>
    <w:multiLevelType w:val="multilevel"/>
    <w:tmpl w:val="9239341B"/>
    <w:lvl w:ilvl="0">
      <w:start w:val="1"/>
      <w:numFmt w:val="decimal"/>
      <w:lvlText w:val="%1."/>
      <w:lvlJc w:val="left"/>
      <w:pPr>
        <w:ind w:left="820" w:hanging="213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"/>
      <w:lvlJc w:val="left"/>
      <w:pPr>
        <w:ind w:left="1275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66" w:hanging="70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2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9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5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1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98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4" w:hanging="709"/>
      </w:pPr>
      <w:rPr>
        <w:rFonts w:hint="default"/>
        <w:lang w:val="ru-RU" w:eastAsia="en-US" w:bidi="ar-SA"/>
      </w:rPr>
    </w:lvl>
  </w:abstractNum>
  <w:abstractNum w:abstractNumId="6" w15:restartNumberingAfterBreak="0">
    <w:nsid w:val="9288B902"/>
    <w:multiLevelType w:val="multilevel"/>
    <w:tmpl w:val="9288B902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7" w15:restartNumberingAfterBreak="0">
    <w:nsid w:val="9C8AC8EF"/>
    <w:multiLevelType w:val="multilevel"/>
    <w:tmpl w:val="9C8AC8EF"/>
    <w:lvl w:ilvl="0">
      <w:start w:val="1"/>
      <w:numFmt w:val="decimal"/>
      <w:lvlText w:val="%1."/>
      <w:lvlJc w:val="left"/>
      <w:pPr>
        <w:ind w:left="566" w:hanging="338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609" w:hanging="33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38"/>
      </w:pPr>
      <w:rPr>
        <w:rFonts w:hint="default"/>
        <w:lang w:val="ru-RU" w:eastAsia="en-US" w:bidi="ar-SA"/>
      </w:rPr>
    </w:lvl>
  </w:abstractNum>
  <w:abstractNum w:abstractNumId="8" w15:restartNumberingAfterBreak="0">
    <w:nsid w:val="B0F1ACD9"/>
    <w:multiLevelType w:val="multilevel"/>
    <w:tmpl w:val="B0F1ACD9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9" w15:restartNumberingAfterBreak="0">
    <w:nsid w:val="B5E306ED"/>
    <w:multiLevelType w:val="multilevel"/>
    <w:tmpl w:val="B5E306ED"/>
    <w:lvl w:ilvl="0">
      <w:numFmt w:val="bullet"/>
      <w:lvlText w:val=""/>
      <w:lvlJc w:val="left"/>
      <w:pPr>
        <w:ind w:left="566" w:hanging="35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5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5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5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5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5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5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5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56"/>
      </w:pPr>
      <w:rPr>
        <w:rFonts w:hint="default"/>
        <w:lang w:val="ru-RU" w:eastAsia="en-US" w:bidi="ar-SA"/>
      </w:rPr>
    </w:lvl>
  </w:abstractNum>
  <w:abstractNum w:abstractNumId="10" w15:restartNumberingAfterBreak="0">
    <w:nsid w:val="B8CEF35B"/>
    <w:multiLevelType w:val="multilevel"/>
    <w:tmpl w:val="B8CEF35B"/>
    <w:lvl w:ilvl="0">
      <w:start w:val="1"/>
      <w:numFmt w:val="decimal"/>
      <w:lvlText w:val="%1."/>
      <w:lvlJc w:val="left"/>
      <w:pPr>
        <w:ind w:left="780" w:hanging="214"/>
        <w:jc w:val="lef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533" w:hanging="367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566" w:hanging="3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5960" w:hanging="3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95" w:hanging="3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0" w:hanging="3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6" w:hanging="3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101" w:hanging="3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137" w:hanging="367"/>
      </w:pPr>
      <w:rPr>
        <w:rFonts w:hint="default"/>
        <w:lang w:val="ru-RU" w:eastAsia="en-US" w:bidi="ar-SA"/>
      </w:rPr>
    </w:lvl>
  </w:abstractNum>
  <w:abstractNum w:abstractNumId="11" w15:restartNumberingAfterBreak="0">
    <w:nsid w:val="BB64CFA9"/>
    <w:multiLevelType w:val="multilevel"/>
    <w:tmpl w:val="BB64CFA9"/>
    <w:lvl w:ilvl="0">
      <w:start w:val="3"/>
      <w:numFmt w:val="decimal"/>
      <w:lvlText w:val="%1."/>
      <w:lvlJc w:val="left"/>
      <w:pPr>
        <w:ind w:left="566" w:hanging="21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4"/>
      </w:pPr>
      <w:rPr>
        <w:rFonts w:hint="default"/>
        <w:lang w:val="ru-RU" w:eastAsia="en-US" w:bidi="ar-SA"/>
      </w:rPr>
    </w:lvl>
  </w:abstractNum>
  <w:abstractNum w:abstractNumId="12" w15:restartNumberingAfterBreak="0">
    <w:nsid w:val="BE923771"/>
    <w:multiLevelType w:val="multilevel"/>
    <w:tmpl w:val="BE923771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13" w15:restartNumberingAfterBreak="0">
    <w:nsid w:val="BF205925"/>
    <w:multiLevelType w:val="multilevel"/>
    <w:tmpl w:val="BF205925"/>
    <w:lvl w:ilvl="0">
      <w:numFmt w:val="bullet"/>
      <w:lvlText w:val="-"/>
      <w:lvlJc w:val="left"/>
      <w:pPr>
        <w:ind w:left="27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619" w:hanging="16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959" w:hanging="16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299" w:hanging="16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638" w:hanging="16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978" w:hanging="16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318" w:hanging="16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657" w:hanging="16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2997" w:hanging="164"/>
      </w:pPr>
      <w:rPr>
        <w:rFonts w:hint="default"/>
        <w:lang w:val="ru-RU" w:eastAsia="en-US" w:bidi="ar-SA"/>
      </w:rPr>
    </w:lvl>
  </w:abstractNum>
  <w:abstractNum w:abstractNumId="14" w15:restartNumberingAfterBreak="0">
    <w:nsid w:val="C8879AEF"/>
    <w:multiLevelType w:val="multilevel"/>
    <w:tmpl w:val="C8879AEF"/>
    <w:lvl w:ilvl="0">
      <w:numFmt w:val="bullet"/>
      <w:lvlText w:val=""/>
      <w:lvlJc w:val="left"/>
      <w:pPr>
        <w:ind w:left="298" w:hanging="192"/>
      </w:pPr>
      <w:rPr>
        <w:rFonts w:ascii="Symbol" w:eastAsia="Symbol" w:hAnsi="Symbol" w:cs="Symbol" w:hint="default"/>
        <w:spacing w:val="0"/>
        <w:w w:val="101"/>
        <w:lang w:val="ru-RU" w:eastAsia="en-US" w:bidi="ar-SA"/>
      </w:rPr>
    </w:lvl>
    <w:lvl w:ilvl="1">
      <w:numFmt w:val="bullet"/>
      <w:lvlText w:val="•"/>
      <w:lvlJc w:val="left"/>
      <w:pPr>
        <w:ind w:left="1093" w:hanging="19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886" w:hanging="1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79" w:hanging="1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473" w:hanging="1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266" w:hanging="1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059" w:hanging="1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853" w:hanging="1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646" w:hanging="192"/>
      </w:pPr>
      <w:rPr>
        <w:rFonts w:hint="default"/>
        <w:lang w:val="ru-RU" w:eastAsia="en-US" w:bidi="ar-SA"/>
      </w:rPr>
    </w:lvl>
  </w:abstractNum>
  <w:abstractNum w:abstractNumId="15" w15:restartNumberingAfterBreak="0">
    <w:nsid w:val="CF092B84"/>
    <w:multiLevelType w:val="multilevel"/>
    <w:tmpl w:val="CF092B84"/>
    <w:lvl w:ilvl="0">
      <w:numFmt w:val="bullet"/>
      <w:lvlText w:val=""/>
      <w:lvlJc w:val="left"/>
      <w:pPr>
        <w:ind w:left="566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70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7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708"/>
      </w:pPr>
      <w:rPr>
        <w:rFonts w:hint="default"/>
        <w:lang w:val="ru-RU" w:eastAsia="en-US" w:bidi="ar-SA"/>
      </w:rPr>
    </w:lvl>
  </w:abstractNum>
  <w:abstractNum w:abstractNumId="16" w15:restartNumberingAfterBreak="0">
    <w:nsid w:val="D7F9FE59"/>
    <w:multiLevelType w:val="multilevel"/>
    <w:tmpl w:val="D7F9FE59"/>
    <w:lvl w:ilvl="0">
      <w:start w:val="1"/>
      <w:numFmt w:val="decimal"/>
      <w:lvlText w:val="%1."/>
      <w:lvlJc w:val="left"/>
      <w:pPr>
        <w:ind w:left="781" w:hanging="215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125" w:hanging="371"/>
        <w:jc w:val="right"/>
      </w:pPr>
      <w:rPr>
        <w:rFonts w:hint="default"/>
        <w:spacing w:val="-1"/>
        <w:w w:val="87"/>
        <w:lang w:val="ru-RU" w:eastAsia="en-US" w:bidi="ar-SA"/>
      </w:rPr>
    </w:lvl>
    <w:lvl w:ilvl="2">
      <w:numFmt w:val="bullet"/>
      <w:lvlText w:val="•"/>
      <w:lvlJc w:val="left"/>
      <w:pPr>
        <w:ind w:left="5779" w:hanging="37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439" w:hanging="37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099" w:hanging="37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758" w:hanging="37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418" w:hanging="37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078" w:hanging="37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737" w:hanging="371"/>
      </w:pPr>
      <w:rPr>
        <w:rFonts w:hint="default"/>
        <w:lang w:val="ru-RU" w:eastAsia="en-US" w:bidi="ar-SA"/>
      </w:rPr>
    </w:lvl>
  </w:abstractNum>
  <w:abstractNum w:abstractNumId="17" w15:restartNumberingAfterBreak="0">
    <w:nsid w:val="DCBA6B53"/>
    <w:multiLevelType w:val="multilevel"/>
    <w:tmpl w:val="DCBA6B53"/>
    <w:lvl w:ilvl="0">
      <w:start w:val="1"/>
      <w:numFmt w:val="decimal"/>
      <w:lvlText w:val="%1."/>
      <w:lvlJc w:val="left"/>
      <w:pPr>
        <w:ind w:left="779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18" w15:restartNumberingAfterBreak="0">
    <w:nsid w:val="E093A4B0"/>
    <w:multiLevelType w:val="multilevel"/>
    <w:tmpl w:val="E093A4B0"/>
    <w:lvl w:ilvl="0">
      <w:start w:val="2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19" w15:restartNumberingAfterBreak="0">
    <w:nsid w:val="F4B5D9F5"/>
    <w:multiLevelType w:val="multilevel"/>
    <w:tmpl w:val="F4B5D9F5"/>
    <w:lvl w:ilvl="0">
      <w:start w:val="1"/>
      <w:numFmt w:val="decimal"/>
      <w:lvlText w:val="%1."/>
      <w:lvlJc w:val="left"/>
      <w:pPr>
        <w:ind w:left="1983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887" w:hanging="34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795" w:hanging="34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03" w:hanging="34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10" w:hanging="3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18" w:hanging="3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6" w:hanging="3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34" w:hanging="3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1" w:hanging="348"/>
      </w:pPr>
      <w:rPr>
        <w:rFonts w:hint="default"/>
        <w:lang w:val="ru-RU" w:eastAsia="en-US" w:bidi="ar-SA"/>
      </w:rPr>
    </w:lvl>
  </w:abstractNum>
  <w:abstractNum w:abstractNumId="20" w15:restartNumberingAfterBreak="0">
    <w:nsid w:val="F7735DC9"/>
    <w:multiLevelType w:val="multilevel"/>
    <w:tmpl w:val="F7735DC9"/>
    <w:lvl w:ilvl="0">
      <w:start w:val="1"/>
      <w:numFmt w:val="decimal"/>
      <w:lvlText w:val="%1."/>
      <w:lvlJc w:val="left"/>
      <w:pPr>
        <w:ind w:left="566" w:hanging="4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41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41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4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4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4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4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4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411"/>
      </w:pPr>
      <w:rPr>
        <w:rFonts w:hint="default"/>
        <w:lang w:val="ru-RU" w:eastAsia="en-US" w:bidi="ar-SA"/>
      </w:rPr>
    </w:lvl>
  </w:abstractNum>
  <w:abstractNum w:abstractNumId="21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1555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83" w:hanging="708"/>
        <w:jc w:val="left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566" w:hanging="64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060" w:hanging="64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45" w:hanging="64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0" w:hanging="64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16" w:hanging="64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01" w:hanging="64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86" w:hanging="647"/>
      </w:pPr>
      <w:rPr>
        <w:rFonts w:hint="default"/>
        <w:lang w:val="ru-RU" w:eastAsia="en-US" w:bidi="ar-SA"/>
      </w:rPr>
    </w:lvl>
  </w:abstractNum>
  <w:abstractNum w:abstractNumId="22" w15:restartNumberingAfterBreak="0">
    <w:nsid w:val="0248C179"/>
    <w:multiLevelType w:val="multilevel"/>
    <w:tmpl w:val="0248C179"/>
    <w:lvl w:ilvl="0">
      <w:start w:val="3"/>
      <w:numFmt w:val="decimal"/>
      <w:lvlText w:val="%1."/>
      <w:lvlJc w:val="left"/>
      <w:pPr>
        <w:ind w:left="779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23" w15:restartNumberingAfterBreak="0">
    <w:nsid w:val="03D62ECE"/>
    <w:multiLevelType w:val="multilevel"/>
    <w:tmpl w:val="03D62ECE"/>
    <w:lvl w:ilvl="0">
      <w:start w:val="2"/>
      <w:numFmt w:val="decimal"/>
      <w:lvlText w:val="%1"/>
      <w:lvlJc w:val="left"/>
      <w:pPr>
        <w:ind w:left="988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88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06" w:hanging="632"/>
        <w:jc w:val="left"/>
      </w:pPr>
      <w:rPr>
        <w:rFonts w:hint="default"/>
        <w:spacing w:val="-4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934" w:hanging="6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52" w:hanging="6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9" w:hanging="6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87" w:hanging="6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4" w:hanging="6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22" w:hanging="632"/>
      </w:pPr>
      <w:rPr>
        <w:rFonts w:hint="default"/>
        <w:lang w:val="ru-RU" w:eastAsia="en-US" w:bidi="ar-SA"/>
      </w:rPr>
    </w:lvl>
  </w:abstractNum>
  <w:abstractNum w:abstractNumId="24" w15:restartNumberingAfterBreak="0">
    <w:nsid w:val="0E640482"/>
    <w:multiLevelType w:val="multilevel"/>
    <w:tmpl w:val="0E640482"/>
    <w:lvl w:ilvl="0">
      <w:numFmt w:val="bullet"/>
      <w:lvlText w:val="-"/>
      <w:lvlJc w:val="left"/>
      <w:pPr>
        <w:ind w:left="566" w:hanging="226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>
      <w:numFmt w:val="bullet"/>
      <w:lvlText w:val="•"/>
      <w:lvlJc w:val="left"/>
      <w:pPr>
        <w:ind w:left="1609" w:hanging="22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26"/>
      </w:pPr>
      <w:rPr>
        <w:rFonts w:hint="default"/>
        <w:lang w:val="ru-RU" w:eastAsia="en-US" w:bidi="ar-SA"/>
      </w:rPr>
    </w:lvl>
  </w:abstractNum>
  <w:abstractNum w:abstractNumId="25" w15:restartNumberingAfterBreak="0">
    <w:nsid w:val="1ACDE60F"/>
    <w:multiLevelType w:val="multilevel"/>
    <w:tmpl w:val="1ACDE60F"/>
    <w:lvl w:ilvl="0">
      <w:start w:val="1"/>
      <w:numFmt w:val="decimal"/>
      <w:lvlText w:val="%1."/>
      <w:lvlJc w:val="left"/>
      <w:pPr>
        <w:ind w:left="1287" w:hanging="721"/>
        <w:jc w:val="left"/>
      </w:pPr>
      <w:rPr>
        <w:rFonts w:hint="default"/>
        <w:spacing w:val="0"/>
        <w:w w:val="100"/>
        <w:lang w:val="ru-RU" w:eastAsia="en-US" w:bidi="ar-SA"/>
      </w:rPr>
    </w:lvl>
    <w:lvl w:ilvl="1">
      <w:numFmt w:val="bullet"/>
      <w:lvlText w:val="•"/>
      <w:lvlJc w:val="left"/>
      <w:pPr>
        <w:ind w:left="2257" w:hanging="72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235" w:hanging="72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13" w:hanging="7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90" w:hanging="7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68" w:hanging="7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6" w:hanging="7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4" w:hanging="7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1" w:hanging="721"/>
      </w:pPr>
      <w:rPr>
        <w:rFonts w:hint="default"/>
        <w:lang w:val="ru-RU" w:eastAsia="en-US" w:bidi="ar-SA"/>
      </w:rPr>
    </w:lvl>
  </w:abstractNum>
  <w:abstractNum w:abstractNumId="26" w15:restartNumberingAfterBreak="0">
    <w:nsid w:val="243FCF68"/>
    <w:multiLevelType w:val="multilevel"/>
    <w:tmpl w:val="243FCF68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27" w15:restartNumberingAfterBreak="0">
    <w:nsid w:val="2470EC97"/>
    <w:multiLevelType w:val="multilevel"/>
    <w:tmpl w:val="2470EC97"/>
    <w:lvl w:ilvl="0">
      <w:start w:val="1"/>
      <w:numFmt w:val="decimal"/>
      <w:lvlText w:val="%1."/>
      <w:lvlJc w:val="left"/>
      <w:pPr>
        <w:ind w:left="779" w:hanging="213"/>
        <w:jc w:val="righ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28" w15:restartNumberingAfterBreak="0">
    <w:nsid w:val="25B654F3"/>
    <w:multiLevelType w:val="multilevel"/>
    <w:tmpl w:val="25B654F3"/>
    <w:lvl w:ilvl="0">
      <w:start w:val="1"/>
      <w:numFmt w:val="decimal"/>
      <w:lvlText w:val="%1."/>
      <w:lvlJc w:val="left"/>
      <w:pPr>
        <w:ind w:left="566" w:hanging="213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29" w15:restartNumberingAfterBreak="0">
    <w:nsid w:val="2A8F537B"/>
    <w:multiLevelType w:val="multilevel"/>
    <w:tmpl w:val="2A8F537B"/>
    <w:lvl w:ilvl="0">
      <w:start w:val="1"/>
      <w:numFmt w:val="decimal"/>
      <w:lvlText w:val="%1."/>
      <w:lvlJc w:val="left"/>
      <w:pPr>
        <w:ind w:left="820" w:hanging="213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843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67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91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14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62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86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9" w:hanging="213"/>
      </w:pPr>
      <w:rPr>
        <w:rFonts w:hint="default"/>
        <w:lang w:val="ru-RU" w:eastAsia="en-US" w:bidi="ar-SA"/>
      </w:rPr>
    </w:lvl>
  </w:abstractNum>
  <w:abstractNum w:abstractNumId="30" w15:restartNumberingAfterBreak="0">
    <w:nsid w:val="30FC5B15"/>
    <w:multiLevelType w:val="multilevel"/>
    <w:tmpl w:val="30FC5B15"/>
    <w:lvl w:ilvl="0">
      <w:start w:val="3"/>
      <w:numFmt w:val="decimal"/>
      <w:lvlText w:val="%1"/>
      <w:lvlJc w:val="left"/>
      <w:pPr>
        <w:ind w:left="566" w:hanging="999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566" w:hanging="999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."/>
      <w:lvlJc w:val="left"/>
      <w:pPr>
        <w:ind w:left="566" w:hanging="999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66" w:hanging="21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31" w15:restartNumberingAfterBreak="0">
    <w:nsid w:val="322D85CA"/>
    <w:multiLevelType w:val="multilevel"/>
    <w:tmpl w:val="322D85CA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32" w15:restartNumberingAfterBreak="0">
    <w:nsid w:val="39A0D9AC"/>
    <w:multiLevelType w:val="multilevel"/>
    <w:tmpl w:val="39A0D9AC"/>
    <w:lvl w:ilvl="0">
      <w:start w:val="2"/>
      <w:numFmt w:val="decimal"/>
      <w:lvlText w:val="%1."/>
      <w:lvlJc w:val="left"/>
      <w:pPr>
        <w:ind w:left="1477" w:hanging="2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3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0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0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0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03"/>
      </w:pPr>
      <w:rPr>
        <w:rFonts w:hint="default"/>
        <w:lang w:val="ru-RU" w:eastAsia="en-US" w:bidi="ar-SA"/>
      </w:rPr>
    </w:lvl>
  </w:abstractNum>
  <w:abstractNum w:abstractNumId="33" w15:restartNumberingAfterBreak="0">
    <w:nsid w:val="46A08BB8"/>
    <w:multiLevelType w:val="multilevel"/>
    <w:tmpl w:val="46A08BB8"/>
    <w:lvl w:ilvl="0">
      <w:numFmt w:val="bullet"/>
      <w:lvlText w:val="-"/>
      <w:lvlJc w:val="left"/>
      <w:pPr>
        <w:ind w:left="566" w:hanging="3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1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17"/>
      </w:pPr>
      <w:rPr>
        <w:rFonts w:hint="default"/>
        <w:lang w:val="ru-RU" w:eastAsia="en-US" w:bidi="ar-SA"/>
      </w:rPr>
    </w:lvl>
  </w:abstractNum>
  <w:abstractNum w:abstractNumId="34" w15:restartNumberingAfterBreak="0">
    <w:nsid w:val="4C1BAE26"/>
    <w:multiLevelType w:val="multilevel"/>
    <w:tmpl w:val="4C1BAE26"/>
    <w:lvl w:ilvl="0">
      <w:start w:val="1"/>
      <w:numFmt w:val="decimal"/>
      <w:lvlText w:val="%1."/>
      <w:lvlJc w:val="left"/>
      <w:pPr>
        <w:ind w:left="1334" w:hanging="167"/>
        <w:jc w:val="right"/>
      </w:pPr>
      <w:rPr>
        <w:rFonts w:hint="default"/>
        <w:spacing w:val="-1"/>
        <w:w w:val="87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175" w:hanging="186"/>
        <w:jc w:val="right"/>
      </w:pPr>
      <w:rPr>
        <w:rFonts w:hint="default"/>
        <w:spacing w:val="2"/>
        <w:w w:val="84"/>
        <w:lang w:val="ru-RU" w:eastAsia="en-US" w:bidi="ar-SA"/>
      </w:rPr>
    </w:lvl>
    <w:lvl w:ilvl="2">
      <w:numFmt w:val="bullet"/>
      <w:lvlText w:val="•"/>
      <w:lvlJc w:val="left"/>
      <w:pPr>
        <w:ind w:left="2206" w:hanging="1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73" w:hanging="1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40" w:hanging="1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07" w:hanging="1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74" w:hanging="1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41" w:hanging="1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08" w:hanging="186"/>
      </w:pPr>
      <w:rPr>
        <w:rFonts w:hint="default"/>
        <w:lang w:val="ru-RU" w:eastAsia="en-US" w:bidi="ar-SA"/>
      </w:rPr>
    </w:lvl>
  </w:abstractNum>
  <w:abstractNum w:abstractNumId="35" w15:restartNumberingAfterBreak="0">
    <w:nsid w:val="4C3D7A74"/>
    <w:multiLevelType w:val="multilevel"/>
    <w:tmpl w:val="4C3D7A74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36" w15:restartNumberingAfterBreak="0">
    <w:nsid w:val="4D4DC07F"/>
    <w:multiLevelType w:val="multilevel"/>
    <w:tmpl w:val="4D4DC07F"/>
    <w:lvl w:ilvl="0">
      <w:start w:val="1"/>
      <w:numFmt w:val="decimal"/>
      <w:lvlText w:val="%1."/>
      <w:lvlJc w:val="left"/>
      <w:pPr>
        <w:ind w:left="904" w:hanging="338"/>
        <w:jc w:val="right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-1"/>
        <w:w w:val="100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915" w:hanging="415"/>
        <w:jc w:val="lef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24" w:hanging="41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28" w:hanging="41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32" w:hanging="41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36" w:hanging="41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40" w:hanging="41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4" w:hanging="41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9" w:hanging="415"/>
      </w:pPr>
      <w:rPr>
        <w:rFonts w:hint="default"/>
        <w:lang w:val="ru-RU" w:eastAsia="en-US" w:bidi="ar-SA"/>
      </w:rPr>
    </w:lvl>
  </w:abstractNum>
  <w:abstractNum w:abstractNumId="37" w15:restartNumberingAfterBreak="0">
    <w:nsid w:val="4D94DA66"/>
    <w:multiLevelType w:val="multilevel"/>
    <w:tmpl w:val="4D94DA66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38" w15:restartNumberingAfterBreak="0">
    <w:nsid w:val="58765686"/>
    <w:multiLevelType w:val="multilevel"/>
    <w:tmpl w:val="58765686"/>
    <w:lvl w:ilvl="0">
      <w:start w:val="7"/>
      <w:numFmt w:val="decimal"/>
      <w:lvlText w:val="%1."/>
      <w:lvlJc w:val="left"/>
      <w:pPr>
        <w:ind w:left="566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8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87"/>
      </w:pPr>
      <w:rPr>
        <w:rFonts w:hint="default"/>
        <w:lang w:val="ru-RU" w:eastAsia="en-US" w:bidi="ar-SA"/>
      </w:rPr>
    </w:lvl>
  </w:abstractNum>
  <w:abstractNum w:abstractNumId="39" w15:restartNumberingAfterBreak="0">
    <w:nsid w:val="59ADCABA"/>
    <w:multiLevelType w:val="multilevel"/>
    <w:tmpl w:val="59ADCABA"/>
    <w:lvl w:ilvl="0">
      <w:numFmt w:val="bullet"/>
      <w:lvlText w:val="-"/>
      <w:lvlJc w:val="left"/>
      <w:pPr>
        <w:ind w:left="111" w:hanging="2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475" w:hanging="22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831" w:hanging="2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187" w:hanging="2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542" w:hanging="2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898" w:hanging="2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254" w:hanging="2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609" w:hanging="2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2965" w:hanging="226"/>
      </w:pPr>
      <w:rPr>
        <w:rFonts w:hint="default"/>
        <w:lang w:val="ru-RU" w:eastAsia="en-US" w:bidi="ar-SA"/>
      </w:rPr>
    </w:lvl>
  </w:abstractNum>
  <w:abstractNum w:abstractNumId="40" w15:restartNumberingAfterBreak="0">
    <w:nsid w:val="5A241D34"/>
    <w:multiLevelType w:val="multilevel"/>
    <w:tmpl w:val="5A241D34"/>
    <w:lvl w:ilvl="0">
      <w:start w:val="1"/>
      <w:numFmt w:val="decimal"/>
      <w:lvlText w:val="%1."/>
      <w:lvlJc w:val="left"/>
      <w:pPr>
        <w:ind w:left="1334" w:hanging="167"/>
        <w:jc w:val="left"/>
      </w:pPr>
      <w:rPr>
        <w:rFonts w:hint="default"/>
        <w:spacing w:val="-1"/>
        <w:w w:val="87"/>
        <w:lang w:val="ru-RU" w:eastAsia="en-US" w:bidi="ar-SA"/>
      </w:rPr>
    </w:lvl>
    <w:lvl w:ilvl="1">
      <w:numFmt w:val="bullet"/>
      <w:lvlText w:val="•"/>
      <w:lvlJc w:val="left"/>
      <w:pPr>
        <w:ind w:left="1390" w:hanging="16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441" w:hanging="16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92" w:hanging="1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543" w:hanging="1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594" w:hanging="1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644" w:hanging="1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695" w:hanging="1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746" w:hanging="167"/>
      </w:pPr>
      <w:rPr>
        <w:rFonts w:hint="default"/>
        <w:lang w:val="ru-RU" w:eastAsia="en-US" w:bidi="ar-SA"/>
      </w:rPr>
    </w:lvl>
  </w:abstractNum>
  <w:abstractNum w:abstractNumId="41" w15:restartNumberingAfterBreak="0">
    <w:nsid w:val="5E29AB5A"/>
    <w:multiLevelType w:val="multilevel"/>
    <w:tmpl w:val="5E29AB5A"/>
    <w:lvl w:ilvl="0">
      <w:start w:val="1"/>
      <w:numFmt w:val="decimal"/>
      <w:lvlText w:val="%1."/>
      <w:lvlJc w:val="left"/>
      <w:pPr>
        <w:ind w:left="566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28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8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82"/>
      </w:pPr>
      <w:rPr>
        <w:rFonts w:hint="default"/>
        <w:lang w:val="ru-RU" w:eastAsia="en-US" w:bidi="ar-SA"/>
      </w:rPr>
    </w:lvl>
  </w:abstractNum>
  <w:abstractNum w:abstractNumId="42" w15:restartNumberingAfterBreak="0">
    <w:nsid w:val="5FFFB1A7"/>
    <w:multiLevelType w:val="multilevel"/>
    <w:tmpl w:val="5FFFB1A7"/>
    <w:lvl w:ilvl="0">
      <w:start w:val="1"/>
      <w:numFmt w:val="decimal"/>
      <w:lvlText w:val="%1."/>
      <w:lvlJc w:val="left"/>
      <w:pPr>
        <w:ind w:left="848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2"/>
      </w:pPr>
      <w:rPr>
        <w:rFonts w:hint="default"/>
        <w:lang w:val="ru-RU" w:eastAsia="en-US" w:bidi="ar-SA"/>
      </w:rPr>
    </w:lvl>
  </w:abstractNum>
  <w:abstractNum w:abstractNumId="43" w15:restartNumberingAfterBreak="0">
    <w:nsid w:val="60382F6E"/>
    <w:multiLevelType w:val="multilevel"/>
    <w:tmpl w:val="60382F6E"/>
    <w:lvl w:ilvl="0">
      <w:start w:val="1"/>
      <w:numFmt w:val="decimal"/>
      <w:lvlText w:val="%1."/>
      <w:lvlJc w:val="left"/>
      <w:pPr>
        <w:ind w:left="1115" w:hanging="213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85" w:hanging="219"/>
        <w:jc w:val="left"/>
      </w:pPr>
      <w:rPr>
        <w:rFonts w:hint="default"/>
        <w:spacing w:val="-1"/>
        <w:w w:val="88"/>
        <w:lang w:val="ru-RU" w:eastAsia="en-US" w:bidi="ar-SA"/>
      </w:rPr>
    </w:lvl>
    <w:lvl w:ilvl="2">
      <w:numFmt w:val="bullet"/>
      <w:lvlText w:val="•"/>
      <w:lvlJc w:val="left"/>
      <w:pPr>
        <w:ind w:left="2455" w:hanging="21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0" w:hanging="21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05" w:hanging="21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1" w:hanging="21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6" w:hanging="21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31" w:hanging="21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06" w:hanging="219"/>
      </w:pPr>
      <w:rPr>
        <w:rFonts w:hint="default"/>
        <w:lang w:val="ru-RU" w:eastAsia="en-US" w:bidi="ar-SA"/>
      </w:rPr>
    </w:lvl>
  </w:abstractNum>
  <w:abstractNum w:abstractNumId="44" w15:restartNumberingAfterBreak="0">
    <w:nsid w:val="629F7852"/>
    <w:multiLevelType w:val="multilevel"/>
    <w:tmpl w:val="629F7852"/>
    <w:lvl w:ilvl="0">
      <w:start w:val="4"/>
      <w:numFmt w:val="decimal"/>
      <w:lvlText w:val="%1."/>
      <w:lvlJc w:val="left"/>
      <w:pPr>
        <w:ind w:left="1556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509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09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58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0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58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8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7" w:hanging="281"/>
      </w:pPr>
      <w:rPr>
        <w:rFonts w:hint="default"/>
        <w:lang w:val="ru-RU" w:eastAsia="en-US" w:bidi="ar-SA"/>
      </w:rPr>
    </w:lvl>
  </w:abstractNum>
  <w:abstractNum w:abstractNumId="45" w15:restartNumberingAfterBreak="0">
    <w:nsid w:val="72183CF9"/>
    <w:multiLevelType w:val="multilevel"/>
    <w:tmpl w:val="72183CF9"/>
    <w:lvl w:ilvl="0">
      <w:start w:val="1"/>
      <w:numFmt w:val="decimal"/>
      <w:lvlText w:val="%1."/>
      <w:lvlJc w:val="left"/>
      <w:pPr>
        <w:ind w:left="780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4"/>
      </w:pPr>
      <w:rPr>
        <w:rFonts w:hint="default"/>
        <w:lang w:val="ru-RU" w:eastAsia="en-US" w:bidi="ar-SA"/>
      </w:rPr>
    </w:lvl>
  </w:abstractNum>
  <w:abstractNum w:abstractNumId="46" w15:restartNumberingAfterBreak="0">
    <w:nsid w:val="74C28B35"/>
    <w:multiLevelType w:val="multilevel"/>
    <w:tmpl w:val="74C28B35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47" w15:restartNumberingAfterBreak="0">
    <w:nsid w:val="77ECEA79"/>
    <w:multiLevelType w:val="multilevel"/>
    <w:tmpl w:val="77ECEA79"/>
    <w:lvl w:ilvl="0">
      <w:start w:val="2"/>
      <w:numFmt w:val="decimal"/>
      <w:lvlText w:val="%1."/>
      <w:lvlJc w:val="left"/>
      <w:pPr>
        <w:ind w:left="566" w:hanging="37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7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7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7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7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7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7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7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70"/>
      </w:pPr>
      <w:rPr>
        <w:rFonts w:hint="default"/>
        <w:lang w:val="ru-RU" w:eastAsia="en-US" w:bidi="ar-SA"/>
      </w:rPr>
    </w:lvl>
  </w:abstractNum>
  <w:abstractNum w:abstractNumId="48" w15:restartNumberingAfterBreak="0">
    <w:nsid w:val="79AA4FA4"/>
    <w:multiLevelType w:val="multilevel"/>
    <w:tmpl w:val="79AA4FA4"/>
    <w:lvl w:ilvl="0">
      <w:start w:val="5"/>
      <w:numFmt w:val="decimal"/>
      <w:lvlText w:val="%1."/>
      <w:lvlJc w:val="left"/>
      <w:pPr>
        <w:ind w:left="566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49" w15:restartNumberingAfterBreak="0">
    <w:nsid w:val="7C246926"/>
    <w:multiLevelType w:val="multilevel"/>
    <w:tmpl w:val="7C246926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50" w15:restartNumberingAfterBreak="0">
    <w:nsid w:val="7DEC2089"/>
    <w:multiLevelType w:val="multilevel"/>
    <w:tmpl w:val="7DEC2089"/>
    <w:lvl w:ilvl="0">
      <w:start w:val="1"/>
      <w:numFmt w:val="decimal"/>
      <w:lvlText w:val="%1."/>
      <w:lvlJc w:val="left"/>
      <w:pPr>
        <w:ind w:left="566" w:hanging="37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7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7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7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7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7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7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7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79"/>
      </w:pPr>
      <w:rPr>
        <w:rFonts w:hint="default"/>
        <w:lang w:val="ru-RU" w:eastAsia="en-US" w:bidi="ar-SA"/>
      </w:rPr>
    </w:lvl>
  </w:abstractNum>
  <w:num w:numId="1">
    <w:abstractNumId w:val="21"/>
  </w:num>
  <w:num w:numId="2">
    <w:abstractNumId w:val="15"/>
  </w:num>
  <w:num w:numId="3">
    <w:abstractNumId w:val="39"/>
  </w:num>
  <w:num w:numId="4">
    <w:abstractNumId w:val="13"/>
  </w:num>
  <w:num w:numId="5">
    <w:abstractNumId w:val="9"/>
  </w:num>
  <w:num w:numId="6">
    <w:abstractNumId w:val="23"/>
  </w:num>
  <w:num w:numId="7">
    <w:abstractNumId w:val="28"/>
  </w:num>
  <w:num w:numId="8">
    <w:abstractNumId w:val="45"/>
  </w:num>
  <w:num w:numId="9">
    <w:abstractNumId w:val="22"/>
  </w:num>
  <w:num w:numId="10">
    <w:abstractNumId w:val="5"/>
  </w:num>
  <w:num w:numId="11">
    <w:abstractNumId w:val="29"/>
  </w:num>
  <w:num w:numId="12">
    <w:abstractNumId w:val="40"/>
  </w:num>
  <w:num w:numId="13">
    <w:abstractNumId w:val="14"/>
  </w:num>
  <w:num w:numId="14">
    <w:abstractNumId w:val="36"/>
  </w:num>
  <w:num w:numId="15">
    <w:abstractNumId w:val="19"/>
  </w:num>
  <w:num w:numId="16">
    <w:abstractNumId w:val="27"/>
  </w:num>
  <w:num w:numId="17">
    <w:abstractNumId w:val="17"/>
  </w:num>
  <w:num w:numId="18">
    <w:abstractNumId w:val="16"/>
  </w:num>
  <w:num w:numId="19">
    <w:abstractNumId w:val="7"/>
  </w:num>
  <w:num w:numId="20">
    <w:abstractNumId w:val="34"/>
  </w:num>
  <w:num w:numId="21">
    <w:abstractNumId w:val="43"/>
  </w:num>
  <w:num w:numId="22">
    <w:abstractNumId w:val="24"/>
  </w:num>
  <w:num w:numId="23">
    <w:abstractNumId w:val="33"/>
  </w:num>
  <w:num w:numId="24">
    <w:abstractNumId w:val="8"/>
  </w:num>
  <w:num w:numId="25">
    <w:abstractNumId w:val="49"/>
  </w:num>
  <w:num w:numId="26">
    <w:abstractNumId w:val="47"/>
  </w:num>
  <w:num w:numId="27">
    <w:abstractNumId w:val="12"/>
  </w:num>
  <w:num w:numId="28">
    <w:abstractNumId w:val="44"/>
  </w:num>
  <w:num w:numId="29">
    <w:abstractNumId w:val="6"/>
  </w:num>
  <w:num w:numId="30">
    <w:abstractNumId w:val="32"/>
  </w:num>
  <w:num w:numId="31">
    <w:abstractNumId w:val="2"/>
  </w:num>
  <w:num w:numId="32">
    <w:abstractNumId w:val="38"/>
  </w:num>
  <w:num w:numId="33">
    <w:abstractNumId w:val="50"/>
  </w:num>
  <w:num w:numId="34">
    <w:abstractNumId w:val="0"/>
  </w:num>
  <w:num w:numId="35">
    <w:abstractNumId w:val="26"/>
  </w:num>
  <w:num w:numId="36">
    <w:abstractNumId w:val="37"/>
  </w:num>
  <w:num w:numId="37">
    <w:abstractNumId w:val="20"/>
  </w:num>
  <w:num w:numId="38">
    <w:abstractNumId w:val="18"/>
  </w:num>
  <w:num w:numId="39">
    <w:abstractNumId w:val="30"/>
  </w:num>
  <w:num w:numId="40">
    <w:abstractNumId w:val="48"/>
  </w:num>
  <w:num w:numId="41">
    <w:abstractNumId w:val="11"/>
  </w:num>
  <w:num w:numId="42">
    <w:abstractNumId w:val="4"/>
  </w:num>
  <w:num w:numId="43">
    <w:abstractNumId w:val="10"/>
  </w:num>
  <w:num w:numId="44">
    <w:abstractNumId w:val="41"/>
  </w:num>
  <w:num w:numId="45">
    <w:abstractNumId w:val="1"/>
  </w:num>
  <w:num w:numId="46">
    <w:abstractNumId w:val="25"/>
  </w:num>
  <w:num w:numId="47">
    <w:abstractNumId w:val="3"/>
  </w:num>
  <w:num w:numId="48">
    <w:abstractNumId w:val="42"/>
  </w:num>
  <w:num w:numId="49">
    <w:abstractNumId w:val="46"/>
  </w:num>
  <w:num w:numId="50">
    <w:abstractNumId w:val="35"/>
  </w:num>
  <w:num w:numId="51">
    <w:abstractNumId w:val="3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7008C5"/>
    <w:rsid w:val="001752F6"/>
    <w:rsid w:val="007008C5"/>
    <w:rsid w:val="00D34D94"/>
    <w:rsid w:val="00D44B14"/>
    <w:rsid w:val="01BE4AEE"/>
    <w:rsid w:val="22C36D29"/>
    <w:rsid w:val="69CE6210"/>
    <w:rsid w:val="714C6DC8"/>
    <w:rsid w:val="75140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AD3F816D-1ABF-4E50-9428-DE6B514D9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uiPriority="1" w:qFormat="1"/>
    <w:lsdException w:name="heading 1" w:uiPriority="1" w:qFormat="1"/>
    <w:lsdException w:name="heading 2" w:uiPriority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uiPriority w:val="1"/>
    <w:qFormat/>
    <w:pPr>
      <w:outlineLvl w:val="0"/>
    </w:pPr>
    <w:rPr>
      <w:rFonts w:ascii="Courier New" w:eastAsia="Courier New" w:hAnsi="Courier New" w:cs="Courier New"/>
      <w:sz w:val="30"/>
      <w:szCs w:val="30"/>
    </w:rPr>
  </w:style>
  <w:style w:type="paragraph" w:styleId="2">
    <w:name w:val="heading 2"/>
    <w:basedOn w:val="a"/>
    <w:uiPriority w:val="1"/>
    <w:qFormat/>
    <w:pPr>
      <w:ind w:left="1275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1"/>
    <w:qFormat/>
    <w:pPr>
      <w:ind w:left="566" w:firstLine="708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229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jpe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247" Type="http://schemas.openxmlformats.org/officeDocument/2006/relationships/image" Target="media/image239.png"/><Relationship Id="rId107" Type="http://schemas.openxmlformats.org/officeDocument/2006/relationships/image" Target="media/image99.png"/><Relationship Id="rId268" Type="http://schemas.openxmlformats.org/officeDocument/2006/relationships/image" Target="media/image260.pn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image" Target="media/image229.png"/><Relationship Id="rId258" Type="http://schemas.openxmlformats.org/officeDocument/2006/relationships/image" Target="media/image250.png"/><Relationship Id="rId22" Type="http://schemas.openxmlformats.org/officeDocument/2006/relationships/image" Target="media/image14.jpe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jpeg"/><Relationship Id="rId192" Type="http://schemas.openxmlformats.org/officeDocument/2006/relationships/image" Target="media/image184.jpe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48" Type="http://schemas.openxmlformats.org/officeDocument/2006/relationships/image" Target="media/image240.png"/><Relationship Id="rId269" Type="http://schemas.openxmlformats.org/officeDocument/2006/relationships/image" Target="media/image261.png"/><Relationship Id="rId12" Type="http://schemas.openxmlformats.org/officeDocument/2006/relationships/image" Target="media/image4.jpe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217" Type="http://schemas.openxmlformats.org/officeDocument/2006/relationships/image" Target="media/image209.png"/><Relationship Id="rId6" Type="http://schemas.openxmlformats.org/officeDocument/2006/relationships/footnotes" Target="footnotes.xml"/><Relationship Id="rId238" Type="http://schemas.openxmlformats.org/officeDocument/2006/relationships/image" Target="media/image230.png"/><Relationship Id="rId259" Type="http://schemas.openxmlformats.org/officeDocument/2006/relationships/image" Target="media/image251.png"/><Relationship Id="rId23" Type="http://schemas.openxmlformats.org/officeDocument/2006/relationships/image" Target="media/image15.jpe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jpeg"/><Relationship Id="rId172" Type="http://schemas.openxmlformats.org/officeDocument/2006/relationships/image" Target="media/image164.png"/><Relationship Id="rId193" Type="http://schemas.openxmlformats.org/officeDocument/2006/relationships/image" Target="media/image185.jpeg"/><Relationship Id="rId202" Type="http://schemas.openxmlformats.org/officeDocument/2006/relationships/image" Target="media/image194.jpe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244" Type="http://schemas.openxmlformats.org/officeDocument/2006/relationships/image" Target="media/image236.png"/><Relationship Id="rId249" Type="http://schemas.openxmlformats.org/officeDocument/2006/relationships/image" Target="media/image24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65" Type="http://schemas.openxmlformats.org/officeDocument/2006/relationships/image" Target="media/image257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jpeg"/><Relationship Id="rId188" Type="http://schemas.openxmlformats.org/officeDocument/2006/relationships/image" Target="media/image18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jpeg"/><Relationship Id="rId218" Type="http://schemas.openxmlformats.org/officeDocument/2006/relationships/image" Target="media/image210.png"/><Relationship Id="rId234" Type="http://schemas.openxmlformats.org/officeDocument/2006/relationships/image" Target="media/image226.png"/><Relationship Id="rId239" Type="http://schemas.openxmlformats.org/officeDocument/2006/relationships/image" Target="media/image231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50" Type="http://schemas.openxmlformats.org/officeDocument/2006/relationships/image" Target="media/image242.png"/><Relationship Id="rId255" Type="http://schemas.openxmlformats.org/officeDocument/2006/relationships/image" Target="media/image247.jpeg"/><Relationship Id="rId271" Type="http://schemas.openxmlformats.org/officeDocument/2006/relationships/image" Target="media/image263.pn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jpeg"/><Relationship Id="rId199" Type="http://schemas.openxmlformats.org/officeDocument/2006/relationships/image" Target="media/image191.jpeg"/><Relationship Id="rId203" Type="http://schemas.openxmlformats.org/officeDocument/2006/relationships/image" Target="media/image195.jpe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1.jpeg"/><Relationship Id="rId224" Type="http://schemas.openxmlformats.org/officeDocument/2006/relationships/image" Target="media/image216.png"/><Relationship Id="rId240" Type="http://schemas.openxmlformats.org/officeDocument/2006/relationships/image" Target="media/image232.png"/><Relationship Id="rId245" Type="http://schemas.openxmlformats.org/officeDocument/2006/relationships/image" Target="media/image237.png"/><Relationship Id="rId261" Type="http://schemas.openxmlformats.org/officeDocument/2006/relationships/image" Target="media/image253.png"/><Relationship Id="rId266" Type="http://schemas.openxmlformats.org/officeDocument/2006/relationships/image" Target="media/image258.pn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7.png"/><Relationship Id="rId251" Type="http://schemas.openxmlformats.org/officeDocument/2006/relationships/image" Target="media/image243.jpeg"/><Relationship Id="rId256" Type="http://schemas.openxmlformats.org/officeDocument/2006/relationships/image" Target="media/image248.png"/><Relationship Id="rId25" Type="http://schemas.openxmlformats.org/officeDocument/2006/relationships/image" Target="media/image17.jpe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72" Type="http://schemas.openxmlformats.org/officeDocument/2006/relationships/image" Target="media/image264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jpe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jpe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241" Type="http://schemas.openxmlformats.org/officeDocument/2006/relationships/image" Target="media/image233.png"/><Relationship Id="rId246" Type="http://schemas.openxmlformats.org/officeDocument/2006/relationships/image" Target="media/image238.png"/><Relationship Id="rId267" Type="http://schemas.openxmlformats.org/officeDocument/2006/relationships/image" Target="media/image259.png"/><Relationship Id="rId15" Type="http://schemas.openxmlformats.org/officeDocument/2006/relationships/image" Target="media/image7.jpe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262" Type="http://schemas.openxmlformats.org/officeDocument/2006/relationships/image" Target="media/image254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80" Type="http://schemas.openxmlformats.org/officeDocument/2006/relationships/image" Target="media/image172.png"/><Relationship Id="rId210" Type="http://schemas.openxmlformats.org/officeDocument/2006/relationships/image" Target="media/image202.jpe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pn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jpeg"/><Relationship Id="rId200" Type="http://schemas.openxmlformats.org/officeDocument/2006/relationships/image" Target="media/image192.png"/><Relationship Id="rId16" Type="http://schemas.openxmlformats.org/officeDocument/2006/relationships/image" Target="media/image8.jpe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fontTable" Target="fontTable.xml"/><Relationship Id="rId27" Type="http://schemas.openxmlformats.org/officeDocument/2006/relationships/image" Target="media/image19.jpe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jpeg"/><Relationship Id="rId201" Type="http://schemas.openxmlformats.org/officeDocument/2006/relationships/image" Target="media/image193.jpe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jpe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jpe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8860</Words>
  <Characters>50502</Characters>
  <Application>Microsoft Office Word</Application>
  <DocSecurity>0</DocSecurity>
  <Lines>420</Lines>
  <Paragraphs>118</Paragraphs>
  <ScaleCrop>false</ScaleCrop>
  <Company/>
  <LinksUpToDate>false</LinksUpToDate>
  <CharactersWithSpaces>59244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Руслан</dc:creator>
  <cp:lastModifiedBy>User</cp:lastModifiedBy>
  <cp:revision>4</cp:revision>
  <dcterms:created xsi:type="dcterms:W3CDTF">2026-01-16T09:31:00Z</dcterms:created>
  <dcterms:modified xsi:type="dcterms:W3CDTF">2026-01-26T10:45:00Z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2026-01-16T00:00:00Z</vt:filetime>
  </property>
  <property fmtid="{D5CDD505-2E9C-101B-9397-08002B2CF9AE}" pid="3" name="LastSaved">
    <vt:filetime>2026-01-16T00:00:00Z</vt:filetime>
  </property>
  <property fmtid="{D5CDD505-2E9C-101B-9397-08002B2CF9AE}" pid="4" name="Producer">
    <vt:lpwstr>iLovePDF</vt:lpwstr>
  </property>
  <property fmtid="{D5CDD505-2E9C-101B-9397-08002B2CF9AE}" pid="5" name="KSOProductBuildVer">
    <vt:lpwstr>1049-12.2.0.23196</vt:lpwstr>
  </property>
  <property fmtid="{D5CDD505-2E9C-101B-9397-08002B2CF9AE}" pid="6" name="ICV">
    <vt:lpwstr>075F356A45C14C7A97386E962E0CD8E8_12</vt:lpwstr>
  </property>
</Properties>
</file>